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c"/>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399"/>
      </w:tblGrid>
      <w:tr w:rsidR="002937DB" w:rsidRPr="00167361" w:rsidTr="005A2687">
        <w:tc>
          <w:tcPr>
            <w:tcW w:w="5382" w:type="dxa"/>
          </w:tcPr>
          <w:p w:rsidR="002937DB" w:rsidRPr="0097217B" w:rsidRDefault="002937DB" w:rsidP="005A2687">
            <w:pPr>
              <w:widowControl w:val="0"/>
              <w:autoSpaceDE w:val="0"/>
              <w:autoSpaceDN w:val="0"/>
              <w:jc w:val="right"/>
              <w:rPr>
                <w:rFonts w:ascii="Calibri" w:eastAsia="Calibri" w:hAnsi="Calibri"/>
              </w:rPr>
            </w:pPr>
          </w:p>
        </w:tc>
        <w:tc>
          <w:tcPr>
            <w:tcW w:w="4399" w:type="dxa"/>
          </w:tcPr>
          <w:p w:rsidR="002937DB" w:rsidRDefault="002937DB" w:rsidP="005A2687">
            <w:pPr>
              <w:widowControl w:val="0"/>
              <w:autoSpaceDE w:val="0"/>
              <w:autoSpaceDN w:val="0"/>
              <w:jc w:val="right"/>
              <w:rPr>
                <w:b/>
              </w:rPr>
            </w:pPr>
          </w:p>
          <w:p w:rsidR="002937DB" w:rsidRPr="00167361" w:rsidRDefault="002937DB" w:rsidP="005A2687">
            <w:pPr>
              <w:widowControl w:val="0"/>
              <w:autoSpaceDE w:val="0"/>
              <w:autoSpaceDN w:val="0"/>
              <w:jc w:val="right"/>
              <w:rPr>
                <w:b/>
              </w:rPr>
            </w:pPr>
          </w:p>
        </w:tc>
      </w:tr>
    </w:tbl>
    <w:p w:rsidR="002937DB" w:rsidRPr="00167361" w:rsidRDefault="002937DB" w:rsidP="002937DB">
      <w:pPr>
        <w:widowControl w:val="0"/>
        <w:autoSpaceDE w:val="0"/>
        <w:autoSpaceDN w:val="0"/>
        <w:jc w:val="right"/>
        <w:rPr>
          <w:rFonts w:ascii="Calibri" w:eastAsia="Calibri" w:hAnsi="Calibri"/>
        </w:rPr>
      </w:pPr>
    </w:p>
    <w:p w:rsidR="002937DB" w:rsidRPr="00167361" w:rsidRDefault="002937DB" w:rsidP="002937DB">
      <w:pPr>
        <w:widowControl w:val="0"/>
        <w:autoSpaceDE w:val="0"/>
        <w:autoSpaceDN w:val="0"/>
        <w:adjustRightInd w:val="0"/>
      </w:pPr>
    </w:p>
    <w:p w:rsidR="002937DB" w:rsidRPr="00167361" w:rsidRDefault="002937DB" w:rsidP="002937DB">
      <w:pPr>
        <w:widowControl w:val="0"/>
        <w:autoSpaceDE w:val="0"/>
        <w:autoSpaceDN w:val="0"/>
        <w:adjustRightInd w:val="0"/>
      </w:pPr>
    </w:p>
    <w:p w:rsidR="002937DB" w:rsidRPr="00167361" w:rsidRDefault="002937DB" w:rsidP="002937DB">
      <w:pPr>
        <w:widowControl w:val="0"/>
        <w:autoSpaceDE w:val="0"/>
        <w:autoSpaceDN w:val="0"/>
        <w:adjustRightInd w:val="0"/>
      </w:pPr>
    </w:p>
    <w:p w:rsidR="002937DB" w:rsidRPr="00167361" w:rsidRDefault="002937DB" w:rsidP="002937DB">
      <w:pPr>
        <w:widowControl w:val="0"/>
        <w:autoSpaceDE w:val="0"/>
        <w:autoSpaceDN w:val="0"/>
        <w:adjustRightInd w:val="0"/>
      </w:pPr>
    </w:p>
    <w:p w:rsidR="002937DB" w:rsidRPr="00167361" w:rsidRDefault="002937DB" w:rsidP="002937DB">
      <w:pPr>
        <w:widowControl w:val="0"/>
        <w:autoSpaceDE w:val="0"/>
        <w:autoSpaceDN w:val="0"/>
        <w:adjustRightInd w:val="0"/>
      </w:pPr>
    </w:p>
    <w:p w:rsidR="002937DB" w:rsidRPr="00167361" w:rsidRDefault="002937DB" w:rsidP="002937DB">
      <w:pPr>
        <w:widowControl w:val="0"/>
        <w:autoSpaceDE w:val="0"/>
        <w:autoSpaceDN w:val="0"/>
        <w:adjustRightInd w:val="0"/>
      </w:pPr>
    </w:p>
    <w:p w:rsidR="002937DB" w:rsidRPr="00167361" w:rsidRDefault="002937DB" w:rsidP="002937DB">
      <w:pPr>
        <w:widowControl w:val="0"/>
        <w:autoSpaceDE w:val="0"/>
        <w:autoSpaceDN w:val="0"/>
        <w:adjustRightInd w:val="0"/>
      </w:pPr>
    </w:p>
    <w:p w:rsidR="002937DB" w:rsidRPr="00167361" w:rsidRDefault="002937DB" w:rsidP="002937DB">
      <w:pPr>
        <w:widowControl w:val="0"/>
        <w:autoSpaceDE w:val="0"/>
        <w:autoSpaceDN w:val="0"/>
        <w:adjustRightInd w:val="0"/>
      </w:pPr>
    </w:p>
    <w:p w:rsidR="002937DB" w:rsidRPr="00167361" w:rsidRDefault="002937DB" w:rsidP="002937DB">
      <w:pPr>
        <w:jc w:val="center"/>
        <w:rPr>
          <w:rFonts w:eastAsia="Calibri"/>
          <w:b/>
          <w:sz w:val="28"/>
          <w:szCs w:val="28"/>
        </w:rPr>
      </w:pPr>
      <w:r w:rsidRPr="00167361">
        <w:rPr>
          <w:rFonts w:eastAsia="Calibri"/>
          <w:b/>
          <w:sz w:val="28"/>
          <w:szCs w:val="28"/>
        </w:rPr>
        <w:t>ТЕХНИЧЕСКОЕ ЗАДАНИЕ</w:t>
      </w:r>
    </w:p>
    <w:p w:rsidR="00691571" w:rsidRDefault="00691571" w:rsidP="00691571">
      <w:pPr>
        <w:pStyle w:val="ConsPlusTitle"/>
        <w:jc w:val="center"/>
      </w:pPr>
    </w:p>
    <w:p w:rsidR="00691571" w:rsidRDefault="00691571" w:rsidP="00691571">
      <w:pPr>
        <w:tabs>
          <w:tab w:val="left" w:pos="-2835"/>
        </w:tabs>
        <w:jc w:val="center"/>
        <w:rPr>
          <w:iCs/>
        </w:rPr>
      </w:pPr>
      <w:r w:rsidRPr="009B1295">
        <w:t>на оказание услуг</w:t>
      </w:r>
      <w:r w:rsidRPr="009B1295">
        <w:rPr>
          <w:iCs/>
        </w:rPr>
        <w:t xml:space="preserve"> </w:t>
      </w:r>
      <w:r w:rsidR="00D2224C" w:rsidRPr="009B1295">
        <w:rPr>
          <w:iCs/>
        </w:rPr>
        <w:t xml:space="preserve">по обследованию (диагностике) </w:t>
      </w:r>
      <w:r w:rsidR="00466A16" w:rsidRPr="009B1295">
        <w:rPr>
          <w:iCs/>
        </w:rPr>
        <w:t xml:space="preserve">стрелочных переводов и </w:t>
      </w:r>
      <w:r w:rsidR="00D2224C" w:rsidRPr="009B1295">
        <w:rPr>
          <w:iCs/>
        </w:rPr>
        <w:t xml:space="preserve">железнодорожного пути необщего пользования Прижелезнодорожного почтамта при Ярославском вокзале </w:t>
      </w:r>
      <w:r w:rsidR="002937DB">
        <w:rPr>
          <w:iCs/>
        </w:rPr>
        <w:t>УФПС г. Москвы.</w:t>
      </w: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Default="002937DB" w:rsidP="00691571">
      <w:pPr>
        <w:tabs>
          <w:tab w:val="left" w:pos="-2835"/>
        </w:tabs>
        <w:jc w:val="center"/>
        <w:rPr>
          <w:iCs/>
        </w:rPr>
      </w:pPr>
    </w:p>
    <w:p w:rsidR="002937DB" w:rsidRPr="009B1295" w:rsidRDefault="002937DB" w:rsidP="00691571">
      <w:pPr>
        <w:tabs>
          <w:tab w:val="left" w:pos="-2835"/>
        </w:tabs>
        <w:jc w:val="center"/>
        <w:rPr>
          <w:iCs/>
        </w:rPr>
      </w:pPr>
      <w:r>
        <w:rPr>
          <w:iCs/>
        </w:rPr>
        <w:t>2026</w:t>
      </w:r>
    </w:p>
    <w:p w:rsidR="00691571" w:rsidRPr="009B1295" w:rsidRDefault="00691571" w:rsidP="00691571">
      <w:pPr>
        <w:pStyle w:val="ConsPlusNormal"/>
        <w:tabs>
          <w:tab w:val="left" w:pos="5287"/>
        </w:tabs>
        <w:rPr>
          <w:rFonts w:ascii="Times New Roman" w:hAnsi="Times New Roman" w:cs="Times New Roman"/>
          <w:sz w:val="24"/>
          <w:szCs w:val="24"/>
        </w:rPr>
      </w:pPr>
      <w:r w:rsidRPr="009B1295">
        <w:rPr>
          <w:rFonts w:ascii="Times New Roman" w:hAnsi="Times New Roman" w:cs="Times New Roman"/>
          <w:sz w:val="24"/>
          <w:szCs w:val="24"/>
        </w:rPr>
        <w:tab/>
      </w: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lastRenderedPageBreak/>
        <w:t>ПЕРЕЧЕНЬ ПРИНЯТЫХ СОКРАЩЕНИЙ</w:t>
      </w:r>
    </w:p>
    <w:p w:rsidR="00691571" w:rsidRPr="009B1295" w:rsidRDefault="00691571" w:rsidP="00691571">
      <w:pPr>
        <w:pStyle w:val="ConsPlusNormal"/>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0"/>
        <w:gridCol w:w="5812"/>
      </w:tblGrid>
      <w:tr w:rsidR="00691571" w:rsidRPr="009B1295" w:rsidTr="00691571">
        <w:tc>
          <w:tcPr>
            <w:tcW w:w="992" w:type="dxa"/>
            <w:vAlign w:val="center"/>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 п/п</w:t>
            </w:r>
          </w:p>
        </w:tc>
        <w:tc>
          <w:tcPr>
            <w:tcW w:w="2410" w:type="dxa"/>
            <w:vAlign w:val="center"/>
          </w:tcPr>
          <w:p w:rsidR="00691571" w:rsidRPr="009B1295" w:rsidRDefault="00691571" w:rsidP="00971D94">
            <w:pPr>
              <w:pStyle w:val="ConsPlusNormal"/>
              <w:rPr>
                <w:rFonts w:ascii="Times New Roman" w:hAnsi="Times New Roman" w:cs="Times New Roman"/>
                <w:sz w:val="24"/>
                <w:szCs w:val="24"/>
              </w:rPr>
            </w:pPr>
            <w:r w:rsidRPr="009B1295">
              <w:rPr>
                <w:rFonts w:ascii="Times New Roman" w:hAnsi="Times New Roman" w:cs="Times New Roman"/>
                <w:sz w:val="24"/>
                <w:szCs w:val="24"/>
              </w:rPr>
              <w:t>Сокращение</w:t>
            </w:r>
          </w:p>
        </w:tc>
        <w:tc>
          <w:tcPr>
            <w:tcW w:w="5812" w:type="dxa"/>
            <w:vAlign w:val="center"/>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Расшифровка сокращения</w:t>
            </w:r>
          </w:p>
        </w:tc>
      </w:tr>
    </w:tbl>
    <w:tbl>
      <w:tblPr>
        <w:tblStyle w:val="53"/>
        <w:tblW w:w="0" w:type="auto"/>
        <w:tblInd w:w="137" w:type="dxa"/>
        <w:tblLook w:val="04A0" w:firstRow="1" w:lastRow="0" w:firstColumn="1" w:lastColumn="0" w:noHBand="0" w:noVBand="1"/>
      </w:tblPr>
      <w:tblGrid>
        <w:gridCol w:w="976"/>
        <w:gridCol w:w="2382"/>
        <w:gridCol w:w="5849"/>
      </w:tblGrid>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1.</w:t>
            </w:r>
          </w:p>
        </w:tc>
        <w:tc>
          <w:tcPr>
            <w:tcW w:w="2410" w:type="dxa"/>
          </w:tcPr>
          <w:p w:rsidR="00691571" w:rsidRPr="009B1295" w:rsidRDefault="00691571" w:rsidP="00971D94">
            <w:pPr>
              <w:pStyle w:val="ConsPlusNormal"/>
              <w:ind w:left="-62" w:right="-62"/>
              <w:rPr>
                <w:rFonts w:ascii="Times New Roman" w:hAnsi="Times New Roman"/>
                <w:bCs/>
                <w:sz w:val="24"/>
                <w:szCs w:val="24"/>
              </w:rPr>
            </w:pPr>
            <w:r w:rsidRPr="009B1295">
              <w:rPr>
                <w:rFonts w:ascii="Times New Roman" w:hAnsi="Times New Roman"/>
                <w:bCs/>
                <w:sz w:val="24"/>
                <w:szCs w:val="24"/>
              </w:rPr>
              <w:t>Заказчик</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 xml:space="preserve">УФПС г. Москвы </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2.</w:t>
            </w:r>
          </w:p>
        </w:tc>
        <w:tc>
          <w:tcPr>
            <w:tcW w:w="2410" w:type="dxa"/>
          </w:tcPr>
          <w:p w:rsidR="00691571" w:rsidRPr="009B1295" w:rsidRDefault="00691571" w:rsidP="00971D94">
            <w:pPr>
              <w:pStyle w:val="ConsPlusNormal"/>
              <w:ind w:left="-62" w:right="-62"/>
              <w:rPr>
                <w:rFonts w:ascii="Times New Roman" w:hAnsi="Times New Roman"/>
                <w:bCs/>
                <w:sz w:val="24"/>
                <w:szCs w:val="24"/>
              </w:rPr>
            </w:pPr>
            <w:r w:rsidRPr="009B1295">
              <w:rPr>
                <w:rFonts w:ascii="Times New Roman" w:hAnsi="Times New Roman"/>
                <w:bCs/>
                <w:sz w:val="24"/>
                <w:szCs w:val="24"/>
              </w:rPr>
              <w:t>Исполнитель</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Исполнитель – 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3.</w:t>
            </w:r>
          </w:p>
        </w:tc>
        <w:tc>
          <w:tcPr>
            <w:tcW w:w="2410" w:type="dxa"/>
          </w:tcPr>
          <w:p w:rsidR="00691571" w:rsidRPr="009B1295" w:rsidRDefault="00691571" w:rsidP="00971D94">
            <w:pPr>
              <w:pStyle w:val="ConsPlusNormal"/>
              <w:rPr>
                <w:rFonts w:ascii="Times New Roman" w:hAnsi="Times New Roman"/>
                <w:bCs/>
                <w:sz w:val="24"/>
                <w:szCs w:val="24"/>
              </w:rPr>
            </w:pPr>
            <w:r w:rsidRPr="009B1295">
              <w:rPr>
                <w:rFonts w:ascii="Times New Roman" w:hAnsi="Times New Roman"/>
                <w:bCs/>
                <w:sz w:val="24"/>
                <w:szCs w:val="24"/>
              </w:rPr>
              <w:t>УФПС</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Управление федеральной почтовой связи</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4.</w:t>
            </w:r>
          </w:p>
        </w:tc>
        <w:tc>
          <w:tcPr>
            <w:tcW w:w="2410" w:type="dxa"/>
          </w:tcPr>
          <w:p w:rsidR="00691571" w:rsidRPr="009B1295" w:rsidRDefault="00691571" w:rsidP="00971D94">
            <w:pPr>
              <w:pStyle w:val="ConsPlusNormal"/>
              <w:ind w:left="-62" w:right="-62" w:hanging="6"/>
              <w:rPr>
                <w:rFonts w:ascii="Times New Roman" w:hAnsi="Times New Roman"/>
                <w:bCs/>
                <w:sz w:val="24"/>
                <w:szCs w:val="24"/>
              </w:rPr>
            </w:pPr>
            <w:r w:rsidRPr="009B1295">
              <w:rPr>
                <w:rFonts w:ascii="Times New Roman" w:hAnsi="Times New Roman"/>
                <w:bCs/>
                <w:sz w:val="24"/>
                <w:szCs w:val="24"/>
              </w:rPr>
              <w:t>СанПиН</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Санитарные правила и нормы</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5.</w:t>
            </w:r>
          </w:p>
        </w:tc>
        <w:tc>
          <w:tcPr>
            <w:tcW w:w="2410" w:type="dxa"/>
          </w:tcPr>
          <w:p w:rsidR="00691571" w:rsidRPr="009B1295" w:rsidRDefault="00691571" w:rsidP="00971D94">
            <w:pPr>
              <w:pStyle w:val="ConsPlusNormal"/>
              <w:ind w:left="-62" w:right="-62" w:hanging="6"/>
              <w:rPr>
                <w:rFonts w:ascii="Times New Roman" w:hAnsi="Times New Roman"/>
                <w:bCs/>
                <w:sz w:val="24"/>
                <w:szCs w:val="24"/>
              </w:rPr>
            </w:pPr>
            <w:r w:rsidRPr="009B1295">
              <w:rPr>
                <w:rFonts w:ascii="Times New Roman" w:hAnsi="Times New Roman"/>
                <w:bCs/>
                <w:sz w:val="24"/>
                <w:szCs w:val="24"/>
              </w:rPr>
              <w:t>СП</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Свод правил, утверждаемый Министерством строительства и жилищно-коммунального хозяйства Российской Федерации.</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6.</w:t>
            </w:r>
          </w:p>
        </w:tc>
        <w:tc>
          <w:tcPr>
            <w:tcW w:w="2410" w:type="dxa"/>
          </w:tcPr>
          <w:p w:rsidR="00691571" w:rsidRPr="009B1295" w:rsidRDefault="00691571" w:rsidP="00971D94">
            <w:pPr>
              <w:pStyle w:val="ConsPlusNormal"/>
              <w:ind w:right="-62"/>
              <w:rPr>
                <w:rFonts w:ascii="Times New Roman" w:hAnsi="Times New Roman"/>
                <w:bCs/>
                <w:sz w:val="24"/>
                <w:szCs w:val="24"/>
              </w:rPr>
            </w:pPr>
            <w:r w:rsidRPr="009B1295">
              <w:rPr>
                <w:rFonts w:ascii="Times New Roman" w:hAnsi="Times New Roman"/>
                <w:bCs/>
                <w:sz w:val="24"/>
                <w:szCs w:val="24"/>
              </w:rPr>
              <w:t>ПЖДП</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Прижелезнодорожный почтамт</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7.</w:t>
            </w:r>
          </w:p>
        </w:tc>
        <w:tc>
          <w:tcPr>
            <w:tcW w:w="2410" w:type="dxa"/>
          </w:tcPr>
          <w:p w:rsidR="00691571" w:rsidRPr="009B1295" w:rsidRDefault="00691571" w:rsidP="00971D94">
            <w:pPr>
              <w:pStyle w:val="ConsPlusNormal"/>
              <w:ind w:left="-62" w:right="-62" w:hanging="6"/>
              <w:rPr>
                <w:rFonts w:ascii="Times New Roman" w:hAnsi="Times New Roman"/>
                <w:bCs/>
                <w:sz w:val="24"/>
                <w:szCs w:val="24"/>
              </w:rPr>
            </w:pPr>
            <w:r w:rsidRPr="009B1295">
              <w:rPr>
                <w:rFonts w:ascii="Times New Roman" w:hAnsi="Times New Roman"/>
                <w:bCs/>
                <w:sz w:val="24"/>
                <w:szCs w:val="24"/>
              </w:rPr>
              <w:t>ФЗ</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Федеральный закон</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8.</w:t>
            </w:r>
          </w:p>
        </w:tc>
        <w:tc>
          <w:tcPr>
            <w:tcW w:w="2410" w:type="dxa"/>
          </w:tcPr>
          <w:p w:rsidR="00691571" w:rsidRPr="009B1295" w:rsidRDefault="00691571" w:rsidP="00971D94">
            <w:pPr>
              <w:pStyle w:val="ConsPlusNormal"/>
              <w:ind w:left="-62" w:right="-62" w:hanging="6"/>
              <w:rPr>
                <w:rFonts w:ascii="Times New Roman" w:hAnsi="Times New Roman"/>
                <w:bCs/>
                <w:sz w:val="24"/>
                <w:szCs w:val="24"/>
              </w:rPr>
            </w:pPr>
            <w:r w:rsidRPr="009B1295">
              <w:rPr>
                <w:rFonts w:ascii="Times New Roman" w:hAnsi="Times New Roman"/>
                <w:bCs/>
                <w:sz w:val="24"/>
                <w:szCs w:val="24"/>
              </w:rPr>
              <w:t>Стороны</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Заказчик и Исполнитель</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9</w:t>
            </w:r>
          </w:p>
        </w:tc>
        <w:tc>
          <w:tcPr>
            <w:tcW w:w="2410" w:type="dxa"/>
          </w:tcPr>
          <w:p w:rsidR="00691571" w:rsidRPr="009B1295" w:rsidRDefault="00691571" w:rsidP="00971D94">
            <w:pPr>
              <w:pStyle w:val="ConsPlusNormal"/>
              <w:ind w:left="-62" w:right="-62" w:hanging="6"/>
              <w:rPr>
                <w:rFonts w:ascii="Times New Roman" w:hAnsi="Times New Roman"/>
                <w:bCs/>
                <w:sz w:val="24"/>
                <w:szCs w:val="24"/>
              </w:rPr>
            </w:pPr>
            <w:r w:rsidRPr="009B1295">
              <w:rPr>
                <w:rFonts w:ascii="Times New Roman" w:hAnsi="Times New Roman"/>
                <w:bCs/>
                <w:sz w:val="24"/>
                <w:szCs w:val="24"/>
              </w:rPr>
              <w:t>МПС</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Министерство путей сообщения</w:t>
            </w:r>
          </w:p>
        </w:tc>
      </w:tr>
      <w:tr w:rsidR="00691571" w:rsidRPr="009B1295" w:rsidTr="00971D94">
        <w:tc>
          <w:tcPr>
            <w:tcW w:w="992" w:type="dxa"/>
          </w:tcPr>
          <w:p w:rsidR="00691571" w:rsidRPr="009B1295" w:rsidRDefault="00691571"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10</w:t>
            </w:r>
          </w:p>
        </w:tc>
        <w:tc>
          <w:tcPr>
            <w:tcW w:w="2410" w:type="dxa"/>
          </w:tcPr>
          <w:p w:rsidR="00691571" w:rsidRPr="009B1295" w:rsidRDefault="00691571" w:rsidP="00971D94">
            <w:pPr>
              <w:pStyle w:val="ConsPlusNormal"/>
              <w:ind w:left="-62" w:right="-62" w:hanging="6"/>
              <w:rPr>
                <w:rFonts w:ascii="Times New Roman" w:hAnsi="Times New Roman"/>
                <w:bCs/>
                <w:sz w:val="24"/>
                <w:szCs w:val="24"/>
              </w:rPr>
            </w:pPr>
            <w:r w:rsidRPr="009B1295">
              <w:rPr>
                <w:rFonts w:ascii="Times New Roman" w:hAnsi="Times New Roman"/>
                <w:bCs/>
                <w:sz w:val="24"/>
                <w:szCs w:val="24"/>
              </w:rPr>
              <w:t>ОАО РЖД</w:t>
            </w:r>
          </w:p>
        </w:tc>
        <w:tc>
          <w:tcPr>
            <w:tcW w:w="5954" w:type="dxa"/>
          </w:tcPr>
          <w:p w:rsidR="00691571" w:rsidRPr="009B1295" w:rsidRDefault="00691571"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Открытое акционерное общество «Российские железные дороги»</w:t>
            </w:r>
          </w:p>
        </w:tc>
      </w:tr>
      <w:tr w:rsidR="000365C8" w:rsidRPr="009B1295" w:rsidTr="00971D94">
        <w:tc>
          <w:tcPr>
            <w:tcW w:w="992" w:type="dxa"/>
          </w:tcPr>
          <w:p w:rsidR="000365C8" w:rsidRPr="009B1295" w:rsidRDefault="000365C8" w:rsidP="00971D94">
            <w:pPr>
              <w:pStyle w:val="ConsPlusNormal"/>
              <w:jc w:val="center"/>
              <w:rPr>
                <w:rFonts w:ascii="Times New Roman" w:hAnsi="Times New Roman" w:cs="Times New Roman"/>
                <w:sz w:val="24"/>
                <w:szCs w:val="24"/>
              </w:rPr>
            </w:pPr>
            <w:r w:rsidRPr="009B1295">
              <w:rPr>
                <w:rFonts w:ascii="Times New Roman" w:hAnsi="Times New Roman" w:cs="Times New Roman"/>
                <w:sz w:val="24"/>
                <w:szCs w:val="24"/>
              </w:rPr>
              <w:t>11</w:t>
            </w:r>
          </w:p>
        </w:tc>
        <w:tc>
          <w:tcPr>
            <w:tcW w:w="2410" w:type="dxa"/>
          </w:tcPr>
          <w:p w:rsidR="000365C8" w:rsidRPr="009B1295" w:rsidRDefault="000365C8" w:rsidP="00971D94">
            <w:pPr>
              <w:pStyle w:val="ConsPlusNormal"/>
              <w:ind w:left="-62" w:right="-62" w:hanging="6"/>
              <w:rPr>
                <w:rFonts w:ascii="Times New Roman" w:hAnsi="Times New Roman"/>
                <w:bCs/>
                <w:sz w:val="24"/>
                <w:szCs w:val="24"/>
              </w:rPr>
            </w:pPr>
            <w:r w:rsidRPr="009B1295">
              <w:rPr>
                <w:rFonts w:ascii="Times New Roman" w:hAnsi="Times New Roman"/>
                <w:bCs/>
                <w:sz w:val="24"/>
                <w:szCs w:val="24"/>
              </w:rPr>
              <w:t>УЗК</w:t>
            </w:r>
          </w:p>
        </w:tc>
        <w:tc>
          <w:tcPr>
            <w:tcW w:w="5954" w:type="dxa"/>
          </w:tcPr>
          <w:p w:rsidR="000365C8" w:rsidRPr="009B1295" w:rsidRDefault="000365C8" w:rsidP="00971D94">
            <w:pPr>
              <w:pStyle w:val="ConsPlusNormal"/>
              <w:jc w:val="both"/>
              <w:rPr>
                <w:rFonts w:ascii="Times New Roman" w:hAnsi="Times New Roman" w:cs="Times New Roman"/>
                <w:bCs/>
                <w:sz w:val="24"/>
                <w:szCs w:val="24"/>
              </w:rPr>
            </w:pPr>
            <w:r w:rsidRPr="009B1295">
              <w:rPr>
                <w:rFonts w:ascii="Times New Roman" w:hAnsi="Times New Roman" w:cs="Times New Roman"/>
                <w:bCs/>
                <w:sz w:val="24"/>
                <w:szCs w:val="24"/>
              </w:rPr>
              <w:t>Ультразвуковой контроль</w:t>
            </w:r>
          </w:p>
        </w:tc>
      </w:tr>
    </w:tbl>
    <w:p w:rsidR="00691571" w:rsidRPr="009B1295" w:rsidRDefault="00691571" w:rsidP="00691571">
      <w:pPr>
        <w:pStyle w:val="ConsPlusNormal"/>
        <w:rPr>
          <w:rFonts w:ascii="Times New Roman" w:hAnsi="Times New Roman" w:cs="Times New Roman"/>
          <w:b/>
          <w:sz w:val="24"/>
          <w:szCs w:val="24"/>
        </w:rPr>
      </w:pP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t>НАИМЕНОВАНИЕ УСЛУГИ</w:t>
      </w:r>
    </w:p>
    <w:p w:rsidR="00691571" w:rsidRPr="009B1295" w:rsidRDefault="00691571" w:rsidP="00691571">
      <w:pPr>
        <w:pStyle w:val="ConsPlusNormal"/>
        <w:jc w:val="center"/>
        <w:rPr>
          <w:rFonts w:ascii="Times New Roman" w:hAnsi="Times New Roman" w:cs="Times New Roman"/>
          <w:sz w:val="24"/>
          <w:szCs w:val="24"/>
        </w:rPr>
      </w:pPr>
    </w:p>
    <w:p w:rsidR="00691571" w:rsidRPr="009B1295" w:rsidRDefault="00691571" w:rsidP="00691571">
      <w:pPr>
        <w:ind w:firstLine="567"/>
        <w:jc w:val="both"/>
        <w:rPr>
          <w:rFonts w:eastAsia="Arial Unicode MS"/>
          <w:iCs/>
          <w:color w:val="000000"/>
        </w:rPr>
      </w:pPr>
      <w:r w:rsidRPr="009B1295">
        <w:rPr>
          <w:rFonts w:eastAsia="Arial Unicode MS"/>
          <w:color w:val="000000"/>
        </w:rPr>
        <w:t>Оказание услуг</w:t>
      </w:r>
      <w:r w:rsidRPr="009B1295">
        <w:rPr>
          <w:rFonts w:eastAsia="Arial Unicode MS"/>
          <w:iCs/>
          <w:color w:val="000000"/>
        </w:rPr>
        <w:t xml:space="preserve"> по </w:t>
      </w:r>
      <w:r w:rsidR="00466A16" w:rsidRPr="009B1295">
        <w:rPr>
          <w:iCs/>
        </w:rPr>
        <w:t>обследованию (диагностике) стрелочных переводов и железнодорожного пути необщего пользования Прижелезнодорожного почтамта при Ярославском вокзале УФПС г. Москвы</w:t>
      </w:r>
      <w:r w:rsidRPr="009B1295">
        <w:rPr>
          <w:rFonts w:eastAsia="Arial Unicode MS"/>
          <w:iCs/>
          <w:color w:val="000000"/>
        </w:rPr>
        <w:t>.</w:t>
      </w:r>
    </w:p>
    <w:p w:rsidR="00466A16" w:rsidRPr="009B1295" w:rsidRDefault="00466A16" w:rsidP="00691571">
      <w:pPr>
        <w:ind w:firstLine="567"/>
        <w:jc w:val="both"/>
        <w:rPr>
          <w:rFonts w:eastAsia="Arial Unicode MS"/>
          <w:color w:val="000000"/>
          <w:lang w:val="ru"/>
        </w:rPr>
      </w:pP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t>ОПИСАНИЕ УСЛУГИ, ЦЕЛЬ И ЗАДАЧИ</w:t>
      </w:r>
    </w:p>
    <w:p w:rsidR="00691571" w:rsidRPr="009B1295" w:rsidRDefault="00691571" w:rsidP="00691571">
      <w:pPr>
        <w:pStyle w:val="ConsPlusNormal"/>
        <w:rPr>
          <w:rFonts w:ascii="Times New Roman" w:hAnsi="Times New Roman" w:cs="Times New Roman"/>
          <w:sz w:val="24"/>
          <w:szCs w:val="24"/>
        </w:rPr>
      </w:pPr>
    </w:p>
    <w:p w:rsidR="00691571" w:rsidRPr="009B1295" w:rsidRDefault="00691571" w:rsidP="00691571">
      <w:pPr>
        <w:ind w:firstLine="567"/>
        <w:jc w:val="both"/>
        <w:rPr>
          <w:lang w:val="ru"/>
        </w:rPr>
      </w:pPr>
      <w:r w:rsidRPr="009B1295">
        <w:rPr>
          <w:rFonts w:eastAsia="Arial Unicode MS"/>
          <w:color w:val="000000"/>
        </w:rPr>
        <w:t>Оказание услуг</w:t>
      </w:r>
      <w:r w:rsidRPr="009B1295">
        <w:rPr>
          <w:rFonts w:eastAsia="Arial Unicode MS"/>
          <w:iCs/>
          <w:color w:val="000000"/>
        </w:rPr>
        <w:t xml:space="preserve"> по </w:t>
      </w:r>
      <w:r w:rsidR="00466A16" w:rsidRPr="009B1295">
        <w:rPr>
          <w:iCs/>
        </w:rPr>
        <w:t>обследованию (диагностике) стрелочных переводов и железнодорожного пути необщего пользования Прижелезнодорожного почтамта при Ярославском вокзале УФПС г. Москвы</w:t>
      </w:r>
      <w:r w:rsidRPr="009B1295">
        <w:rPr>
          <w:rFonts w:eastAsia="Arial Unicode MS"/>
          <w:iCs/>
          <w:color w:val="000000"/>
        </w:rPr>
        <w:t>.</w:t>
      </w:r>
    </w:p>
    <w:p w:rsidR="00691571" w:rsidRPr="009B1295" w:rsidRDefault="00691571" w:rsidP="00691571">
      <w:pPr>
        <w:tabs>
          <w:tab w:val="left" w:pos="-2835"/>
        </w:tabs>
        <w:ind w:firstLine="709"/>
        <w:jc w:val="both"/>
        <w:rPr>
          <w:rStyle w:val="FontStyle14"/>
          <w:sz w:val="24"/>
          <w:szCs w:val="24"/>
        </w:rPr>
      </w:pPr>
      <w:r w:rsidRPr="009B1295">
        <w:rPr>
          <w:rStyle w:val="FontStyle14"/>
          <w:sz w:val="24"/>
          <w:szCs w:val="24"/>
        </w:rPr>
        <w:t>Цель использования результатов оказываемых услуг:</w:t>
      </w:r>
    </w:p>
    <w:p w:rsidR="00466A16" w:rsidRPr="009B1295" w:rsidRDefault="00691571" w:rsidP="00691571">
      <w:pPr>
        <w:pStyle w:val="ConsPlusNormal"/>
        <w:jc w:val="both"/>
        <w:rPr>
          <w:rFonts w:ascii="Times New Roman" w:hAnsi="Times New Roman"/>
          <w:sz w:val="24"/>
          <w:szCs w:val="24"/>
        </w:rPr>
      </w:pPr>
      <w:r w:rsidRPr="009B1295">
        <w:rPr>
          <w:rFonts w:ascii="Times New Roman" w:hAnsi="Times New Roman"/>
          <w:sz w:val="24"/>
          <w:szCs w:val="24"/>
        </w:rPr>
        <w:t xml:space="preserve">- </w:t>
      </w:r>
      <w:r w:rsidR="00466A16" w:rsidRPr="009B1295">
        <w:rPr>
          <w:rFonts w:ascii="Times New Roman" w:hAnsi="Times New Roman"/>
          <w:sz w:val="24"/>
          <w:szCs w:val="24"/>
        </w:rPr>
        <w:t>определение общее техническое состояние</w:t>
      </w:r>
      <w:r w:rsidR="00466A16" w:rsidRPr="009B1295">
        <w:t xml:space="preserve"> </w:t>
      </w:r>
      <w:r w:rsidR="00466A16" w:rsidRPr="009B1295">
        <w:rPr>
          <w:rFonts w:ascii="Times New Roman" w:hAnsi="Times New Roman"/>
          <w:sz w:val="24"/>
          <w:szCs w:val="24"/>
        </w:rPr>
        <w:t>стрелочных переводов и железнодорожного пути ПЖДП Ярославском вокзале;</w:t>
      </w:r>
    </w:p>
    <w:p w:rsidR="00691571" w:rsidRPr="009B1295" w:rsidRDefault="00466A16" w:rsidP="00691571">
      <w:pPr>
        <w:pStyle w:val="ConsPlusNormal"/>
        <w:jc w:val="both"/>
        <w:rPr>
          <w:rFonts w:ascii="Times New Roman" w:hAnsi="Times New Roman"/>
          <w:sz w:val="24"/>
          <w:szCs w:val="24"/>
        </w:rPr>
      </w:pPr>
      <w:r w:rsidRPr="009B1295">
        <w:rPr>
          <w:rFonts w:ascii="Times New Roman" w:hAnsi="Times New Roman"/>
          <w:sz w:val="24"/>
          <w:szCs w:val="24"/>
        </w:rPr>
        <w:t>- принятие решения о возможном дальнейшем использовании стрелочных переводов и железнодорожного пути ПЖДП Ярославском вокзале без рисков возникновения транспортных происшествий;</w:t>
      </w:r>
    </w:p>
    <w:p w:rsidR="00691571" w:rsidRPr="009B1295" w:rsidRDefault="00466A16" w:rsidP="00691571">
      <w:pPr>
        <w:pStyle w:val="ConsPlusNormal"/>
        <w:rPr>
          <w:rFonts w:ascii="Times New Roman" w:hAnsi="Times New Roman"/>
          <w:sz w:val="24"/>
          <w:szCs w:val="24"/>
        </w:rPr>
      </w:pPr>
      <w:r w:rsidRPr="009B1295">
        <w:rPr>
          <w:rFonts w:ascii="Times New Roman" w:hAnsi="Times New Roman"/>
          <w:sz w:val="24"/>
          <w:szCs w:val="24"/>
        </w:rPr>
        <w:tab/>
      </w:r>
      <w:r w:rsidR="00691571" w:rsidRPr="009B1295">
        <w:rPr>
          <w:rFonts w:ascii="Times New Roman" w:hAnsi="Times New Roman"/>
          <w:sz w:val="24"/>
          <w:szCs w:val="24"/>
        </w:rPr>
        <w:t>Задачи:</w:t>
      </w:r>
    </w:p>
    <w:p w:rsidR="00691571" w:rsidRPr="009B1295" w:rsidRDefault="00691571" w:rsidP="00691571">
      <w:pPr>
        <w:pStyle w:val="ConsPlusNormal"/>
        <w:rPr>
          <w:rFonts w:ascii="Times New Roman" w:hAnsi="Times New Roman"/>
          <w:sz w:val="24"/>
          <w:szCs w:val="24"/>
        </w:rPr>
      </w:pPr>
      <w:r w:rsidRPr="009B1295">
        <w:rPr>
          <w:rFonts w:ascii="Times New Roman" w:hAnsi="Times New Roman"/>
          <w:b/>
          <w:sz w:val="24"/>
          <w:szCs w:val="24"/>
        </w:rPr>
        <w:t xml:space="preserve">- </w:t>
      </w:r>
      <w:r w:rsidRPr="009B1295">
        <w:rPr>
          <w:rFonts w:ascii="Times New Roman" w:hAnsi="Times New Roman"/>
          <w:sz w:val="24"/>
          <w:szCs w:val="24"/>
        </w:rPr>
        <w:t xml:space="preserve">обеспечение текущего содержания железнодорожных подъездных путей в исправном и безопасном состоянии; </w:t>
      </w:r>
    </w:p>
    <w:p w:rsidR="00691571" w:rsidRPr="009B1295" w:rsidRDefault="00691571" w:rsidP="00691571">
      <w:pPr>
        <w:pStyle w:val="ConsPlusNormal"/>
        <w:rPr>
          <w:rFonts w:ascii="Times New Roman" w:hAnsi="Times New Roman"/>
          <w:sz w:val="24"/>
          <w:szCs w:val="24"/>
        </w:rPr>
      </w:pPr>
      <w:r w:rsidRPr="009B1295">
        <w:rPr>
          <w:rFonts w:ascii="Times New Roman" w:hAnsi="Times New Roman"/>
          <w:sz w:val="24"/>
          <w:szCs w:val="24"/>
        </w:rPr>
        <w:t>- поддержание эксплуатационных характеристик железнодорожных подъездных путей в соответствие с требованиями технической документации и нормативно-правовых актов (ФЗ, приказов, распоряжений, регламентов и. т. д);</w:t>
      </w:r>
    </w:p>
    <w:p w:rsidR="00691571" w:rsidRPr="009B1295" w:rsidRDefault="00691571" w:rsidP="00691571">
      <w:pPr>
        <w:pStyle w:val="ConsPlusNormal"/>
        <w:rPr>
          <w:rFonts w:ascii="Times New Roman" w:hAnsi="Times New Roman"/>
          <w:sz w:val="24"/>
          <w:szCs w:val="24"/>
        </w:rPr>
      </w:pPr>
      <w:r w:rsidRPr="009B1295">
        <w:rPr>
          <w:rFonts w:ascii="Times New Roman" w:hAnsi="Times New Roman"/>
          <w:b/>
          <w:sz w:val="24"/>
          <w:szCs w:val="24"/>
        </w:rPr>
        <w:t xml:space="preserve">- </w:t>
      </w:r>
      <w:r w:rsidRPr="009B1295">
        <w:rPr>
          <w:rFonts w:ascii="Times New Roman" w:hAnsi="Times New Roman"/>
          <w:sz w:val="24"/>
          <w:szCs w:val="24"/>
        </w:rPr>
        <w:t>своевременное предупреждение аварийных ситуаций.</w:t>
      </w:r>
    </w:p>
    <w:p w:rsidR="00691571" w:rsidRPr="009B1295" w:rsidRDefault="00691571" w:rsidP="00691571">
      <w:pPr>
        <w:pStyle w:val="ConsPlusNormal"/>
        <w:rPr>
          <w:rFonts w:ascii="Times New Roman" w:eastAsia="Calibri" w:hAnsi="Times New Roman" w:cs="Times New Roman"/>
          <w:sz w:val="24"/>
          <w:szCs w:val="24"/>
          <w:lang w:eastAsia="en-US"/>
        </w:rPr>
      </w:pP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t>ТРЕБОВАНИЯ К СРОКУ И МЕСТУ ОКАЗАНИЯ УСЛУГ</w:t>
      </w:r>
    </w:p>
    <w:p w:rsidR="00691571" w:rsidRPr="009B1295" w:rsidRDefault="00691571" w:rsidP="00691571">
      <w:pPr>
        <w:pStyle w:val="ConsPlusNormal"/>
        <w:rPr>
          <w:rFonts w:ascii="Times New Roman" w:hAnsi="Times New Roman" w:cs="Times New Roman"/>
          <w:sz w:val="8"/>
          <w:szCs w:val="24"/>
        </w:rPr>
      </w:pPr>
    </w:p>
    <w:p w:rsidR="00691571" w:rsidRPr="009B1295" w:rsidRDefault="00691571" w:rsidP="00691571">
      <w:pPr>
        <w:pStyle w:val="ConsPlusNormal"/>
        <w:ind w:firstLine="42"/>
        <w:jc w:val="both"/>
        <w:rPr>
          <w:rFonts w:ascii="Times New Roman" w:hAnsi="Times New Roman" w:cs="Times New Roman"/>
          <w:sz w:val="24"/>
          <w:szCs w:val="24"/>
        </w:rPr>
      </w:pPr>
      <w:r w:rsidRPr="009B1295">
        <w:rPr>
          <w:rFonts w:ascii="Times New Roman" w:hAnsi="Times New Roman" w:cs="Times New Roman"/>
          <w:sz w:val="24"/>
          <w:szCs w:val="24"/>
        </w:rPr>
        <w:t>4.1 Начало оказания услуг с даты заключения договора.</w:t>
      </w:r>
    </w:p>
    <w:p w:rsidR="00691571" w:rsidRPr="009B1295" w:rsidRDefault="00691571" w:rsidP="00691571">
      <w:pPr>
        <w:pStyle w:val="ConsPlusNormal"/>
        <w:ind w:firstLine="42"/>
        <w:jc w:val="both"/>
        <w:rPr>
          <w:rStyle w:val="FontStyle14"/>
          <w:sz w:val="24"/>
          <w:szCs w:val="24"/>
        </w:rPr>
      </w:pPr>
      <w:r w:rsidRPr="009B1295">
        <w:rPr>
          <w:rFonts w:ascii="Times New Roman" w:hAnsi="Times New Roman" w:cs="Times New Roman"/>
          <w:sz w:val="24"/>
          <w:szCs w:val="24"/>
        </w:rPr>
        <w:t xml:space="preserve">4.2 Окончание оказания услуг: </w:t>
      </w:r>
      <w:r w:rsidRPr="009B1295">
        <w:rPr>
          <w:rStyle w:val="FontStyle14"/>
          <w:sz w:val="24"/>
          <w:szCs w:val="24"/>
        </w:rPr>
        <w:t>4 (четыре) месяца с даты начала оказания услуг.</w:t>
      </w:r>
    </w:p>
    <w:p w:rsidR="00691571" w:rsidRPr="009B1295" w:rsidRDefault="00466A16" w:rsidP="00691571">
      <w:pPr>
        <w:pStyle w:val="ConsPlusNormal"/>
        <w:ind w:firstLine="42"/>
        <w:jc w:val="both"/>
        <w:rPr>
          <w:rStyle w:val="FontStyle14"/>
          <w:sz w:val="24"/>
          <w:szCs w:val="24"/>
        </w:rPr>
      </w:pPr>
      <w:r w:rsidRPr="009B1295">
        <w:rPr>
          <w:rStyle w:val="FontStyle14"/>
          <w:sz w:val="24"/>
          <w:szCs w:val="24"/>
        </w:rPr>
        <w:t>4.3 Срок действия договора: 6</w:t>
      </w:r>
      <w:r w:rsidR="00691571" w:rsidRPr="009B1295">
        <w:rPr>
          <w:rStyle w:val="FontStyle14"/>
          <w:sz w:val="24"/>
          <w:szCs w:val="24"/>
        </w:rPr>
        <w:t xml:space="preserve"> месяцев </w:t>
      </w:r>
      <w:r w:rsidR="00691571" w:rsidRPr="009B1295">
        <w:rPr>
          <w:rFonts w:ascii="Times New Roman" w:hAnsi="Times New Roman" w:cs="Times New Roman"/>
          <w:sz w:val="24"/>
          <w:szCs w:val="24"/>
        </w:rPr>
        <w:t>с даты заключения договора.</w:t>
      </w:r>
    </w:p>
    <w:p w:rsidR="00691571" w:rsidRPr="009B1295" w:rsidRDefault="00691571" w:rsidP="00466A16">
      <w:pPr>
        <w:pStyle w:val="ConsPlusNormal"/>
        <w:ind w:firstLine="42"/>
        <w:jc w:val="both"/>
        <w:rPr>
          <w:rFonts w:ascii="Times New Roman" w:hAnsi="Times New Roman"/>
          <w:sz w:val="24"/>
          <w:szCs w:val="24"/>
        </w:rPr>
      </w:pPr>
      <w:r w:rsidRPr="009B1295">
        <w:rPr>
          <w:rFonts w:ascii="Times New Roman" w:hAnsi="Times New Roman"/>
          <w:sz w:val="24"/>
          <w:szCs w:val="24"/>
        </w:rPr>
        <w:t xml:space="preserve">4.3 Место оказания услуг: г. </w:t>
      </w:r>
      <w:r w:rsidRPr="009B1295">
        <w:rPr>
          <w:rFonts w:ascii="Times New Roman" w:hAnsi="Times New Roman"/>
          <w:sz w:val="24"/>
          <w:szCs w:val="24"/>
          <w:lang w:eastAsia="x-none"/>
        </w:rPr>
        <w:t>Москва,</w:t>
      </w:r>
      <w:r w:rsidR="00466A16" w:rsidRPr="009B1295">
        <w:rPr>
          <w:rFonts w:ascii="Times New Roman" w:hAnsi="Times New Roman"/>
          <w:sz w:val="24"/>
          <w:szCs w:val="24"/>
          <w:lang w:eastAsia="x-none"/>
        </w:rPr>
        <w:t xml:space="preserve"> ул. Краснопрудная, д.3/5, соор.1</w:t>
      </w:r>
      <w:r w:rsidRPr="009B1295">
        <w:rPr>
          <w:rFonts w:ascii="Times New Roman" w:hAnsi="Times New Roman"/>
          <w:sz w:val="24"/>
          <w:szCs w:val="24"/>
          <w:lang w:eastAsia="x-none"/>
        </w:rPr>
        <w:t>;</w:t>
      </w:r>
    </w:p>
    <w:p w:rsidR="00691571" w:rsidRPr="009B1295" w:rsidRDefault="00691571" w:rsidP="00691571">
      <w:pPr>
        <w:pStyle w:val="ConsPlusNormal"/>
        <w:ind w:firstLine="42"/>
        <w:jc w:val="both"/>
        <w:rPr>
          <w:rFonts w:ascii="Times New Roman" w:hAnsi="Times New Roman"/>
          <w:sz w:val="24"/>
          <w:szCs w:val="24"/>
        </w:rPr>
      </w:pP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sz w:val="24"/>
          <w:szCs w:val="24"/>
        </w:rPr>
      </w:pPr>
      <w:r w:rsidRPr="009B1295">
        <w:rPr>
          <w:rFonts w:ascii="Times New Roman" w:hAnsi="Times New Roman" w:cs="Times New Roman"/>
          <w:b/>
          <w:sz w:val="24"/>
          <w:szCs w:val="24"/>
        </w:rPr>
        <w:t>ХАРАКТЕРИСТИКИ ОКАЗЫВАЕМЫХ УСЛУГ</w:t>
      </w:r>
    </w:p>
    <w:p w:rsidR="00691571" w:rsidRPr="009B1295" w:rsidRDefault="00691571" w:rsidP="00691571">
      <w:pPr>
        <w:ind w:firstLine="567"/>
        <w:jc w:val="both"/>
        <w:rPr>
          <w:sz w:val="6"/>
        </w:rPr>
      </w:pPr>
    </w:p>
    <w:p w:rsidR="00691571" w:rsidRPr="009B1295" w:rsidRDefault="00691571" w:rsidP="000365C8">
      <w:pPr>
        <w:ind w:firstLine="567"/>
        <w:jc w:val="both"/>
        <w:rPr>
          <w:lang w:eastAsia="x-none"/>
        </w:rPr>
      </w:pPr>
      <w:r w:rsidRPr="009B1295">
        <w:t xml:space="preserve">Характеристика оказываемых услуг </w:t>
      </w:r>
      <w:r w:rsidR="000365C8" w:rsidRPr="009B1295">
        <w:rPr>
          <w:lang w:eastAsia="x-none"/>
        </w:rPr>
        <w:t>в соответствие с в</w:t>
      </w:r>
      <w:r w:rsidRPr="009B1295">
        <w:rPr>
          <w:lang w:eastAsia="x-none"/>
        </w:rPr>
        <w:t>едомостями железнодорожн</w:t>
      </w:r>
      <w:r w:rsidR="000365C8" w:rsidRPr="009B1295">
        <w:rPr>
          <w:lang w:eastAsia="x-none"/>
        </w:rPr>
        <w:t xml:space="preserve">ых путей, стрелочных переводов </w:t>
      </w:r>
      <w:r w:rsidRPr="009B1295">
        <w:rPr>
          <w:lang w:eastAsia="x-none"/>
        </w:rPr>
        <w:t>(Приложение №1 к Техническому заданию)</w:t>
      </w:r>
      <w:r w:rsidR="000365C8" w:rsidRPr="009B1295">
        <w:rPr>
          <w:lang w:eastAsia="x-none"/>
        </w:rPr>
        <w:t>.</w:t>
      </w:r>
    </w:p>
    <w:p w:rsidR="000365C8" w:rsidRPr="009B1295" w:rsidRDefault="000365C8" w:rsidP="000365C8">
      <w:pPr>
        <w:ind w:firstLine="567"/>
        <w:jc w:val="both"/>
        <w:rPr>
          <w:lang w:eastAsia="x-none"/>
        </w:rPr>
      </w:pPr>
      <w:r w:rsidRPr="009B1295">
        <w:rPr>
          <w:lang w:eastAsia="x-none"/>
        </w:rPr>
        <w:t>В перечень услуг входит:</w:t>
      </w:r>
    </w:p>
    <w:p w:rsidR="000365C8" w:rsidRPr="009B1295" w:rsidRDefault="000365C8" w:rsidP="000365C8">
      <w:pPr>
        <w:ind w:firstLine="567"/>
        <w:jc w:val="both"/>
        <w:rPr>
          <w:lang w:eastAsia="x-none"/>
        </w:rPr>
      </w:pPr>
      <w:r w:rsidRPr="009B1295">
        <w:rPr>
          <w:lang w:eastAsia="x-none"/>
        </w:rPr>
        <w:t>- Сплошной УЗК рельсов</w:t>
      </w:r>
    </w:p>
    <w:p w:rsidR="000365C8" w:rsidRPr="009B1295" w:rsidRDefault="000365C8" w:rsidP="000365C8">
      <w:pPr>
        <w:ind w:firstLine="567"/>
        <w:jc w:val="both"/>
        <w:rPr>
          <w:lang w:eastAsia="x-none"/>
        </w:rPr>
      </w:pPr>
      <w:r w:rsidRPr="009B1295">
        <w:rPr>
          <w:lang w:eastAsia="x-none"/>
        </w:rPr>
        <w:t>- УЗК стрелочных переводов</w:t>
      </w:r>
    </w:p>
    <w:p w:rsidR="000365C8" w:rsidRPr="009B1295" w:rsidRDefault="000365C8" w:rsidP="000365C8">
      <w:pPr>
        <w:ind w:firstLine="567"/>
        <w:jc w:val="both"/>
        <w:rPr>
          <w:lang w:eastAsia="x-none"/>
        </w:rPr>
      </w:pPr>
      <w:r w:rsidRPr="009B1295">
        <w:rPr>
          <w:lang w:eastAsia="x-none"/>
        </w:rPr>
        <w:t>- УЗК сварного стыка крестовины стрелочного перевода</w:t>
      </w:r>
    </w:p>
    <w:p w:rsidR="000365C8" w:rsidRPr="009B1295" w:rsidRDefault="000365C8" w:rsidP="000365C8">
      <w:pPr>
        <w:ind w:firstLine="567"/>
        <w:jc w:val="both"/>
        <w:rPr>
          <w:lang w:eastAsia="x-none"/>
        </w:rPr>
      </w:pPr>
      <w:r w:rsidRPr="009B1295">
        <w:rPr>
          <w:lang w:eastAsia="x-none"/>
        </w:rPr>
        <w:t>- Осмотр пути</w:t>
      </w:r>
    </w:p>
    <w:p w:rsidR="000365C8" w:rsidRPr="009B1295" w:rsidRDefault="000365C8" w:rsidP="000365C8">
      <w:pPr>
        <w:ind w:firstLine="567"/>
        <w:jc w:val="both"/>
        <w:rPr>
          <w:lang w:eastAsia="x-none"/>
        </w:rPr>
      </w:pPr>
      <w:r w:rsidRPr="009B1295">
        <w:rPr>
          <w:lang w:eastAsia="x-none"/>
        </w:rPr>
        <w:t xml:space="preserve">- </w:t>
      </w:r>
      <w:r w:rsidRPr="009B1295">
        <w:rPr>
          <w:lang w:eastAsia="x-none"/>
        </w:rPr>
        <w:t>Поверка ширины рельсовой</w:t>
      </w:r>
      <w:r w:rsidRPr="009B1295">
        <w:rPr>
          <w:lang w:eastAsia="x-none"/>
        </w:rPr>
        <w:t xml:space="preserve"> колеи и уровня</w:t>
      </w:r>
    </w:p>
    <w:p w:rsidR="000365C8" w:rsidRPr="009B1295" w:rsidRDefault="000365C8" w:rsidP="000365C8">
      <w:pPr>
        <w:ind w:firstLine="567"/>
        <w:jc w:val="both"/>
        <w:rPr>
          <w:lang w:eastAsia="x-none"/>
        </w:rPr>
      </w:pPr>
      <w:r w:rsidRPr="009B1295">
        <w:rPr>
          <w:lang w:eastAsia="x-none"/>
        </w:rPr>
        <w:t>- Контроль рельсов</w:t>
      </w:r>
    </w:p>
    <w:p w:rsidR="000365C8" w:rsidRPr="009B1295" w:rsidRDefault="000365C8" w:rsidP="000365C8">
      <w:pPr>
        <w:ind w:firstLine="567"/>
        <w:jc w:val="both"/>
        <w:rPr>
          <w:lang w:eastAsia="x-none"/>
        </w:rPr>
      </w:pPr>
      <w:r w:rsidRPr="009B1295">
        <w:rPr>
          <w:lang w:eastAsia="x-none"/>
        </w:rPr>
        <w:t xml:space="preserve">- </w:t>
      </w:r>
      <w:r w:rsidRPr="009B1295">
        <w:rPr>
          <w:lang w:eastAsia="x-none"/>
        </w:rPr>
        <w:t>Проверка соответствия длин</w:t>
      </w:r>
      <w:r w:rsidRPr="009B1295">
        <w:rPr>
          <w:lang w:eastAsia="x-none"/>
        </w:rPr>
        <w:t xml:space="preserve"> </w:t>
      </w:r>
      <w:r w:rsidRPr="009B1295">
        <w:rPr>
          <w:lang w:eastAsia="x-none"/>
        </w:rPr>
        <w:t>рубок</w:t>
      </w:r>
      <w:r w:rsidR="00FD4142" w:rsidRPr="009B1295">
        <w:rPr>
          <w:lang w:eastAsia="x-none"/>
        </w:rPr>
        <w:t xml:space="preserve"> (отрезков)</w:t>
      </w:r>
    </w:p>
    <w:p w:rsidR="000365C8" w:rsidRPr="009B1295" w:rsidRDefault="000365C8" w:rsidP="000365C8">
      <w:pPr>
        <w:ind w:firstLine="567"/>
        <w:jc w:val="both"/>
        <w:rPr>
          <w:lang w:eastAsia="x-none"/>
        </w:rPr>
      </w:pPr>
      <w:r w:rsidRPr="009B1295">
        <w:rPr>
          <w:lang w:eastAsia="x-none"/>
        </w:rPr>
        <w:t xml:space="preserve">- </w:t>
      </w:r>
      <w:r w:rsidRPr="009B1295">
        <w:rPr>
          <w:lang w:eastAsia="x-none"/>
        </w:rPr>
        <w:t>Отметка шпал, требующих</w:t>
      </w:r>
      <w:r w:rsidRPr="009B1295">
        <w:rPr>
          <w:lang w:eastAsia="x-none"/>
        </w:rPr>
        <w:t xml:space="preserve"> </w:t>
      </w:r>
      <w:r w:rsidRPr="009B1295">
        <w:rPr>
          <w:lang w:eastAsia="x-none"/>
        </w:rPr>
        <w:t>замены</w:t>
      </w:r>
    </w:p>
    <w:p w:rsidR="000365C8" w:rsidRPr="009B1295" w:rsidRDefault="000365C8" w:rsidP="000365C8">
      <w:pPr>
        <w:ind w:firstLine="567"/>
        <w:jc w:val="both"/>
        <w:rPr>
          <w:lang w:eastAsia="x-none"/>
        </w:rPr>
      </w:pPr>
      <w:r w:rsidRPr="009B1295">
        <w:rPr>
          <w:lang w:eastAsia="x-none"/>
        </w:rPr>
        <w:t>- Осмотр скреплений</w:t>
      </w:r>
    </w:p>
    <w:p w:rsidR="000365C8" w:rsidRPr="009B1295" w:rsidRDefault="000365C8" w:rsidP="000365C8">
      <w:pPr>
        <w:ind w:firstLine="567"/>
        <w:jc w:val="both"/>
        <w:rPr>
          <w:lang w:eastAsia="x-none"/>
        </w:rPr>
      </w:pPr>
      <w:r w:rsidRPr="009B1295">
        <w:rPr>
          <w:lang w:eastAsia="x-none"/>
        </w:rPr>
        <w:t>- Проверка стыковых зазоров</w:t>
      </w:r>
    </w:p>
    <w:p w:rsidR="000365C8" w:rsidRPr="009B1295" w:rsidRDefault="000365C8" w:rsidP="000365C8">
      <w:pPr>
        <w:ind w:firstLine="567"/>
        <w:jc w:val="both"/>
        <w:rPr>
          <w:lang w:eastAsia="x-none"/>
        </w:rPr>
      </w:pPr>
      <w:r w:rsidRPr="009B1295">
        <w:rPr>
          <w:lang w:eastAsia="x-none"/>
        </w:rPr>
        <w:t xml:space="preserve">- </w:t>
      </w:r>
      <w:r w:rsidRPr="009B1295">
        <w:rPr>
          <w:lang w:eastAsia="x-none"/>
        </w:rPr>
        <w:t>Проверка</w:t>
      </w:r>
      <w:r w:rsidRPr="009B1295">
        <w:rPr>
          <w:lang w:eastAsia="x-none"/>
        </w:rPr>
        <w:t xml:space="preserve"> </w:t>
      </w:r>
      <w:r w:rsidRPr="009B1295">
        <w:rPr>
          <w:lang w:eastAsia="x-none"/>
        </w:rPr>
        <w:t>стрелочн</w:t>
      </w:r>
      <w:r w:rsidRPr="009B1295">
        <w:rPr>
          <w:lang w:eastAsia="x-none"/>
        </w:rPr>
        <w:t>ых</w:t>
      </w:r>
      <w:r w:rsidRPr="009B1295">
        <w:rPr>
          <w:lang w:eastAsia="x-none"/>
        </w:rPr>
        <w:t xml:space="preserve"> перевод</w:t>
      </w:r>
      <w:r w:rsidRPr="009B1295">
        <w:rPr>
          <w:lang w:eastAsia="x-none"/>
        </w:rPr>
        <w:t>ов</w:t>
      </w:r>
      <w:r w:rsidRPr="009B1295">
        <w:rPr>
          <w:lang w:eastAsia="x-none"/>
        </w:rPr>
        <w:t xml:space="preserve"> по</w:t>
      </w:r>
      <w:r w:rsidRPr="009B1295">
        <w:rPr>
          <w:lang w:eastAsia="x-none"/>
        </w:rPr>
        <w:t xml:space="preserve"> </w:t>
      </w:r>
      <w:r w:rsidRPr="009B1295">
        <w:rPr>
          <w:lang w:eastAsia="x-none"/>
        </w:rPr>
        <w:t>ординатам и износу</w:t>
      </w:r>
      <w:r w:rsidRPr="009B1295">
        <w:rPr>
          <w:lang w:eastAsia="x-none"/>
        </w:rPr>
        <w:t xml:space="preserve"> </w:t>
      </w:r>
      <w:r w:rsidRPr="009B1295">
        <w:rPr>
          <w:lang w:eastAsia="x-none"/>
        </w:rPr>
        <w:t>металлических частей</w:t>
      </w:r>
    </w:p>
    <w:p w:rsidR="000365C8" w:rsidRPr="009B1295" w:rsidRDefault="000365C8" w:rsidP="000365C8">
      <w:pPr>
        <w:ind w:firstLine="567"/>
        <w:jc w:val="both"/>
        <w:rPr>
          <w:lang w:eastAsia="x-none"/>
        </w:rPr>
      </w:pPr>
      <w:r w:rsidRPr="009B1295">
        <w:rPr>
          <w:lang w:eastAsia="x-none"/>
        </w:rPr>
        <w:t>- Запись осмотров и замеров</w:t>
      </w:r>
    </w:p>
    <w:p w:rsidR="00691571" w:rsidRPr="009B1295" w:rsidRDefault="00691571" w:rsidP="00691571">
      <w:pPr>
        <w:ind w:firstLine="567"/>
        <w:jc w:val="both"/>
        <w:rPr>
          <w:lang w:eastAsia="x-none"/>
        </w:rPr>
      </w:pPr>
    </w:p>
    <w:p w:rsidR="00691571" w:rsidRPr="009B1295" w:rsidRDefault="00691571" w:rsidP="00691571">
      <w:pPr>
        <w:pStyle w:val="ConsPlusNormal"/>
        <w:ind w:firstLine="709"/>
        <w:jc w:val="both"/>
        <w:rPr>
          <w:rFonts w:ascii="Times New Roman" w:hAnsi="Times New Roman" w:cs="Times New Roman"/>
          <w:sz w:val="24"/>
          <w:szCs w:val="24"/>
        </w:rPr>
      </w:pP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t>ТРЕБОВАНИЯ К ПОРЯДКУ ОКАЗАНИЯ УСЛУГ</w:t>
      </w:r>
    </w:p>
    <w:p w:rsidR="00691571" w:rsidRPr="009B1295" w:rsidRDefault="00691571" w:rsidP="00691571">
      <w:pPr>
        <w:pStyle w:val="ConsPlusNormal"/>
        <w:jc w:val="center"/>
        <w:rPr>
          <w:rFonts w:ascii="Times New Roman" w:hAnsi="Times New Roman" w:cs="Times New Roman"/>
          <w:sz w:val="8"/>
          <w:szCs w:val="24"/>
        </w:rPr>
      </w:pPr>
    </w:p>
    <w:p w:rsidR="00691571" w:rsidRPr="009B1295" w:rsidRDefault="00691571" w:rsidP="00691571">
      <w:pPr>
        <w:pStyle w:val="ConsPlusNormal"/>
        <w:widowControl w:val="0"/>
        <w:numPr>
          <w:ilvl w:val="1"/>
          <w:numId w:val="13"/>
        </w:numPr>
        <w:ind w:left="0" w:firstLine="709"/>
        <w:rPr>
          <w:rFonts w:ascii="Times New Roman" w:hAnsi="Times New Roman" w:cs="Times New Roman"/>
          <w:b/>
          <w:sz w:val="24"/>
          <w:szCs w:val="24"/>
        </w:rPr>
      </w:pPr>
      <w:r w:rsidRPr="009B1295">
        <w:rPr>
          <w:rFonts w:ascii="Times New Roman" w:hAnsi="Times New Roman" w:cs="Times New Roman"/>
          <w:b/>
          <w:sz w:val="24"/>
          <w:szCs w:val="24"/>
        </w:rPr>
        <w:t xml:space="preserve"> Требования к качеству оказываемых услуг</w:t>
      </w:r>
    </w:p>
    <w:p w:rsidR="00691571" w:rsidRPr="009B1295" w:rsidRDefault="00691571" w:rsidP="00691571">
      <w:pPr>
        <w:pStyle w:val="afe"/>
        <w:ind w:firstLine="567"/>
      </w:pPr>
      <w:r w:rsidRPr="009B1295">
        <w:rPr>
          <w:b/>
        </w:rPr>
        <w:t xml:space="preserve">- </w:t>
      </w:r>
      <w:r w:rsidRPr="009B1295">
        <w:t>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регламентов и правил), которые регулируют качество оказания услуг определенного вида, в том числе:</w:t>
      </w:r>
    </w:p>
    <w:p w:rsidR="00691571" w:rsidRPr="009B1295" w:rsidRDefault="00691571" w:rsidP="00FD4142">
      <w:pPr>
        <w:pStyle w:val="afe"/>
        <w:numPr>
          <w:ilvl w:val="0"/>
          <w:numId w:val="14"/>
        </w:numPr>
        <w:ind w:left="709"/>
        <w:rPr>
          <w:iCs/>
          <w:lang w:val="x-none"/>
        </w:rPr>
      </w:pPr>
      <w:r w:rsidRPr="009B1295">
        <w:rPr>
          <w:iCs/>
          <w:lang w:val="x-none"/>
        </w:rPr>
        <w:t>Федеральный закон от 27 декабря 2002 г. № 184-ФЗ "О техническом регулировании";</w:t>
      </w:r>
    </w:p>
    <w:p w:rsidR="00691571" w:rsidRPr="009B1295" w:rsidRDefault="00691571" w:rsidP="00691571">
      <w:pPr>
        <w:pStyle w:val="afe"/>
        <w:numPr>
          <w:ilvl w:val="0"/>
          <w:numId w:val="15"/>
        </w:numPr>
        <w:ind w:left="709"/>
        <w:jc w:val="left"/>
        <w:rPr>
          <w:iCs/>
          <w:lang w:val="x-none"/>
        </w:rPr>
      </w:pPr>
      <w:r w:rsidRPr="009B1295">
        <w:rPr>
          <w:iCs/>
          <w:lang w:val="x-none"/>
        </w:rPr>
        <w:t>Федеральный закон от 10 января 2003 г. № 17-ФЗ "О железнодорожном транспорте в Российской Федерации";</w:t>
      </w:r>
    </w:p>
    <w:p w:rsidR="00691571" w:rsidRPr="009B1295" w:rsidRDefault="00691571" w:rsidP="00FD4142">
      <w:pPr>
        <w:pStyle w:val="afe"/>
        <w:numPr>
          <w:ilvl w:val="0"/>
          <w:numId w:val="16"/>
        </w:numPr>
        <w:ind w:left="709"/>
        <w:rPr>
          <w:iCs/>
          <w:lang w:val="x-none"/>
        </w:rPr>
      </w:pPr>
      <w:r w:rsidRPr="009B1295">
        <w:rPr>
          <w:iCs/>
          <w:lang w:val="x-none"/>
        </w:rPr>
        <w:t>Федеральный закон от 10.01.2003 г. № 18-ФЗ «Устав железнодорожного транспорта Р</w:t>
      </w:r>
      <w:r w:rsidRPr="009B1295">
        <w:rPr>
          <w:iCs/>
        </w:rPr>
        <w:t>оссийской Федерации</w:t>
      </w:r>
      <w:r w:rsidRPr="009B1295">
        <w:rPr>
          <w:iCs/>
          <w:lang w:val="x-none"/>
        </w:rPr>
        <w:t>»;</w:t>
      </w:r>
      <w:r w:rsidRPr="009B1295">
        <w:rPr>
          <w:iCs/>
        </w:rPr>
        <w:t xml:space="preserve"> </w:t>
      </w:r>
    </w:p>
    <w:p w:rsidR="00691571" w:rsidRPr="009B1295" w:rsidRDefault="00691571" w:rsidP="00691571">
      <w:pPr>
        <w:pStyle w:val="afe"/>
        <w:numPr>
          <w:ilvl w:val="0"/>
          <w:numId w:val="17"/>
        </w:numPr>
        <w:ind w:left="709"/>
        <w:jc w:val="left"/>
        <w:rPr>
          <w:iCs/>
          <w:lang w:val="x-none"/>
        </w:rPr>
      </w:pPr>
      <w:r w:rsidRPr="009B1295">
        <w:rPr>
          <w:iCs/>
          <w:lang w:val="x-none"/>
        </w:rPr>
        <w:t xml:space="preserve">"СП </w:t>
      </w:r>
      <w:r w:rsidR="009B1295" w:rsidRPr="009B1295">
        <w:rPr>
          <w:rStyle w:val="affd"/>
          <w:color w:val="000000"/>
          <w:shd w:val="clear" w:color="auto" w:fill="FFFFFF"/>
        </w:rPr>
        <w:t>119.13330.2024</w:t>
      </w:r>
      <w:r w:rsidRPr="009B1295">
        <w:rPr>
          <w:iCs/>
          <w:lang w:val="x-none"/>
        </w:rPr>
        <w:t xml:space="preserve"> Свод правил. Железные дороги колеи 1520 мм.</w:t>
      </w:r>
    </w:p>
    <w:p w:rsidR="00691571" w:rsidRPr="009B1295" w:rsidRDefault="00691571" w:rsidP="00FD4142">
      <w:pPr>
        <w:pStyle w:val="afe"/>
        <w:numPr>
          <w:ilvl w:val="0"/>
          <w:numId w:val="17"/>
        </w:numPr>
        <w:ind w:left="709"/>
        <w:rPr>
          <w:iCs/>
          <w:lang w:val="x-none"/>
        </w:rPr>
      </w:pPr>
      <w:r w:rsidRPr="009B1295">
        <w:rPr>
          <w:iCs/>
          <w:lang w:val="x-none"/>
        </w:rPr>
        <w:t xml:space="preserve"> Приказ Минтранса № </w:t>
      </w:r>
      <w:r w:rsidR="009B1295" w:rsidRPr="009B1295">
        <w:rPr>
          <w:iCs/>
        </w:rPr>
        <w:t>402</w:t>
      </w:r>
      <w:r w:rsidRPr="009B1295">
        <w:rPr>
          <w:iCs/>
          <w:lang w:val="x-none"/>
        </w:rPr>
        <w:t xml:space="preserve"> от </w:t>
      </w:r>
      <w:r w:rsidR="009B1295" w:rsidRPr="009B1295">
        <w:rPr>
          <w:iCs/>
        </w:rPr>
        <w:t>05</w:t>
      </w:r>
      <w:r w:rsidRPr="009B1295">
        <w:rPr>
          <w:iCs/>
          <w:lang w:val="x-none"/>
        </w:rPr>
        <w:t>.</w:t>
      </w:r>
      <w:r w:rsidR="009B1295" w:rsidRPr="009B1295">
        <w:rPr>
          <w:iCs/>
        </w:rPr>
        <w:t>10</w:t>
      </w:r>
      <w:r w:rsidRPr="009B1295">
        <w:rPr>
          <w:iCs/>
          <w:lang w:val="x-none"/>
        </w:rPr>
        <w:t>.20</w:t>
      </w:r>
      <w:r w:rsidR="009B1295" w:rsidRPr="009B1295">
        <w:rPr>
          <w:iCs/>
        </w:rPr>
        <w:t>22</w:t>
      </w:r>
      <w:r w:rsidRPr="009B1295">
        <w:rPr>
          <w:iCs/>
          <w:lang w:val="x-none"/>
        </w:rPr>
        <w:t xml:space="preserve"> «Об утверждении Условий эксплуатации железнодорожных переездов»;</w:t>
      </w:r>
    </w:p>
    <w:p w:rsidR="00691571" w:rsidRPr="009B1295" w:rsidRDefault="00691571" w:rsidP="00FD4142">
      <w:pPr>
        <w:pStyle w:val="afe"/>
        <w:numPr>
          <w:ilvl w:val="0"/>
          <w:numId w:val="18"/>
        </w:numPr>
        <w:ind w:left="709" w:hanging="283"/>
        <w:rPr>
          <w:iCs/>
          <w:lang w:val="x-none"/>
        </w:rPr>
      </w:pPr>
      <w:r w:rsidRPr="009B1295">
        <w:rPr>
          <w:iCs/>
          <w:lang w:val="x-none"/>
        </w:rPr>
        <w:t xml:space="preserve">Приказ </w:t>
      </w:r>
      <w:r w:rsidR="008832A7" w:rsidRPr="009B1295">
        <w:rPr>
          <w:iCs/>
        </w:rPr>
        <w:t>Минтранса</w:t>
      </w:r>
      <w:r w:rsidRPr="009B1295">
        <w:rPr>
          <w:iCs/>
          <w:lang w:val="x-none"/>
        </w:rPr>
        <w:t xml:space="preserve"> Р</w:t>
      </w:r>
      <w:r w:rsidR="008832A7" w:rsidRPr="009B1295">
        <w:rPr>
          <w:iCs/>
        </w:rPr>
        <w:t>оссии</w:t>
      </w:r>
      <w:r w:rsidRPr="009B1295">
        <w:rPr>
          <w:iCs/>
          <w:lang w:val="x-none"/>
        </w:rPr>
        <w:t xml:space="preserve"> от 1</w:t>
      </w:r>
      <w:r w:rsidR="008832A7" w:rsidRPr="009B1295">
        <w:rPr>
          <w:iCs/>
        </w:rPr>
        <w:t>0.04.</w:t>
      </w:r>
      <w:r w:rsidRPr="009B1295">
        <w:rPr>
          <w:iCs/>
          <w:lang w:val="x-none"/>
        </w:rPr>
        <w:t>20</w:t>
      </w:r>
      <w:r w:rsidR="008832A7" w:rsidRPr="009B1295">
        <w:rPr>
          <w:iCs/>
        </w:rPr>
        <w:t>26</w:t>
      </w:r>
      <w:r w:rsidRPr="009B1295">
        <w:rPr>
          <w:iCs/>
          <w:lang w:val="x-none"/>
        </w:rPr>
        <w:t xml:space="preserve"> г. № </w:t>
      </w:r>
      <w:r w:rsidR="008832A7" w:rsidRPr="009B1295">
        <w:rPr>
          <w:iCs/>
        </w:rPr>
        <w:t>135</w:t>
      </w:r>
      <w:r w:rsidRPr="009B1295">
        <w:rPr>
          <w:iCs/>
          <w:lang w:val="x-none"/>
        </w:rPr>
        <w:t>"Об утверждении Правил эксплуатации и обслуживания железнодорожных путей необщего пользования";</w:t>
      </w:r>
    </w:p>
    <w:p w:rsidR="00691571" w:rsidRPr="009B1295" w:rsidRDefault="00691571" w:rsidP="00FD4142">
      <w:pPr>
        <w:pStyle w:val="afe"/>
        <w:numPr>
          <w:ilvl w:val="0"/>
          <w:numId w:val="19"/>
        </w:numPr>
        <w:ind w:left="709" w:hanging="283"/>
        <w:rPr>
          <w:iCs/>
          <w:lang w:val="x-none"/>
        </w:rPr>
      </w:pPr>
      <w:r w:rsidRPr="009B1295">
        <w:rPr>
          <w:iCs/>
          <w:lang w:val="x-none"/>
        </w:rPr>
        <w:t>Федеральный закон 22 июля 2008 года № 123-ФЗ «Технический регламент о требованиях пожарной безопасности»;</w:t>
      </w:r>
    </w:p>
    <w:p w:rsidR="00691571" w:rsidRPr="009B1295" w:rsidRDefault="00691571" w:rsidP="00FD4142">
      <w:pPr>
        <w:pStyle w:val="afe"/>
        <w:numPr>
          <w:ilvl w:val="0"/>
          <w:numId w:val="20"/>
        </w:numPr>
        <w:ind w:left="709" w:hanging="283"/>
        <w:rPr>
          <w:iCs/>
          <w:lang w:val="x-none"/>
        </w:rPr>
      </w:pPr>
      <w:r w:rsidRPr="009B1295">
        <w:rPr>
          <w:iCs/>
        </w:rPr>
        <w:t>Инструкция по текущему содержанию железнодорожного пути (утв. Распоряжением ОАО РЖД от 14.11.2016 г №2288р);</w:t>
      </w:r>
    </w:p>
    <w:p w:rsidR="00691571" w:rsidRPr="009B1295" w:rsidRDefault="00691571" w:rsidP="00FD4142">
      <w:pPr>
        <w:pStyle w:val="afe"/>
        <w:numPr>
          <w:ilvl w:val="0"/>
          <w:numId w:val="20"/>
        </w:numPr>
        <w:ind w:left="709" w:hanging="283"/>
        <w:rPr>
          <w:b/>
          <w:lang w:val="x-none"/>
        </w:rPr>
      </w:pPr>
      <w:r w:rsidRPr="009B1295">
        <w:rPr>
          <w:iCs/>
          <w:lang w:val="x-none"/>
        </w:rPr>
        <w:t>Инструкция по содержанию земляного полотна железнодорожного пути" (утв. МПС РФ 30.03.1998 № ЦП-544)».</w:t>
      </w:r>
    </w:p>
    <w:p w:rsidR="00691571" w:rsidRPr="009B1295" w:rsidRDefault="00691571" w:rsidP="008700AA">
      <w:pPr>
        <w:pStyle w:val="afe"/>
        <w:numPr>
          <w:ilvl w:val="0"/>
          <w:numId w:val="20"/>
        </w:numPr>
        <w:ind w:left="709" w:hanging="283"/>
        <w:rPr>
          <w:iCs/>
          <w:lang w:val="x-none"/>
        </w:rPr>
      </w:pPr>
      <w:r w:rsidRPr="009B1295">
        <w:rPr>
          <w:iCs/>
          <w:lang w:val="x-none"/>
        </w:rPr>
        <w:t>Технический паспорт подъездного железнодорожного пути</w:t>
      </w:r>
      <w:r w:rsidRPr="009B1295">
        <w:rPr>
          <w:iCs/>
        </w:rPr>
        <w:t xml:space="preserve"> (ПЖДП при Павелецком вокзале, ПЖДП при Ярославском вокзале).</w:t>
      </w:r>
    </w:p>
    <w:p w:rsidR="00691571" w:rsidRPr="009B1295" w:rsidRDefault="00691571" w:rsidP="008700AA">
      <w:pPr>
        <w:pStyle w:val="afe"/>
        <w:ind w:left="709"/>
        <w:rPr>
          <w:b/>
          <w:lang w:val="x-none"/>
        </w:rPr>
      </w:pPr>
    </w:p>
    <w:p w:rsidR="00691571" w:rsidRPr="009B1295" w:rsidRDefault="00691571" w:rsidP="008700AA">
      <w:pPr>
        <w:pStyle w:val="afe"/>
        <w:ind w:firstLine="567"/>
        <w:rPr>
          <w:bCs/>
        </w:rPr>
      </w:pPr>
      <w:r w:rsidRPr="009B1295">
        <w:rPr>
          <w:bCs/>
          <w:color w:val="000000"/>
        </w:rPr>
        <w:t>Исполнитель</w:t>
      </w:r>
      <w:r w:rsidRPr="009B1295">
        <w:t xml:space="preserve"> несет ответственность за </w:t>
      </w:r>
      <w:r w:rsidR="00FD4142" w:rsidRPr="009B1295">
        <w:t>достоверность передаваемой Заказчику информации, полученной по результатам оказанных услуг.</w:t>
      </w:r>
    </w:p>
    <w:p w:rsidR="00691571" w:rsidRPr="009B1295" w:rsidRDefault="00691571" w:rsidP="008700AA">
      <w:pPr>
        <w:pStyle w:val="afe"/>
        <w:ind w:firstLine="567"/>
        <w:rPr>
          <w:bCs/>
        </w:rPr>
      </w:pPr>
      <w:r w:rsidRPr="009B1295">
        <w:t xml:space="preserve">Если в течение гарантийного срока выявится, что услуги, оказанные </w:t>
      </w:r>
      <w:r w:rsidRPr="009B1295">
        <w:rPr>
          <w:bCs/>
          <w:color w:val="000000"/>
        </w:rPr>
        <w:t>Исполнителем</w:t>
      </w:r>
      <w:r w:rsidR="00FD4142" w:rsidRPr="009B1295">
        <w:t>, имеют недостатки</w:t>
      </w:r>
      <w:r w:rsidRPr="009B1295">
        <w:t xml:space="preserve">, то Заказчик совместно с </w:t>
      </w:r>
      <w:r w:rsidRPr="009B1295">
        <w:rPr>
          <w:bCs/>
          <w:color w:val="000000"/>
        </w:rPr>
        <w:t>Исполнителем</w:t>
      </w:r>
      <w:r w:rsidRPr="009B1295">
        <w:t xml:space="preserve"> составляет двусторонний акт, где фиксируется дата обнаружения недостатков, их характер и срок их устранения. В случае, если </w:t>
      </w:r>
      <w:r w:rsidRPr="009B1295">
        <w:rPr>
          <w:bCs/>
          <w:color w:val="000000"/>
        </w:rPr>
        <w:t>Исполнитель</w:t>
      </w:r>
      <w:r w:rsidRPr="009B1295">
        <w:t xml:space="preserve"> откажется от составления или подписания двустороннего акта, окончательным документом по фиксированию </w:t>
      </w:r>
      <w:r w:rsidR="00FD4142" w:rsidRPr="009B1295">
        <w:t>недостатков</w:t>
      </w:r>
      <w:r w:rsidRPr="009B1295">
        <w:t xml:space="preserve"> и сроков для их устранения </w:t>
      </w:r>
      <w:r w:rsidRPr="009B1295">
        <w:lastRenderedPageBreak/>
        <w:t xml:space="preserve">будет являться односторонний акт, составленный Заказчиком. </w:t>
      </w:r>
      <w:r w:rsidRPr="009B1295">
        <w:rPr>
          <w:bCs/>
          <w:color w:val="000000"/>
        </w:rPr>
        <w:t>Исполнитель</w:t>
      </w:r>
      <w:r w:rsidRPr="009B1295">
        <w:t xml:space="preserve"> обязан своими силами и за свой счет устранить недостатки, указанные в двустороннем (одностороннем) акте. </w:t>
      </w:r>
    </w:p>
    <w:p w:rsidR="00691571" w:rsidRPr="009B1295" w:rsidRDefault="00691571" w:rsidP="008700AA">
      <w:pPr>
        <w:pStyle w:val="ConsPlusNormal"/>
        <w:ind w:firstLine="709"/>
        <w:jc w:val="both"/>
        <w:rPr>
          <w:rFonts w:ascii="Times New Roman" w:hAnsi="Times New Roman" w:cs="Times New Roman"/>
          <w:sz w:val="24"/>
          <w:szCs w:val="24"/>
        </w:rPr>
      </w:pPr>
      <w:r w:rsidRPr="009B1295">
        <w:rPr>
          <w:rFonts w:ascii="Times New Roman" w:hAnsi="Times New Roman"/>
          <w:sz w:val="24"/>
          <w:szCs w:val="24"/>
        </w:rPr>
        <w:t xml:space="preserve">В случае, если </w:t>
      </w:r>
      <w:r w:rsidRPr="009B1295">
        <w:rPr>
          <w:rFonts w:ascii="Times New Roman" w:hAnsi="Times New Roman"/>
          <w:bCs/>
          <w:color w:val="000000"/>
          <w:sz w:val="24"/>
          <w:szCs w:val="24"/>
        </w:rPr>
        <w:t>Исполнитель</w:t>
      </w:r>
      <w:r w:rsidRPr="009B1295">
        <w:rPr>
          <w:rFonts w:ascii="Times New Roman" w:hAnsi="Times New Roman"/>
          <w:sz w:val="24"/>
          <w:szCs w:val="24"/>
        </w:rPr>
        <w:t xml:space="preserve"> в течение срока, согласованного с Заказчиком, не устранит недостатки, перечисленные в двустороннем (одностороннем) акте, Заказчик вправе устранить их своими силами либо силами третьих лиц за счет средств </w:t>
      </w:r>
      <w:r w:rsidRPr="009B1295">
        <w:rPr>
          <w:rFonts w:ascii="Times New Roman" w:hAnsi="Times New Roman"/>
          <w:bCs/>
          <w:color w:val="000000"/>
          <w:sz w:val="24"/>
          <w:szCs w:val="24"/>
        </w:rPr>
        <w:t>Исполнителя.</w:t>
      </w:r>
    </w:p>
    <w:p w:rsidR="00691571" w:rsidRPr="009B1295" w:rsidRDefault="00691571" w:rsidP="008700AA">
      <w:pPr>
        <w:pStyle w:val="ConsPlusNormal"/>
        <w:ind w:firstLine="709"/>
        <w:jc w:val="both"/>
        <w:rPr>
          <w:rFonts w:ascii="Times New Roman" w:hAnsi="Times New Roman" w:cs="Times New Roman"/>
          <w:sz w:val="24"/>
          <w:szCs w:val="24"/>
        </w:rPr>
      </w:pPr>
    </w:p>
    <w:p w:rsidR="00691571" w:rsidRPr="009B1295" w:rsidRDefault="00691571" w:rsidP="008700AA">
      <w:pPr>
        <w:pStyle w:val="ConsPlusNormal"/>
        <w:widowControl w:val="0"/>
        <w:numPr>
          <w:ilvl w:val="1"/>
          <w:numId w:val="13"/>
        </w:numPr>
        <w:ind w:left="0" w:firstLine="709"/>
        <w:jc w:val="both"/>
        <w:rPr>
          <w:rFonts w:ascii="Times New Roman" w:hAnsi="Times New Roman" w:cs="Times New Roman"/>
          <w:b/>
          <w:sz w:val="24"/>
          <w:szCs w:val="24"/>
        </w:rPr>
      </w:pPr>
      <w:r w:rsidRPr="009B1295">
        <w:rPr>
          <w:rFonts w:ascii="Times New Roman" w:hAnsi="Times New Roman" w:cs="Times New Roman"/>
          <w:b/>
          <w:sz w:val="24"/>
          <w:szCs w:val="24"/>
        </w:rPr>
        <w:t xml:space="preserve"> Условия оказания услуг</w:t>
      </w:r>
    </w:p>
    <w:p w:rsidR="00691571" w:rsidRPr="009B1295" w:rsidRDefault="00691571" w:rsidP="008700AA">
      <w:pPr>
        <w:pStyle w:val="ConsPlusNormal"/>
        <w:ind w:firstLine="709"/>
        <w:jc w:val="both"/>
        <w:rPr>
          <w:rFonts w:ascii="Times New Roman" w:eastAsia="Calibri" w:hAnsi="Times New Roman"/>
          <w:sz w:val="6"/>
          <w:szCs w:val="24"/>
        </w:rPr>
      </w:pPr>
    </w:p>
    <w:p w:rsidR="00691571" w:rsidRPr="009B1295" w:rsidRDefault="00691571" w:rsidP="008700AA">
      <w:pPr>
        <w:pStyle w:val="ConsPlusNormal"/>
        <w:ind w:firstLine="709"/>
        <w:jc w:val="both"/>
        <w:rPr>
          <w:rFonts w:ascii="Times New Roman" w:hAnsi="Times New Roman"/>
          <w:sz w:val="24"/>
          <w:szCs w:val="24"/>
        </w:rPr>
      </w:pPr>
      <w:r w:rsidRPr="009B1295">
        <w:rPr>
          <w:rFonts w:ascii="Times New Roman" w:hAnsi="Times New Roman"/>
          <w:sz w:val="24"/>
          <w:szCs w:val="24"/>
        </w:rPr>
        <w:t>- услуги оказываются</w:t>
      </w:r>
      <w:r w:rsidR="00FD4142" w:rsidRPr="009B1295">
        <w:rPr>
          <w:rFonts w:ascii="Times New Roman" w:hAnsi="Times New Roman"/>
          <w:sz w:val="24"/>
          <w:szCs w:val="24"/>
        </w:rPr>
        <w:t xml:space="preserve"> единоразово</w:t>
      </w:r>
      <w:r w:rsidRPr="009B1295">
        <w:rPr>
          <w:rFonts w:ascii="Times New Roman" w:hAnsi="Times New Roman"/>
          <w:sz w:val="24"/>
          <w:szCs w:val="24"/>
        </w:rPr>
        <w:t>;</w:t>
      </w:r>
    </w:p>
    <w:p w:rsidR="00691571" w:rsidRPr="009B1295" w:rsidRDefault="00691571" w:rsidP="008700AA">
      <w:pPr>
        <w:pStyle w:val="ConsPlusNormal"/>
        <w:ind w:firstLine="709"/>
        <w:jc w:val="both"/>
        <w:rPr>
          <w:rFonts w:ascii="Times New Roman" w:hAnsi="Times New Roman"/>
          <w:sz w:val="24"/>
          <w:szCs w:val="24"/>
          <w:lang w:val="x-none"/>
        </w:rPr>
      </w:pPr>
      <w:r w:rsidRPr="009B1295">
        <w:rPr>
          <w:rFonts w:ascii="Times New Roman" w:hAnsi="Times New Roman"/>
          <w:sz w:val="24"/>
          <w:szCs w:val="24"/>
        </w:rPr>
        <w:t>- Исполнителем</w:t>
      </w:r>
      <w:r w:rsidRPr="009B1295">
        <w:rPr>
          <w:rFonts w:ascii="Times New Roman" w:hAnsi="Times New Roman"/>
          <w:sz w:val="24"/>
          <w:szCs w:val="24"/>
          <w:lang w:val="x-none"/>
        </w:rPr>
        <w:t xml:space="preserve"> должны быть соблюдены правила паспортно-визового режима сотрудников</w:t>
      </w:r>
      <w:r w:rsidRPr="009B1295">
        <w:rPr>
          <w:rFonts w:ascii="Times New Roman" w:hAnsi="Times New Roman"/>
          <w:sz w:val="24"/>
          <w:szCs w:val="24"/>
        </w:rPr>
        <w:t>,</w:t>
      </w:r>
      <w:r w:rsidRPr="009B1295">
        <w:rPr>
          <w:rFonts w:ascii="Times New Roman" w:hAnsi="Times New Roman"/>
          <w:sz w:val="24"/>
          <w:szCs w:val="24"/>
          <w:lang w:val="x-none"/>
        </w:rPr>
        <w:t xml:space="preserve"> </w:t>
      </w:r>
      <w:r w:rsidRPr="009B1295">
        <w:rPr>
          <w:rFonts w:ascii="Times New Roman" w:hAnsi="Times New Roman"/>
          <w:sz w:val="24"/>
          <w:szCs w:val="24"/>
        </w:rPr>
        <w:t>оказывающих услуги</w:t>
      </w:r>
      <w:r w:rsidRPr="009B1295">
        <w:rPr>
          <w:rFonts w:ascii="Times New Roman" w:hAnsi="Times New Roman"/>
          <w:sz w:val="24"/>
          <w:szCs w:val="24"/>
          <w:lang w:val="x-none"/>
        </w:rPr>
        <w:t xml:space="preserve"> на объекте.</w:t>
      </w:r>
    </w:p>
    <w:p w:rsidR="00691571" w:rsidRPr="009B1295" w:rsidRDefault="00691571" w:rsidP="008700AA">
      <w:pPr>
        <w:pStyle w:val="ConsPlusNormal"/>
        <w:ind w:firstLine="709"/>
        <w:jc w:val="both"/>
        <w:rPr>
          <w:rFonts w:ascii="Times New Roman" w:eastAsia="Calibri" w:hAnsi="Times New Roman"/>
          <w:sz w:val="24"/>
          <w:szCs w:val="24"/>
        </w:rPr>
      </w:pPr>
      <w:r w:rsidRPr="009B1295">
        <w:rPr>
          <w:rFonts w:ascii="Times New Roman" w:eastAsia="Calibri" w:hAnsi="Times New Roman"/>
          <w:sz w:val="24"/>
          <w:szCs w:val="24"/>
        </w:rPr>
        <w:t>Услуги должны быть оказаны в соответствии с требованиями Федеральных законов и иных нормативно-правовых актов РФ, в том числе:</w:t>
      </w:r>
    </w:p>
    <w:p w:rsidR="00691571" w:rsidRPr="009B1295" w:rsidRDefault="00691571" w:rsidP="008700AA">
      <w:pPr>
        <w:pStyle w:val="ConsPlusNormal"/>
        <w:ind w:firstLine="709"/>
        <w:jc w:val="both"/>
        <w:rPr>
          <w:rFonts w:ascii="Times New Roman" w:eastAsia="Calibri" w:hAnsi="Times New Roman"/>
          <w:sz w:val="24"/>
          <w:szCs w:val="24"/>
        </w:rPr>
      </w:pPr>
      <w:r w:rsidRPr="009B1295">
        <w:rPr>
          <w:rFonts w:ascii="Times New Roman" w:eastAsia="Calibri" w:hAnsi="Times New Roman"/>
          <w:sz w:val="24"/>
          <w:szCs w:val="24"/>
        </w:rPr>
        <w:t>- «Правил технической эксплуатации железных дорог РФ», утвержденных</w:t>
      </w:r>
      <w:r w:rsidR="00FD4142" w:rsidRPr="009B1295">
        <w:rPr>
          <w:rFonts w:ascii="Times New Roman" w:eastAsia="Calibri" w:hAnsi="Times New Roman"/>
          <w:sz w:val="24"/>
          <w:szCs w:val="24"/>
        </w:rPr>
        <w:t xml:space="preserve"> </w:t>
      </w:r>
      <w:r w:rsidRPr="009B1295">
        <w:rPr>
          <w:rFonts w:ascii="Times New Roman" w:eastAsia="Calibri" w:hAnsi="Times New Roman"/>
          <w:sz w:val="24"/>
          <w:szCs w:val="24"/>
        </w:rPr>
        <w:t>приказом Минтранса РФ от 2</w:t>
      </w:r>
      <w:r w:rsidR="00FD4142" w:rsidRPr="009B1295">
        <w:rPr>
          <w:rFonts w:ascii="Times New Roman" w:eastAsia="Calibri" w:hAnsi="Times New Roman"/>
          <w:sz w:val="24"/>
          <w:szCs w:val="24"/>
        </w:rPr>
        <w:t>3</w:t>
      </w:r>
      <w:r w:rsidRPr="009B1295">
        <w:rPr>
          <w:rFonts w:ascii="Times New Roman" w:eastAsia="Calibri" w:hAnsi="Times New Roman"/>
          <w:sz w:val="24"/>
          <w:szCs w:val="24"/>
        </w:rPr>
        <w:t>.</w:t>
      </w:r>
      <w:r w:rsidR="00FD4142" w:rsidRPr="009B1295">
        <w:rPr>
          <w:rFonts w:ascii="Times New Roman" w:eastAsia="Calibri" w:hAnsi="Times New Roman"/>
          <w:sz w:val="24"/>
          <w:szCs w:val="24"/>
        </w:rPr>
        <w:t>06</w:t>
      </w:r>
      <w:r w:rsidRPr="009B1295">
        <w:rPr>
          <w:rFonts w:ascii="Times New Roman" w:eastAsia="Calibri" w:hAnsi="Times New Roman"/>
          <w:sz w:val="24"/>
          <w:szCs w:val="24"/>
        </w:rPr>
        <w:t>.20</w:t>
      </w:r>
      <w:r w:rsidR="00FD4142" w:rsidRPr="009B1295">
        <w:rPr>
          <w:rFonts w:ascii="Times New Roman" w:eastAsia="Calibri" w:hAnsi="Times New Roman"/>
          <w:sz w:val="24"/>
          <w:szCs w:val="24"/>
        </w:rPr>
        <w:t>22</w:t>
      </w:r>
      <w:r w:rsidRPr="009B1295">
        <w:rPr>
          <w:rFonts w:ascii="Times New Roman" w:eastAsia="Calibri" w:hAnsi="Times New Roman"/>
          <w:sz w:val="24"/>
          <w:szCs w:val="24"/>
        </w:rPr>
        <w:t xml:space="preserve"> г. №2</w:t>
      </w:r>
      <w:r w:rsidR="00FD4142" w:rsidRPr="009B1295">
        <w:rPr>
          <w:rFonts w:ascii="Times New Roman" w:eastAsia="Calibri" w:hAnsi="Times New Roman"/>
          <w:sz w:val="24"/>
          <w:szCs w:val="24"/>
        </w:rPr>
        <w:t>50</w:t>
      </w:r>
      <w:r w:rsidRPr="009B1295">
        <w:rPr>
          <w:rFonts w:ascii="Times New Roman" w:eastAsia="Calibri" w:hAnsi="Times New Roman"/>
          <w:sz w:val="24"/>
          <w:szCs w:val="24"/>
        </w:rPr>
        <w:t>;</w:t>
      </w:r>
    </w:p>
    <w:p w:rsidR="00691571" w:rsidRPr="009B1295" w:rsidRDefault="00691571" w:rsidP="008700AA">
      <w:pPr>
        <w:pStyle w:val="ConsPlusNormal"/>
        <w:ind w:firstLine="709"/>
        <w:jc w:val="both"/>
        <w:rPr>
          <w:rFonts w:ascii="Times New Roman" w:eastAsia="Calibri" w:hAnsi="Times New Roman"/>
          <w:sz w:val="24"/>
          <w:szCs w:val="24"/>
        </w:rPr>
      </w:pPr>
      <w:r w:rsidRPr="009B1295">
        <w:rPr>
          <w:rFonts w:ascii="Times New Roman" w:eastAsia="Calibri" w:hAnsi="Times New Roman"/>
          <w:sz w:val="24"/>
          <w:szCs w:val="24"/>
        </w:rPr>
        <w:t xml:space="preserve">- «Правил эксплуатации и обслуживания железнодорожных путей необщего пользования», утвержденных Приказом </w:t>
      </w:r>
      <w:r w:rsidR="008832A7" w:rsidRPr="009B1295">
        <w:rPr>
          <w:rFonts w:ascii="Times New Roman" w:eastAsia="Calibri" w:hAnsi="Times New Roman"/>
          <w:sz w:val="24"/>
          <w:szCs w:val="24"/>
        </w:rPr>
        <w:t>Минтранса</w:t>
      </w:r>
      <w:r w:rsidRPr="009B1295">
        <w:rPr>
          <w:rFonts w:ascii="Times New Roman" w:eastAsia="Calibri" w:hAnsi="Times New Roman"/>
          <w:sz w:val="24"/>
          <w:szCs w:val="24"/>
        </w:rPr>
        <w:t xml:space="preserve"> России от 1</w:t>
      </w:r>
      <w:r w:rsidR="008832A7" w:rsidRPr="009B1295">
        <w:rPr>
          <w:rFonts w:ascii="Times New Roman" w:eastAsia="Calibri" w:hAnsi="Times New Roman"/>
          <w:sz w:val="24"/>
          <w:szCs w:val="24"/>
        </w:rPr>
        <w:t>0</w:t>
      </w:r>
      <w:r w:rsidRPr="009B1295">
        <w:rPr>
          <w:rFonts w:ascii="Times New Roman" w:eastAsia="Calibri" w:hAnsi="Times New Roman"/>
          <w:sz w:val="24"/>
          <w:szCs w:val="24"/>
        </w:rPr>
        <w:t xml:space="preserve"> </w:t>
      </w:r>
      <w:r w:rsidR="008832A7" w:rsidRPr="009B1295">
        <w:rPr>
          <w:rFonts w:ascii="Times New Roman" w:eastAsia="Calibri" w:hAnsi="Times New Roman"/>
          <w:sz w:val="24"/>
          <w:szCs w:val="24"/>
        </w:rPr>
        <w:t>апреля</w:t>
      </w:r>
      <w:r w:rsidRPr="009B1295">
        <w:rPr>
          <w:rFonts w:ascii="Times New Roman" w:eastAsia="Calibri" w:hAnsi="Times New Roman"/>
          <w:sz w:val="24"/>
          <w:szCs w:val="24"/>
        </w:rPr>
        <w:t xml:space="preserve"> 20</w:t>
      </w:r>
      <w:r w:rsidR="008832A7" w:rsidRPr="009B1295">
        <w:rPr>
          <w:rFonts w:ascii="Times New Roman" w:eastAsia="Calibri" w:hAnsi="Times New Roman"/>
          <w:sz w:val="24"/>
          <w:szCs w:val="24"/>
        </w:rPr>
        <w:t>26</w:t>
      </w:r>
      <w:r w:rsidRPr="009B1295">
        <w:rPr>
          <w:rFonts w:ascii="Times New Roman" w:eastAsia="Calibri" w:hAnsi="Times New Roman"/>
          <w:sz w:val="24"/>
          <w:szCs w:val="24"/>
        </w:rPr>
        <w:t xml:space="preserve"> г. №</w:t>
      </w:r>
      <w:r w:rsidR="008832A7" w:rsidRPr="009B1295">
        <w:rPr>
          <w:rFonts w:ascii="Times New Roman" w:eastAsia="Calibri" w:hAnsi="Times New Roman"/>
          <w:sz w:val="24"/>
          <w:szCs w:val="24"/>
        </w:rPr>
        <w:t>135</w:t>
      </w:r>
      <w:r w:rsidRPr="009B1295">
        <w:rPr>
          <w:rFonts w:ascii="Times New Roman" w:eastAsia="Calibri" w:hAnsi="Times New Roman"/>
          <w:sz w:val="24"/>
          <w:szCs w:val="24"/>
        </w:rPr>
        <w:t>.</w:t>
      </w:r>
    </w:p>
    <w:p w:rsidR="00691571" w:rsidRPr="009B1295" w:rsidRDefault="00691571" w:rsidP="00691571">
      <w:pPr>
        <w:pStyle w:val="ConsPlusNormal"/>
        <w:ind w:firstLine="709"/>
        <w:jc w:val="both"/>
        <w:rPr>
          <w:rFonts w:ascii="Times New Roman" w:hAnsi="Times New Roman" w:cs="Times New Roman"/>
          <w:sz w:val="24"/>
          <w:szCs w:val="24"/>
        </w:rPr>
      </w:pPr>
    </w:p>
    <w:p w:rsidR="00691571" w:rsidRPr="009B1295" w:rsidRDefault="00691571" w:rsidP="00691571">
      <w:pPr>
        <w:pStyle w:val="ConsPlusNormal"/>
        <w:widowControl w:val="0"/>
        <w:numPr>
          <w:ilvl w:val="1"/>
          <w:numId w:val="13"/>
        </w:numPr>
        <w:ind w:left="0" w:firstLine="709"/>
        <w:rPr>
          <w:rFonts w:ascii="Times New Roman" w:hAnsi="Times New Roman" w:cs="Times New Roman"/>
          <w:b/>
          <w:sz w:val="24"/>
          <w:szCs w:val="24"/>
        </w:rPr>
      </w:pPr>
      <w:r w:rsidRPr="009B1295">
        <w:rPr>
          <w:rFonts w:ascii="Times New Roman" w:hAnsi="Times New Roman" w:cs="Times New Roman"/>
          <w:b/>
          <w:sz w:val="24"/>
          <w:szCs w:val="24"/>
        </w:rPr>
        <w:t xml:space="preserve"> Требования к безопасности</w:t>
      </w:r>
    </w:p>
    <w:p w:rsidR="00691571" w:rsidRPr="009B1295" w:rsidRDefault="00691571" w:rsidP="00691571">
      <w:pPr>
        <w:pStyle w:val="ConsPlusNormal"/>
        <w:ind w:firstLine="709"/>
        <w:rPr>
          <w:rFonts w:ascii="Times New Roman" w:hAnsi="Times New Roman" w:cs="Times New Roman"/>
          <w:sz w:val="4"/>
          <w:szCs w:val="24"/>
        </w:rPr>
      </w:pP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r w:rsidRPr="009B1295">
        <w:rPr>
          <w:rFonts w:ascii="Times New Roman" w:hAnsi="Times New Roman" w:cs="Times New Roman"/>
          <w:sz w:val="24"/>
          <w:szCs w:val="24"/>
        </w:rPr>
        <w:t xml:space="preserve">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 оказывающего услуги. </w:t>
      </w: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r w:rsidRPr="009B1295">
        <w:rPr>
          <w:rFonts w:ascii="Times New Roman" w:hAnsi="Times New Roman" w:cs="Times New Roman"/>
          <w:sz w:val="24"/>
          <w:szCs w:val="24"/>
        </w:rPr>
        <w:t>Организация и оказание услуг должны осуществляться Исполнителем при соблюдении:</w:t>
      </w: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r w:rsidRPr="009B1295">
        <w:rPr>
          <w:rFonts w:ascii="Times New Roman" w:hAnsi="Times New Roman" w:cs="Times New Roman"/>
          <w:sz w:val="24"/>
          <w:szCs w:val="24"/>
        </w:rPr>
        <w:t xml:space="preserve">- законодательства Российской Федерации по охране труда, а также иных нормативных правовых актов, установленных постановлением Правительства Российской Федерации от </w:t>
      </w:r>
      <w:r w:rsidR="008700AA">
        <w:rPr>
          <w:rFonts w:ascii="Times New Roman" w:hAnsi="Times New Roman" w:cs="Times New Roman"/>
          <w:sz w:val="24"/>
          <w:szCs w:val="24"/>
        </w:rPr>
        <w:t>26.02.2022</w:t>
      </w:r>
      <w:r w:rsidRPr="009B1295">
        <w:rPr>
          <w:rFonts w:ascii="Times New Roman" w:hAnsi="Times New Roman" w:cs="Times New Roman"/>
          <w:sz w:val="24"/>
          <w:szCs w:val="24"/>
        </w:rPr>
        <w:t xml:space="preserve"> № </w:t>
      </w:r>
      <w:r w:rsidR="008700AA">
        <w:rPr>
          <w:rFonts w:ascii="Times New Roman" w:hAnsi="Times New Roman" w:cs="Times New Roman"/>
          <w:sz w:val="24"/>
          <w:szCs w:val="24"/>
        </w:rPr>
        <w:t>255</w:t>
      </w:r>
      <w:r w:rsidRPr="009B1295">
        <w:rPr>
          <w:rFonts w:ascii="Times New Roman" w:hAnsi="Times New Roman" w:cs="Times New Roman"/>
          <w:sz w:val="24"/>
          <w:szCs w:val="24"/>
        </w:rPr>
        <w:t xml:space="preserve"> «Положение о разработке, утверждении и изменении нормативных правовых актов, содержащих государственные нормативные требования охраны труда»;</w:t>
      </w: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r w:rsidRPr="009B1295">
        <w:rPr>
          <w:rFonts w:ascii="Times New Roman" w:hAnsi="Times New Roman" w:cs="Times New Roman"/>
          <w:sz w:val="24"/>
          <w:szCs w:val="24"/>
        </w:rPr>
        <w:t>- 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w:t>
      </w: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r w:rsidRPr="009B1295">
        <w:rPr>
          <w:rFonts w:ascii="Times New Roman" w:hAnsi="Times New Roman" w:cs="Times New Roman"/>
          <w:sz w:val="24"/>
          <w:szCs w:val="24"/>
        </w:rPr>
        <w:t>- государственных и национальных стандартов системы стандартов безопасности труда;</w:t>
      </w: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r w:rsidRPr="009B1295">
        <w:rPr>
          <w:rFonts w:ascii="Times New Roman" w:hAnsi="Times New Roman" w:cs="Times New Roman"/>
          <w:sz w:val="24"/>
          <w:szCs w:val="24"/>
        </w:rPr>
        <w:t xml:space="preserve">- правил безопасности, правила устройства и безопасной эксплуатации, инструкции по безопасности. </w:t>
      </w: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r w:rsidRPr="009B1295">
        <w:rPr>
          <w:rFonts w:ascii="Times New Roman" w:hAnsi="Times New Roman" w:cs="Times New Roman"/>
          <w:sz w:val="24"/>
          <w:szCs w:val="24"/>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организации Исполнителя или лицо его заменяющее.</w:t>
      </w: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p>
    <w:p w:rsidR="00691571" w:rsidRPr="009B1295" w:rsidRDefault="00691571" w:rsidP="00691571">
      <w:pPr>
        <w:pStyle w:val="ConsPlusNormal"/>
        <w:tabs>
          <w:tab w:val="left" w:pos="217"/>
          <w:tab w:val="left" w:pos="358"/>
        </w:tabs>
        <w:ind w:firstLine="709"/>
        <w:jc w:val="both"/>
        <w:rPr>
          <w:rFonts w:ascii="Times New Roman" w:hAnsi="Times New Roman" w:cs="Times New Roman"/>
          <w:sz w:val="24"/>
          <w:szCs w:val="24"/>
        </w:rPr>
      </w:pPr>
    </w:p>
    <w:p w:rsidR="00691571" w:rsidRPr="009B1295" w:rsidRDefault="00691571" w:rsidP="00691571">
      <w:pPr>
        <w:pStyle w:val="ConsPlusNormal"/>
        <w:widowControl w:val="0"/>
        <w:numPr>
          <w:ilvl w:val="1"/>
          <w:numId w:val="13"/>
        </w:numPr>
        <w:ind w:left="0" w:firstLine="709"/>
        <w:jc w:val="both"/>
        <w:rPr>
          <w:rFonts w:ascii="Times New Roman" w:hAnsi="Times New Roman" w:cs="Times New Roman"/>
          <w:b/>
          <w:sz w:val="24"/>
          <w:szCs w:val="24"/>
        </w:rPr>
      </w:pPr>
      <w:r w:rsidRPr="009B1295">
        <w:rPr>
          <w:rFonts w:ascii="Times New Roman" w:hAnsi="Times New Roman" w:cs="Times New Roman"/>
          <w:b/>
          <w:sz w:val="24"/>
          <w:szCs w:val="24"/>
        </w:rPr>
        <w:t>Требования по приемке услуг</w:t>
      </w:r>
    </w:p>
    <w:p w:rsidR="00691571" w:rsidRPr="009B1295" w:rsidRDefault="00691571" w:rsidP="00691571">
      <w:pPr>
        <w:pStyle w:val="ConsPlusNormal"/>
        <w:ind w:firstLine="709"/>
        <w:jc w:val="both"/>
        <w:rPr>
          <w:rStyle w:val="FontStyle14"/>
          <w:sz w:val="24"/>
          <w:szCs w:val="24"/>
        </w:rPr>
      </w:pPr>
      <w:r w:rsidRPr="009B1295">
        <w:rPr>
          <w:rStyle w:val="FontStyle14"/>
          <w:sz w:val="24"/>
          <w:szCs w:val="24"/>
        </w:rPr>
        <w:t xml:space="preserve">Приемка оказанных услуг осуществляется комиссией, назначаемой Заказчиком с участием всех заинтересованных лиц. </w:t>
      </w:r>
      <w:r w:rsidRPr="009B1295">
        <w:rPr>
          <w:rFonts w:ascii="Times New Roman" w:hAnsi="Times New Roman"/>
          <w:sz w:val="24"/>
          <w:szCs w:val="24"/>
          <w:lang w:eastAsia="x-none"/>
        </w:rPr>
        <w:t>Комиссия должна состоять из не менее чем 2 (двух) представителей Заказчика и не менее 1 (одного) представителя Исполнителя</w:t>
      </w:r>
      <w:r w:rsidRPr="009B1295">
        <w:rPr>
          <w:rStyle w:val="FontStyle14"/>
          <w:sz w:val="24"/>
          <w:szCs w:val="24"/>
        </w:rPr>
        <w:t>.</w:t>
      </w:r>
    </w:p>
    <w:p w:rsidR="00691571" w:rsidRPr="009B1295" w:rsidRDefault="00691571" w:rsidP="00691571">
      <w:pPr>
        <w:pStyle w:val="ConsPlusNormal"/>
        <w:ind w:firstLine="709"/>
        <w:jc w:val="both"/>
        <w:rPr>
          <w:rFonts w:ascii="Times New Roman" w:hAnsi="Times New Roman"/>
          <w:sz w:val="24"/>
          <w:szCs w:val="24"/>
          <w:lang w:eastAsia="x-none"/>
        </w:rPr>
      </w:pPr>
      <w:r w:rsidRPr="009B1295">
        <w:rPr>
          <w:rStyle w:val="FontStyle14"/>
          <w:sz w:val="24"/>
          <w:szCs w:val="24"/>
        </w:rPr>
        <w:t>П</w:t>
      </w:r>
      <w:r w:rsidRPr="009B1295">
        <w:rPr>
          <w:rFonts w:ascii="Times New Roman" w:hAnsi="Times New Roman"/>
          <w:sz w:val="24"/>
          <w:szCs w:val="24"/>
          <w:lang w:eastAsia="x-none"/>
        </w:rPr>
        <w:t>о окончании приемки оказанных услуг стороны подписывают Акт сдачи-приемки оказанных услуг и отчет об оказанных услугах.</w:t>
      </w:r>
    </w:p>
    <w:p w:rsidR="00691571" w:rsidRPr="009B1295" w:rsidRDefault="00691571" w:rsidP="00691571">
      <w:pPr>
        <w:pStyle w:val="ConsPlusNormal"/>
        <w:keepNext/>
        <w:numPr>
          <w:ilvl w:val="1"/>
          <w:numId w:val="13"/>
        </w:numPr>
        <w:ind w:left="0" w:firstLine="709"/>
        <w:jc w:val="both"/>
        <w:rPr>
          <w:rFonts w:ascii="Times New Roman" w:hAnsi="Times New Roman" w:cs="Times New Roman"/>
          <w:b/>
          <w:sz w:val="24"/>
          <w:szCs w:val="24"/>
        </w:rPr>
      </w:pPr>
      <w:r w:rsidRPr="009B1295">
        <w:rPr>
          <w:rFonts w:ascii="Times New Roman" w:hAnsi="Times New Roman" w:cs="Times New Roman"/>
          <w:b/>
          <w:sz w:val="24"/>
          <w:szCs w:val="24"/>
        </w:rPr>
        <w:t xml:space="preserve"> Требования по передаче Заказчику технических и иных документов (оформление результатов оказанных услуг)</w:t>
      </w:r>
    </w:p>
    <w:p w:rsidR="00691571" w:rsidRPr="009B1295" w:rsidRDefault="00691571" w:rsidP="00691571">
      <w:pPr>
        <w:pStyle w:val="ConsPlusNormal"/>
        <w:ind w:firstLine="709"/>
        <w:jc w:val="both"/>
        <w:rPr>
          <w:rFonts w:ascii="Times New Roman" w:hAnsi="Times New Roman" w:cs="Times New Roman"/>
          <w:sz w:val="24"/>
          <w:szCs w:val="24"/>
        </w:rPr>
      </w:pPr>
    </w:p>
    <w:p w:rsidR="00691571" w:rsidRPr="009B1295" w:rsidRDefault="005D3BFC" w:rsidP="0069157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оказанных услуг </w:t>
      </w:r>
      <w:r w:rsidR="00691571" w:rsidRPr="009B1295">
        <w:rPr>
          <w:rFonts w:ascii="Times New Roman" w:hAnsi="Times New Roman" w:cs="Times New Roman"/>
          <w:sz w:val="24"/>
          <w:szCs w:val="24"/>
        </w:rPr>
        <w:t>Исполнитель обязан составить и передат</w:t>
      </w:r>
      <w:r>
        <w:rPr>
          <w:rFonts w:ascii="Times New Roman" w:hAnsi="Times New Roman" w:cs="Times New Roman"/>
          <w:sz w:val="24"/>
          <w:szCs w:val="24"/>
        </w:rPr>
        <w:t>ь Заказчику дефектную ведомость</w:t>
      </w:r>
      <w:r w:rsidRPr="009B1295">
        <w:rPr>
          <w:rFonts w:ascii="Times New Roman" w:hAnsi="Times New Roman"/>
          <w:sz w:val="24"/>
          <w:szCs w:val="24"/>
          <w:lang w:eastAsia="x-none"/>
        </w:rPr>
        <w:t xml:space="preserve"> и отчет об оказанных услугах.</w:t>
      </w: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t xml:space="preserve">ТРЕБОВАНИЯ К ГАРАНТИЙНЫМ ОБЯЗАТЕЛЬСТВАМ ОКАЗЫВАЕМЫХ </w:t>
      </w:r>
      <w:r w:rsidRPr="009B1295">
        <w:rPr>
          <w:rFonts w:ascii="Times New Roman" w:hAnsi="Times New Roman" w:cs="Times New Roman"/>
          <w:b/>
          <w:sz w:val="24"/>
          <w:szCs w:val="24"/>
        </w:rPr>
        <w:lastRenderedPageBreak/>
        <w:t>УСЛУГ</w:t>
      </w:r>
    </w:p>
    <w:p w:rsidR="00691571" w:rsidRPr="009B1295" w:rsidRDefault="00691571" w:rsidP="00691571">
      <w:pPr>
        <w:pStyle w:val="ConsPlusNormal"/>
        <w:rPr>
          <w:rFonts w:ascii="Times New Roman" w:hAnsi="Times New Roman" w:cs="Times New Roman"/>
          <w:sz w:val="4"/>
          <w:szCs w:val="24"/>
        </w:rPr>
      </w:pPr>
    </w:p>
    <w:p w:rsidR="00691571" w:rsidRPr="009B1295" w:rsidRDefault="00691571" w:rsidP="00691571">
      <w:pPr>
        <w:ind w:firstLine="709"/>
        <w:jc w:val="both"/>
        <w:rPr>
          <w:rFonts w:eastAsia="Arial Unicode MS"/>
          <w:color w:val="000000"/>
        </w:rPr>
      </w:pPr>
      <w:r w:rsidRPr="009B1295">
        <w:rPr>
          <w:rFonts w:eastAsia="Arial Unicode MS"/>
          <w:color w:val="000000"/>
        </w:rPr>
        <w:t>Срок гарантии качества на оказанные услуги должен составлять не менее</w:t>
      </w:r>
      <w:r w:rsidR="005D3BFC">
        <w:rPr>
          <w:rFonts w:eastAsia="Arial Unicode MS"/>
          <w:color w:val="000000"/>
        </w:rPr>
        <w:t xml:space="preserve"> 12 мес.</w:t>
      </w:r>
      <w:r w:rsidRPr="009B1295">
        <w:rPr>
          <w:rFonts w:eastAsia="Arial Unicode MS"/>
          <w:color w:val="000000"/>
        </w:rPr>
        <w:t xml:space="preserve"> </w:t>
      </w:r>
    </w:p>
    <w:p w:rsidR="00691571" w:rsidRPr="009B1295" w:rsidRDefault="00691571" w:rsidP="00691571">
      <w:pPr>
        <w:pStyle w:val="ConsPlusNormal"/>
        <w:ind w:firstLine="567"/>
        <w:jc w:val="both"/>
        <w:rPr>
          <w:rFonts w:ascii="Times New Roman" w:hAnsi="Times New Roman" w:cs="Times New Roman"/>
          <w:sz w:val="24"/>
          <w:szCs w:val="24"/>
        </w:rPr>
      </w:pPr>
      <w:r w:rsidRPr="009B1295">
        <w:rPr>
          <w:rFonts w:ascii="Times New Roman" w:eastAsia="Arial Unicode MS" w:hAnsi="Times New Roman"/>
          <w:color w:val="000000"/>
          <w:sz w:val="24"/>
          <w:szCs w:val="24"/>
        </w:rPr>
        <w:t>Исчисление гарантийного срока начинается с момента подписания Заказчиком Акта сдачи-приемки оказанных услугах за отчетный период.</w:t>
      </w:r>
    </w:p>
    <w:p w:rsidR="00691571" w:rsidRPr="009B1295" w:rsidRDefault="00691571" w:rsidP="00691571">
      <w:pPr>
        <w:pStyle w:val="ConsPlusNormal"/>
        <w:ind w:firstLine="709"/>
        <w:jc w:val="both"/>
        <w:rPr>
          <w:rFonts w:ascii="Times New Roman" w:eastAsia="Arial Unicode MS" w:hAnsi="Times New Roman"/>
          <w:color w:val="000000"/>
          <w:sz w:val="24"/>
          <w:szCs w:val="24"/>
        </w:rPr>
      </w:pPr>
      <w:r w:rsidRPr="009B1295">
        <w:rPr>
          <w:rFonts w:ascii="Times New Roman" w:eastAsia="Arial Unicode MS" w:hAnsi="Times New Roman"/>
          <w:color w:val="000000"/>
          <w:sz w:val="24"/>
          <w:szCs w:val="24"/>
        </w:rPr>
        <w:t xml:space="preserve">Все </w:t>
      </w:r>
      <w:r w:rsidR="005D3BFC">
        <w:rPr>
          <w:rFonts w:ascii="Times New Roman" w:eastAsia="Arial Unicode MS" w:hAnsi="Times New Roman"/>
          <w:color w:val="000000"/>
          <w:sz w:val="24"/>
          <w:szCs w:val="24"/>
        </w:rPr>
        <w:t xml:space="preserve">инструменты, </w:t>
      </w:r>
      <w:r w:rsidRPr="009B1295">
        <w:rPr>
          <w:rFonts w:ascii="Times New Roman" w:eastAsia="Arial Unicode MS" w:hAnsi="Times New Roman"/>
          <w:color w:val="000000"/>
          <w:sz w:val="24"/>
          <w:szCs w:val="24"/>
        </w:rPr>
        <w:t>материалы</w:t>
      </w:r>
      <w:r w:rsidR="005D3BFC">
        <w:rPr>
          <w:rFonts w:ascii="Times New Roman" w:eastAsia="Arial Unicode MS" w:hAnsi="Times New Roman"/>
          <w:color w:val="000000"/>
          <w:sz w:val="24"/>
          <w:szCs w:val="24"/>
        </w:rPr>
        <w:t xml:space="preserve"> и спец. техника</w:t>
      </w:r>
      <w:r w:rsidRPr="009B1295">
        <w:rPr>
          <w:rFonts w:ascii="Times New Roman" w:eastAsia="Arial Unicode MS" w:hAnsi="Times New Roman"/>
          <w:color w:val="000000"/>
          <w:sz w:val="24"/>
          <w:szCs w:val="24"/>
        </w:rPr>
        <w:t>, используемые при оказании услуг должны</w:t>
      </w:r>
      <w:r w:rsidRPr="009B1295">
        <w:rPr>
          <w:rFonts w:ascii="Times New Roman" w:hAnsi="Times New Roman"/>
          <w:color w:val="000000"/>
          <w:sz w:val="24"/>
          <w:szCs w:val="24"/>
        </w:rPr>
        <w:t xml:space="preserve"> соответствовать требованиям действующих документов стандартизации и технического регулирования (ГОСТ и др.), установленных для данного типа (вида) </w:t>
      </w:r>
      <w:r w:rsidR="005D3BFC">
        <w:rPr>
          <w:rFonts w:ascii="Times New Roman" w:hAnsi="Times New Roman"/>
          <w:color w:val="000000"/>
          <w:sz w:val="24"/>
          <w:szCs w:val="24"/>
        </w:rPr>
        <w:t xml:space="preserve">инструментов, </w:t>
      </w:r>
      <w:r w:rsidRPr="009B1295">
        <w:rPr>
          <w:rFonts w:ascii="Times New Roman" w:hAnsi="Times New Roman"/>
          <w:color w:val="000000"/>
          <w:sz w:val="24"/>
          <w:szCs w:val="24"/>
        </w:rPr>
        <w:t>материалов</w:t>
      </w:r>
      <w:r w:rsidR="005D3BFC">
        <w:rPr>
          <w:rFonts w:ascii="Times New Roman" w:hAnsi="Times New Roman"/>
          <w:color w:val="000000"/>
          <w:sz w:val="24"/>
          <w:szCs w:val="24"/>
        </w:rPr>
        <w:t xml:space="preserve"> и спец. техники</w:t>
      </w:r>
      <w:r w:rsidRPr="009B1295">
        <w:rPr>
          <w:rFonts w:ascii="Times New Roman" w:eastAsia="Arial Unicode MS" w:hAnsi="Times New Roman"/>
          <w:color w:val="000000"/>
          <w:sz w:val="24"/>
          <w:szCs w:val="24"/>
        </w:rPr>
        <w:t>, а также иметь соответствующие сертификаты, технические паспорта и другие необходимые документы, подтверждающие их качество.</w:t>
      </w:r>
    </w:p>
    <w:p w:rsidR="00691571" w:rsidRPr="009B1295" w:rsidRDefault="00691571" w:rsidP="00691571">
      <w:pPr>
        <w:pStyle w:val="ConsPlusNormal"/>
        <w:jc w:val="center"/>
        <w:rPr>
          <w:rFonts w:ascii="Times New Roman" w:hAnsi="Times New Roman" w:cs="Times New Roman"/>
          <w:sz w:val="24"/>
          <w:szCs w:val="24"/>
        </w:rPr>
      </w:pPr>
    </w:p>
    <w:p w:rsidR="00691571" w:rsidRPr="009B1295"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t>СПЕЦИАЛЬНЫЕ ТРЕБОВАНИЯ</w:t>
      </w:r>
    </w:p>
    <w:p w:rsidR="00691571" w:rsidRPr="009B1295" w:rsidRDefault="00691571" w:rsidP="00691571">
      <w:pPr>
        <w:pStyle w:val="ConsPlusNormal"/>
        <w:jc w:val="center"/>
        <w:rPr>
          <w:rFonts w:ascii="Times New Roman" w:hAnsi="Times New Roman" w:cs="Times New Roman"/>
          <w:sz w:val="24"/>
          <w:szCs w:val="24"/>
        </w:rPr>
      </w:pPr>
    </w:p>
    <w:p w:rsidR="00691571" w:rsidRPr="009B1295" w:rsidRDefault="00691571" w:rsidP="00691571">
      <w:pPr>
        <w:pStyle w:val="ConsPlusNormal"/>
        <w:ind w:firstLine="709"/>
        <w:jc w:val="both"/>
        <w:rPr>
          <w:rFonts w:ascii="Times New Roman" w:eastAsia="Calibri" w:hAnsi="Times New Roman" w:cs="Times New Roman"/>
          <w:sz w:val="24"/>
          <w:szCs w:val="24"/>
          <w:lang w:eastAsia="en-US"/>
        </w:rPr>
      </w:pPr>
      <w:r w:rsidRPr="009B1295">
        <w:rPr>
          <w:rFonts w:ascii="Times New Roman" w:eastAsia="Calibri" w:hAnsi="Times New Roman" w:cs="Times New Roman"/>
          <w:sz w:val="24"/>
          <w:szCs w:val="24"/>
          <w:lang w:eastAsia="en-US"/>
        </w:rPr>
        <w:t>Заказчик вправе осуществлять контроль и проверку исполнения Исполнителем своих обязательств в любое время путем периодического осмотра обслуживаемого оборудования;</w:t>
      </w:r>
    </w:p>
    <w:p w:rsidR="00691571" w:rsidRPr="009B1295" w:rsidRDefault="00691571" w:rsidP="00285D73">
      <w:pPr>
        <w:pStyle w:val="ConsPlusNormal"/>
        <w:ind w:firstLine="709"/>
        <w:jc w:val="both"/>
        <w:rPr>
          <w:rFonts w:ascii="Times New Roman" w:eastAsia="Calibri" w:hAnsi="Times New Roman" w:cs="Times New Roman"/>
          <w:sz w:val="24"/>
          <w:szCs w:val="24"/>
          <w:lang w:eastAsia="en-US"/>
        </w:rPr>
      </w:pPr>
      <w:r w:rsidRPr="009B1295">
        <w:rPr>
          <w:rFonts w:ascii="Times New Roman" w:eastAsia="Calibri" w:hAnsi="Times New Roman" w:cs="Times New Roman"/>
          <w:sz w:val="24"/>
          <w:szCs w:val="24"/>
          <w:lang w:eastAsia="en-US"/>
        </w:rPr>
        <w:t>В случае обнаружения каких-либо недостатков, нарушений, низкого качества оказания услуг, несоблюдения сроков, ненадлежащего исполнения Исполнителем своих обязательств, Заказчик направляет Исполнителю требование об устранении и/или исправлении обнаруженных недостатков с указанием сроков их устранения и/или исправления;</w:t>
      </w:r>
    </w:p>
    <w:p w:rsidR="00691571" w:rsidRPr="009B1295" w:rsidRDefault="00691571" w:rsidP="00691571">
      <w:pPr>
        <w:pStyle w:val="ConsPlusNormal"/>
        <w:ind w:firstLine="709"/>
        <w:jc w:val="both"/>
        <w:rPr>
          <w:rFonts w:ascii="Times New Roman" w:hAnsi="Times New Roman" w:cs="Times New Roman"/>
          <w:sz w:val="24"/>
          <w:szCs w:val="24"/>
        </w:rPr>
      </w:pPr>
      <w:r w:rsidRPr="009B1295">
        <w:rPr>
          <w:rFonts w:ascii="Times New Roman" w:hAnsi="Times New Roman"/>
          <w:sz w:val="24"/>
          <w:szCs w:val="24"/>
        </w:rPr>
        <w:t>Во всех случаях, когда исполнение Исполнителем каких-либо из своих обязательств обусловлено получением предварительного согласия или одобрения Заказчика, такое письменное согласие или отказ в его предоставлении должны быть получены от Заказчика заблаговременно, не позднее чем за 1 (одни) сутки до начала исполнения обязательств;</w:t>
      </w:r>
    </w:p>
    <w:p w:rsidR="00691571" w:rsidRPr="009B1295" w:rsidRDefault="00691571" w:rsidP="00691571">
      <w:pPr>
        <w:pStyle w:val="ConsPlusNormal"/>
        <w:ind w:firstLine="709"/>
        <w:jc w:val="both"/>
        <w:rPr>
          <w:rFonts w:ascii="Times New Roman" w:hAnsi="Times New Roman"/>
          <w:i/>
          <w:sz w:val="24"/>
          <w:szCs w:val="24"/>
        </w:rPr>
      </w:pPr>
      <w:r w:rsidRPr="009B1295">
        <w:rPr>
          <w:rFonts w:ascii="Times New Roman" w:hAnsi="Times New Roman"/>
          <w:sz w:val="24"/>
          <w:szCs w:val="24"/>
        </w:rPr>
        <w:t>В случае опасности возникновения неблагоприятных последствий для обслуживаемого оборудования – нештатной (аварийной) ситуации и при невозможности установления контакта с полномочным представителем Заказчика, а также в случае, если осуществление немедленного реагирования на нештатную (аварийную) ситуацию необходимо в целях недопущения или уменьшения причиняемого ущерба оборудованию и/или имуществу, при угрозе жизни и здоровью лиц, находящихся в зданиях и сооружениях объектов, Исполнитель осуществляет экстренные мероприятия - без предварительного одобрения Заказчика.</w:t>
      </w:r>
      <w:r w:rsidRPr="009B1295">
        <w:rPr>
          <w:rFonts w:ascii="Times New Roman" w:hAnsi="Times New Roman"/>
          <w:i/>
          <w:sz w:val="24"/>
          <w:szCs w:val="24"/>
        </w:rPr>
        <w:t>.</w:t>
      </w:r>
    </w:p>
    <w:p w:rsidR="00691571" w:rsidRPr="009B1295" w:rsidRDefault="00691571" w:rsidP="00691571">
      <w:pPr>
        <w:pStyle w:val="ConsPlusNormal"/>
        <w:ind w:firstLine="709"/>
        <w:jc w:val="both"/>
        <w:rPr>
          <w:rFonts w:ascii="Times New Roman" w:hAnsi="Times New Roman"/>
          <w:sz w:val="24"/>
          <w:szCs w:val="24"/>
        </w:rPr>
      </w:pPr>
      <w:r w:rsidRPr="009B1295">
        <w:rPr>
          <w:rFonts w:ascii="Times New Roman" w:hAnsi="Times New Roman"/>
          <w:sz w:val="24"/>
          <w:szCs w:val="24"/>
        </w:rPr>
        <w:t>В случаях, если Исполнитель своими силами не может устранить нештатную (аварийную) ситуацию, он обязан немедленно проинформировать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rsidR="00691571" w:rsidRPr="009B1295" w:rsidRDefault="00691571" w:rsidP="00691571">
      <w:pPr>
        <w:pStyle w:val="ConsPlusNormal"/>
        <w:ind w:firstLine="709"/>
        <w:jc w:val="both"/>
        <w:rPr>
          <w:rFonts w:ascii="Times New Roman" w:hAnsi="Times New Roman"/>
          <w:sz w:val="24"/>
          <w:szCs w:val="24"/>
        </w:rPr>
      </w:pPr>
      <w:r w:rsidRPr="009B1295">
        <w:rPr>
          <w:rFonts w:ascii="Times New Roman" w:hAnsi="Times New Roman"/>
          <w:sz w:val="24"/>
          <w:szCs w:val="24"/>
        </w:rPr>
        <w:t>Исполнитель обязуется письменно согласовывать с Заказчиком услуг отключение каких-либо систем не менее чем за 24 (двадцать четыре) часа до начала оказания этих услуг, за исключением нештатных (аварийных) ситуаций.</w:t>
      </w:r>
    </w:p>
    <w:p w:rsidR="00691571" w:rsidRPr="009B1295" w:rsidRDefault="00691571" w:rsidP="00691571">
      <w:pPr>
        <w:pStyle w:val="ConsPlusNormal"/>
        <w:tabs>
          <w:tab w:val="left" w:pos="973"/>
        </w:tabs>
        <w:jc w:val="center"/>
        <w:rPr>
          <w:rFonts w:ascii="Times New Roman" w:hAnsi="Times New Roman" w:cs="Times New Roman"/>
          <w:sz w:val="24"/>
          <w:szCs w:val="24"/>
        </w:rPr>
      </w:pPr>
    </w:p>
    <w:p w:rsidR="00691571" w:rsidRDefault="00691571" w:rsidP="00691571">
      <w:pPr>
        <w:pStyle w:val="ConsPlusNormal"/>
        <w:widowControl w:val="0"/>
        <w:numPr>
          <w:ilvl w:val="0"/>
          <w:numId w:val="13"/>
        </w:numPr>
        <w:ind w:left="0" w:firstLine="0"/>
        <w:jc w:val="center"/>
        <w:rPr>
          <w:rFonts w:ascii="Times New Roman" w:hAnsi="Times New Roman" w:cs="Times New Roman"/>
          <w:b/>
          <w:sz w:val="24"/>
          <w:szCs w:val="24"/>
        </w:rPr>
      </w:pPr>
      <w:r w:rsidRPr="009B1295">
        <w:rPr>
          <w:rFonts w:ascii="Times New Roman" w:hAnsi="Times New Roman" w:cs="Times New Roman"/>
          <w:b/>
          <w:sz w:val="24"/>
          <w:szCs w:val="24"/>
        </w:rPr>
        <w:t>ПЕРЕЧЕНЬ ПРИЛОЖЕНИЙ</w:t>
      </w:r>
    </w:p>
    <w:p w:rsidR="002937DB" w:rsidRDefault="002937DB" w:rsidP="002937DB">
      <w:pPr>
        <w:pStyle w:val="ConsPlusNormal"/>
        <w:widowControl w:val="0"/>
        <w:rPr>
          <w:rFonts w:ascii="Times New Roman" w:hAnsi="Times New Roman" w:cs="Times New Roman"/>
          <w:b/>
          <w:sz w:val="24"/>
          <w:szCs w:val="24"/>
        </w:rPr>
      </w:pPr>
    </w:p>
    <w:p w:rsidR="002937DB" w:rsidRPr="002937DB" w:rsidRDefault="002937DB" w:rsidP="002937DB">
      <w:pPr>
        <w:pStyle w:val="ConsPlusNormal"/>
        <w:widowControl w:val="0"/>
        <w:jc w:val="both"/>
        <w:rPr>
          <w:rFonts w:ascii="Times New Roman" w:hAnsi="Times New Roman" w:cs="Times New Roman"/>
          <w:sz w:val="24"/>
          <w:szCs w:val="24"/>
        </w:rPr>
      </w:pPr>
      <w:r w:rsidRPr="002937DB">
        <w:rPr>
          <w:rFonts w:ascii="Times New Roman" w:hAnsi="Times New Roman" w:cs="Times New Roman"/>
          <w:sz w:val="24"/>
          <w:szCs w:val="24"/>
        </w:rPr>
        <w:t>1. Приложение № 1</w:t>
      </w:r>
      <w:r>
        <w:rPr>
          <w:rFonts w:ascii="Times New Roman" w:hAnsi="Times New Roman" w:cs="Times New Roman"/>
          <w:sz w:val="24"/>
          <w:szCs w:val="24"/>
        </w:rPr>
        <w:t xml:space="preserve"> -</w:t>
      </w:r>
      <w:r w:rsidRPr="002937DB">
        <w:rPr>
          <w:rFonts w:ascii="Times New Roman" w:hAnsi="Times New Roman" w:cs="Times New Roman"/>
          <w:sz w:val="24"/>
          <w:szCs w:val="24"/>
        </w:rPr>
        <w:t xml:space="preserve"> </w:t>
      </w:r>
      <w:r w:rsidRPr="009B1295">
        <w:rPr>
          <w:rFonts w:ascii="Times New Roman" w:hAnsi="Times New Roman"/>
          <w:sz w:val="24"/>
          <w:szCs w:val="24"/>
          <w:lang w:eastAsia="x-none"/>
        </w:rPr>
        <w:t>В</w:t>
      </w:r>
      <w:r w:rsidRPr="009B1295">
        <w:rPr>
          <w:rFonts w:ascii="Times New Roman" w:hAnsi="Times New Roman"/>
          <w:sz w:val="24"/>
          <w:szCs w:val="24"/>
          <w:lang w:eastAsia="x-none"/>
        </w:rPr>
        <w:t>едомости</w:t>
      </w:r>
      <w:r w:rsidRPr="009B1295">
        <w:rPr>
          <w:rFonts w:ascii="Times New Roman" w:hAnsi="Times New Roman"/>
          <w:sz w:val="24"/>
          <w:szCs w:val="24"/>
          <w:lang w:eastAsia="x-none"/>
        </w:rPr>
        <w:t xml:space="preserve"> железнодорожных путей, стрелочных переводов, компрессорных установок и адреса местонахождения</w:t>
      </w:r>
      <w:r>
        <w:rPr>
          <w:rFonts w:ascii="Times New Roman" w:hAnsi="Times New Roman"/>
          <w:sz w:val="24"/>
          <w:szCs w:val="24"/>
          <w:lang w:eastAsia="x-none"/>
        </w:rPr>
        <w:t>.</w:t>
      </w:r>
    </w:p>
    <w:p w:rsidR="00691571" w:rsidRPr="009B1295" w:rsidRDefault="00691571" w:rsidP="00691571">
      <w:pPr>
        <w:pStyle w:val="ConsPlusNormal"/>
        <w:jc w:val="center"/>
        <w:rPr>
          <w:rFonts w:ascii="Times New Roman" w:hAnsi="Times New Roman" w:cs="Times New Roman"/>
          <w:sz w:val="24"/>
          <w:szCs w:val="24"/>
        </w:rPr>
      </w:pPr>
    </w:p>
    <w:p w:rsidR="00EE3B02" w:rsidRPr="009B1295" w:rsidRDefault="00EE3B02" w:rsidP="00EE3B02">
      <w:pPr>
        <w:jc w:val="center"/>
        <w:rPr>
          <w:b/>
        </w:rPr>
      </w:pPr>
    </w:p>
    <w:p w:rsidR="00FD4142" w:rsidRDefault="00FD4142" w:rsidP="00EE3B02">
      <w:pPr>
        <w:jc w:val="center"/>
        <w:rPr>
          <w:b/>
        </w:rPr>
      </w:pPr>
    </w:p>
    <w:p w:rsidR="002937DB" w:rsidRDefault="002937DB" w:rsidP="00EE3B02">
      <w:pPr>
        <w:jc w:val="center"/>
        <w:rPr>
          <w:b/>
        </w:rPr>
      </w:pPr>
    </w:p>
    <w:p w:rsidR="00A16595" w:rsidRDefault="00A16595" w:rsidP="00EE3B02">
      <w:pPr>
        <w:jc w:val="center"/>
        <w:rPr>
          <w:b/>
        </w:rPr>
      </w:pPr>
      <w:bookmarkStart w:id="0" w:name="_GoBack"/>
      <w:bookmarkEnd w:id="0"/>
    </w:p>
    <w:p w:rsidR="002937DB" w:rsidRDefault="002937DB" w:rsidP="00EE3B02">
      <w:pPr>
        <w:jc w:val="center"/>
        <w:rPr>
          <w:b/>
        </w:rPr>
      </w:pPr>
    </w:p>
    <w:p w:rsidR="002937DB" w:rsidRDefault="002937DB" w:rsidP="00EE3B02">
      <w:pPr>
        <w:jc w:val="center"/>
        <w:rPr>
          <w:b/>
        </w:rPr>
      </w:pPr>
    </w:p>
    <w:p w:rsidR="002937DB" w:rsidRPr="009B1295" w:rsidRDefault="002937DB" w:rsidP="00EE3B02">
      <w:pPr>
        <w:jc w:val="center"/>
        <w:rPr>
          <w:b/>
        </w:rPr>
      </w:pPr>
    </w:p>
    <w:p w:rsidR="001E7FE5" w:rsidRPr="009B1295" w:rsidRDefault="001E7FE5" w:rsidP="001E7FE5">
      <w:pPr>
        <w:jc w:val="right"/>
      </w:pPr>
      <w:r w:rsidRPr="009B1295">
        <w:lastRenderedPageBreak/>
        <w:t xml:space="preserve">Приложение №1 </w:t>
      </w:r>
    </w:p>
    <w:p w:rsidR="001E7FE5" w:rsidRPr="009B1295" w:rsidRDefault="001E7FE5" w:rsidP="001E7FE5">
      <w:pPr>
        <w:jc w:val="right"/>
        <w:rPr>
          <w:b/>
        </w:rPr>
      </w:pPr>
      <w:r w:rsidRPr="009B1295">
        <w:t>к техническому заданию</w:t>
      </w:r>
    </w:p>
    <w:p w:rsidR="001E7FE5" w:rsidRPr="009B1295" w:rsidRDefault="001E7FE5" w:rsidP="001E7FE5">
      <w:pPr>
        <w:jc w:val="center"/>
        <w:rPr>
          <w:b/>
        </w:rPr>
      </w:pPr>
    </w:p>
    <w:p w:rsidR="00691571" w:rsidRPr="009B1295" w:rsidRDefault="00691571" w:rsidP="00691571">
      <w:pPr>
        <w:jc w:val="center"/>
        <w:rPr>
          <w:b/>
          <w:sz w:val="28"/>
          <w:szCs w:val="28"/>
        </w:rPr>
      </w:pPr>
    </w:p>
    <w:p w:rsidR="00691571" w:rsidRPr="009B1295" w:rsidRDefault="00691571" w:rsidP="00691571">
      <w:pPr>
        <w:jc w:val="center"/>
        <w:rPr>
          <w:b/>
        </w:rPr>
      </w:pPr>
      <w:r w:rsidRPr="009B1295">
        <w:rPr>
          <w:b/>
        </w:rPr>
        <w:t>ВЕДОМОСТИ</w:t>
      </w:r>
    </w:p>
    <w:p w:rsidR="00691571" w:rsidRPr="009B1295" w:rsidRDefault="00691571" w:rsidP="00691571">
      <w:pPr>
        <w:jc w:val="center"/>
        <w:rPr>
          <w:b/>
        </w:rPr>
      </w:pPr>
      <w:r w:rsidRPr="009B1295">
        <w:rPr>
          <w:b/>
        </w:rPr>
        <w:t xml:space="preserve">железнодорожных путей, стрелочных переводов, </w:t>
      </w:r>
    </w:p>
    <w:p w:rsidR="00691571" w:rsidRPr="009B1295" w:rsidRDefault="00691571" w:rsidP="00691571">
      <w:pPr>
        <w:jc w:val="center"/>
        <w:rPr>
          <w:b/>
        </w:rPr>
      </w:pPr>
      <w:r w:rsidRPr="009B1295">
        <w:rPr>
          <w:b/>
        </w:rPr>
        <w:t>компрессорных установок и адреса местонахождения</w:t>
      </w:r>
    </w:p>
    <w:p w:rsidR="00691571" w:rsidRPr="009B1295" w:rsidRDefault="00691571" w:rsidP="00691571">
      <w:pPr>
        <w:jc w:val="center"/>
        <w:rPr>
          <w:b/>
        </w:rPr>
      </w:pPr>
    </w:p>
    <w:p w:rsidR="00691571" w:rsidRPr="009B1295" w:rsidRDefault="00691571" w:rsidP="00691571">
      <w:pPr>
        <w:ind w:left="142"/>
        <w:rPr>
          <w:b/>
        </w:rPr>
      </w:pPr>
      <w:r w:rsidRPr="009B1295">
        <w:rPr>
          <w:b/>
        </w:rPr>
        <w:t xml:space="preserve">Ведомость ж.д. путей ПЖДП при Ярославском вокзале </w:t>
      </w:r>
      <w:r w:rsidRPr="009B1295">
        <w:rPr>
          <w:b/>
          <w:lang w:eastAsia="x-none"/>
        </w:rPr>
        <w:t>по адресу: г. Москва, ул. Краснопрудная, д.3/5, стр.2</w:t>
      </w:r>
      <w:r w:rsidRPr="009B1295">
        <w:rPr>
          <w:b/>
        </w:rPr>
        <w:t>:</w:t>
      </w:r>
    </w:p>
    <w:p w:rsidR="00691571" w:rsidRPr="009B1295" w:rsidRDefault="00691571" w:rsidP="00691571">
      <w:pPr>
        <w:ind w:left="142"/>
        <w:rPr>
          <w:b/>
        </w:rPr>
      </w:pPr>
      <w:r w:rsidRPr="009B1295">
        <w:t>Подъездной железнодорожный путь инвентарный номер 08300000001210</w:t>
      </w:r>
    </w:p>
    <w:tbl>
      <w:tblPr>
        <w:tblStyle w:val="370"/>
        <w:tblW w:w="10207" w:type="dxa"/>
        <w:tblInd w:w="-289" w:type="dxa"/>
        <w:tblLayout w:type="fixed"/>
        <w:tblLook w:val="01E0" w:firstRow="1" w:lastRow="1" w:firstColumn="1" w:lastColumn="1" w:noHBand="0" w:noVBand="0"/>
      </w:tblPr>
      <w:tblGrid>
        <w:gridCol w:w="851"/>
        <w:gridCol w:w="1807"/>
        <w:gridCol w:w="1696"/>
        <w:gridCol w:w="1696"/>
        <w:gridCol w:w="1204"/>
        <w:gridCol w:w="968"/>
        <w:gridCol w:w="1985"/>
      </w:tblGrid>
      <w:tr w:rsidR="00691571" w:rsidRPr="009B1295" w:rsidTr="00971D94">
        <w:tc>
          <w:tcPr>
            <w:tcW w:w="851" w:type="dxa"/>
            <w:vMerge w:val="restart"/>
            <w:vAlign w:val="center"/>
          </w:tcPr>
          <w:p w:rsidR="00691571" w:rsidRPr="009B1295" w:rsidRDefault="00691571" w:rsidP="00971D94">
            <w:pPr>
              <w:ind w:right="-26"/>
              <w:jc w:val="center"/>
            </w:pPr>
            <w:r w:rsidRPr="009B1295">
              <w:t>№№</w:t>
            </w:r>
          </w:p>
          <w:p w:rsidR="00691571" w:rsidRPr="009B1295" w:rsidRDefault="00691571" w:rsidP="00971D94">
            <w:pPr>
              <w:ind w:right="-26" w:hanging="145"/>
              <w:jc w:val="center"/>
            </w:pPr>
            <w:r w:rsidRPr="009B1295">
              <w:t>ж/д пути</w:t>
            </w:r>
          </w:p>
        </w:tc>
        <w:tc>
          <w:tcPr>
            <w:tcW w:w="1807" w:type="dxa"/>
            <w:vMerge w:val="restart"/>
            <w:vAlign w:val="center"/>
          </w:tcPr>
          <w:p w:rsidR="00691571" w:rsidRPr="009B1295" w:rsidRDefault="00691571" w:rsidP="00971D94">
            <w:pPr>
              <w:ind w:left="-108" w:right="-144"/>
              <w:jc w:val="center"/>
            </w:pPr>
            <w:r w:rsidRPr="009B1295">
              <w:t>Общая протяженность пути (м)</w:t>
            </w:r>
          </w:p>
        </w:tc>
        <w:tc>
          <w:tcPr>
            <w:tcW w:w="3392" w:type="dxa"/>
            <w:gridSpan w:val="2"/>
            <w:vAlign w:val="center"/>
          </w:tcPr>
          <w:p w:rsidR="00691571" w:rsidRPr="009B1295" w:rsidRDefault="00691571" w:rsidP="00971D94">
            <w:pPr>
              <w:jc w:val="center"/>
            </w:pPr>
            <w:r w:rsidRPr="009B1295">
              <w:t>Зона пути</w:t>
            </w:r>
          </w:p>
        </w:tc>
        <w:tc>
          <w:tcPr>
            <w:tcW w:w="2172" w:type="dxa"/>
            <w:gridSpan w:val="2"/>
            <w:vAlign w:val="center"/>
          </w:tcPr>
          <w:p w:rsidR="00691571" w:rsidRPr="009B1295" w:rsidRDefault="00691571" w:rsidP="00971D94">
            <w:pPr>
              <w:jc w:val="center"/>
            </w:pPr>
            <w:r w:rsidRPr="009B1295">
              <w:t>Состояние пути</w:t>
            </w:r>
          </w:p>
        </w:tc>
        <w:tc>
          <w:tcPr>
            <w:tcW w:w="1985" w:type="dxa"/>
            <w:vMerge w:val="restart"/>
            <w:vAlign w:val="center"/>
          </w:tcPr>
          <w:p w:rsidR="00691571" w:rsidRPr="009B1295" w:rsidRDefault="00691571" w:rsidP="00971D94">
            <w:pPr>
              <w:jc w:val="center"/>
            </w:pPr>
            <w:r w:rsidRPr="009B1295">
              <w:t>Вид шпал</w:t>
            </w:r>
          </w:p>
        </w:tc>
      </w:tr>
      <w:tr w:rsidR="00691571" w:rsidRPr="009B1295" w:rsidTr="00971D94">
        <w:tc>
          <w:tcPr>
            <w:tcW w:w="851" w:type="dxa"/>
            <w:vMerge/>
          </w:tcPr>
          <w:p w:rsidR="00691571" w:rsidRPr="009B1295" w:rsidRDefault="00691571" w:rsidP="00971D94">
            <w:pPr>
              <w:ind w:left="360" w:right="-26" w:hanging="145"/>
            </w:pPr>
          </w:p>
        </w:tc>
        <w:tc>
          <w:tcPr>
            <w:tcW w:w="1807" w:type="dxa"/>
            <w:vMerge/>
          </w:tcPr>
          <w:p w:rsidR="00691571" w:rsidRPr="009B1295" w:rsidRDefault="00691571" w:rsidP="00971D94">
            <w:pPr>
              <w:jc w:val="right"/>
            </w:pPr>
          </w:p>
        </w:tc>
        <w:tc>
          <w:tcPr>
            <w:tcW w:w="1696" w:type="dxa"/>
            <w:vAlign w:val="center"/>
          </w:tcPr>
          <w:p w:rsidR="00691571" w:rsidRPr="009B1295" w:rsidRDefault="00691571" w:rsidP="00971D94">
            <w:pPr>
              <w:jc w:val="center"/>
            </w:pPr>
            <w:r w:rsidRPr="009B1295">
              <w:t>открытая погрузочная зона пути (м)</w:t>
            </w:r>
          </w:p>
        </w:tc>
        <w:tc>
          <w:tcPr>
            <w:tcW w:w="1696" w:type="dxa"/>
            <w:vAlign w:val="center"/>
          </w:tcPr>
          <w:p w:rsidR="00691571" w:rsidRPr="009B1295" w:rsidRDefault="00691571" w:rsidP="00971D94">
            <w:pPr>
              <w:jc w:val="center"/>
            </w:pPr>
            <w:r w:rsidRPr="009B1295">
              <w:t>закрытая погрузочная зона пути (м)</w:t>
            </w:r>
          </w:p>
        </w:tc>
        <w:tc>
          <w:tcPr>
            <w:tcW w:w="1204" w:type="dxa"/>
            <w:vAlign w:val="center"/>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ind w:left="-132"/>
              <w:jc w:val="center"/>
            </w:pPr>
            <w:r w:rsidRPr="009B1295">
              <w:t>аварийный</w:t>
            </w:r>
          </w:p>
        </w:tc>
        <w:tc>
          <w:tcPr>
            <w:tcW w:w="1985" w:type="dxa"/>
            <w:vMerge/>
          </w:tcPr>
          <w:p w:rsidR="00691571" w:rsidRPr="009B1295" w:rsidRDefault="00691571" w:rsidP="00971D94"/>
        </w:tc>
      </w:tr>
      <w:tr w:rsidR="00691571" w:rsidRPr="009B1295" w:rsidTr="00971D94">
        <w:tc>
          <w:tcPr>
            <w:tcW w:w="851" w:type="dxa"/>
            <w:vAlign w:val="center"/>
          </w:tcPr>
          <w:p w:rsidR="00691571" w:rsidRPr="009B1295" w:rsidRDefault="00691571" w:rsidP="00971D94">
            <w:pPr>
              <w:ind w:left="360" w:right="-26" w:hanging="360"/>
              <w:jc w:val="center"/>
            </w:pPr>
            <w:r w:rsidRPr="009B1295">
              <w:t>1</w:t>
            </w:r>
          </w:p>
        </w:tc>
        <w:tc>
          <w:tcPr>
            <w:tcW w:w="1807" w:type="dxa"/>
            <w:vAlign w:val="center"/>
          </w:tcPr>
          <w:p w:rsidR="00691571" w:rsidRPr="009B1295" w:rsidRDefault="00691571" w:rsidP="00971D94">
            <w:pPr>
              <w:jc w:val="center"/>
            </w:pPr>
            <w:r w:rsidRPr="009B1295">
              <w:t>153,8</w:t>
            </w:r>
          </w:p>
        </w:tc>
        <w:tc>
          <w:tcPr>
            <w:tcW w:w="1696" w:type="dxa"/>
            <w:vAlign w:val="center"/>
          </w:tcPr>
          <w:p w:rsidR="00691571" w:rsidRPr="009B1295" w:rsidRDefault="00691571" w:rsidP="00971D94">
            <w:pPr>
              <w:jc w:val="center"/>
            </w:pPr>
            <w:r w:rsidRPr="009B1295">
              <w:t>92,8</w:t>
            </w:r>
          </w:p>
        </w:tc>
        <w:tc>
          <w:tcPr>
            <w:tcW w:w="1696" w:type="dxa"/>
            <w:vAlign w:val="center"/>
          </w:tcPr>
          <w:p w:rsidR="00691571" w:rsidRPr="009B1295" w:rsidRDefault="00691571" w:rsidP="00971D94">
            <w:pPr>
              <w:jc w:val="center"/>
            </w:pPr>
            <w:r w:rsidRPr="009B1295">
              <w:t>-</w:t>
            </w:r>
          </w:p>
        </w:tc>
        <w:tc>
          <w:tcPr>
            <w:tcW w:w="1204" w:type="dxa"/>
            <w:vAlign w:val="center"/>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 xml:space="preserve">деревянные </w:t>
            </w:r>
          </w:p>
        </w:tc>
      </w:tr>
      <w:tr w:rsidR="00691571" w:rsidRPr="009B1295" w:rsidTr="00971D94">
        <w:tc>
          <w:tcPr>
            <w:tcW w:w="851" w:type="dxa"/>
            <w:vAlign w:val="center"/>
          </w:tcPr>
          <w:p w:rsidR="00691571" w:rsidRPr="009B1295" w:rsidRDefault="00691571" w:rsidP="00971D94">
            <w:pPr>
              <w:ind w:left="360" w:right="-26" w:hanging="360"/>
              <w:jc w:val="center"/>
            </w:pPr>
            <w:r w:rsidRPr="009B1295">
              <w:t>2</w:t>
            </w:r>
          </w:p>
        </w:tc>
        <w:tc>
          <w:tcPr>
            <w:tcW w:w="1807" w:type="dxa"/>
            <w:vAlign w:val="center"/>
          </w:tcPr>
          <w:p w:rsidR="00691571" w:rsidRPr="009B1295" w:rsidRDefault="00691571" w:rsidP="00971D94">
            <w:pPr>
              <w:jc w:val="center"/>
            </w:pPr>
            <w:r w:rsidRPr="009B1295">
              <w:t>211,5</w:t>
            </w:r>
          </w:p>
        </w:tc>
        <w:tc>
          <w:tcPr>
            <w:tcW w:w="1696" w:type="dxa"/>
            <w:vAlign w:val="center"/>
          </w:tcPr>
          <w:p w:rsidR="00691571" w:rsidRPr="009B1295" w:rsidRDefault="00691571" w:rsidP="00971D94">
            <w:pPr>
              <w:jc w:val="center"/>
            </w:pPr>
            <w:r w:rsidRPr="009B1295">
              <w:t>93,2</w:t>
            </w:r>
          </w:p>
        </w:tc>
        <w:tc>
          <w:tcPr>
            <w:tcW w:w="1696" w:type="dxa"/>
            <w:vAlign w:val="center"/>
          </w:tcPr>
          <w:p w:rsidR="00691571" w:rsidRPr="009B1295" w:rsidRDefault="00691571" w:rsidP="00971D94">
            <w:pPr>
              <w:jc w:val="center"/>
            </w:pPr>
            <w:r w:rsidRPr="009B1295">
              <w:t>-</w:t>
            </w:r>
          </w:p>
        </w:tc>
        <w:tc>
          <w:tcPr>
            <w:tcW w:w="1204" w:type="dxa"/>
            <w:vAlign w:val="center"/>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деревянные</w:t>
            </w:r>
          </w:p>
        </w:tc>
      </w:tr>
      <w:tr w:rsidR="00691571" w:rsidRPr="009B1295" w:rsidTr="00971D94">
        <w:tc>
          <w:tcPr>
            <w:tcW w:w="851" w:type="dxa"/>
            <w:vAlign w:val="center"/>
          </w:tcPr>
          <w:p w:rsidR="00691571" w:rsidRPr="009B1295" w:rsidRDefault="00691571" w:rsidP="00971D94">
            <w:pPr>
              <w:ind w:left="360" w:right="-26" w:hanging="360"/>
              <w:jc w:val="center"/>
            </w:pPr>
            <w:r w:rsidRPr="009B1295">
              <w:t>3</w:t>
            </w:r>
          </w:p>
        </w:tc>
        <w:tc>
          <w:tcPr>
            <w:tcW w:w="1807" w:type="dxa"/>
            <w:vAlign w:val="center"/>
          </w:tcPr>
          <w:p w:rsidR="00691571" w:rsidRPr="009B1295" w:rsidRDefault="00691571" w:rsidP="00971D94">
            <w:pPr>
              <w:jc w:val="center"/>
            </w:pPr>
            <w:r w:rsidRPr="009B1295">
              <w:t>323,9</w:t>
            </w:r>
          </w:p>
        </w:tc>
        <w:tc>
          <w:tcPr>
            <w:tcW w:w="1696" w:type="dxa"/>
            <w:vAlign w:val="center"/>
          </w:tcPr>
          <w:p w:rsidR="00691571" w:rsidRPr="009B1295" w:rsidRDefault="00691571" w:rsidP="00971D94">
            <w:pPr>
              <w:jc w:val="center"/>
            </w:pPr>
            <w:r w:rsidRPr="009B1295">
              <w:t>144,3</w:t>
            </w:r>
          </w:p>
        </w:tc>
        <w:tc>
          <w:tcPr>
            <w:tcW w:w="1696" w:type="dxa"/>
            <w:vAlign w:val="center"/>
          </w:tcPr>
          <w:p w:rsidR="00691571" w:rsidRPr="009B1295" w:rsidRDefault="00691571" w:rsidP="00971D94">
            <w:pPr>
              <w:jc w:val="center"/>
            </w:pPr>
            <w:r w:rsidRPr="009B1295">
              <w:t>-</w:t>
            </w:r>
          </w:p>
        </w:tc>
        <w:tc>
          <w:tcPr>
            <w:tcW w:w="1204" w:type="dxa"/>
            <w:vAlign w:val="center"/>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деревянные</w:t>
            </w:r>
          </w:p>
        </w:tc>
      </w:tr>
      <w:tr w:rsidR="00691571" w:rsidRPr="009B1295" w:rsidTr="00971D94">
        <w:tc>
          <w:tcPr>
            <w:tcW w:w="851" w:type="dxa"/>
            <w:vAlign w:val="center"/>
          </w:tcPr>
          <w:p w:rsidR="00691571" w:rsidRPr="009B1295" w:rsidRDefault="00691571" w:rsidP="00971D94">
            <w:pPr>
              <w:ind w:left="360" w:right="-26" w:hanging="360"/>
              <w:jc w:val="center"/>
            </w:pPr>
            <w:r w:rsidRPr="009B1295">
              <w:t>6</w:t>
            </w:r>
          </w:p>
        </w:tc>
        <w:tc>
          <w:tcPr>
            <w:tcW w:w="1807" w:type="dxa"/>
            <w:vAlign w:val="center"/>
          </w:tcPr>
          <w:p w:rsidR="00691571" w:rsidRPr="009B1295" w:rsidRDefault="00691571" w:rsidP="00971D94">
            <w:pPr>
              <w:jc w:val="center"/>
            </w:pPr>
            <w:r w:rsidRPr="009B1295">
              <w:t>235,7</w:t>
            </w:r>
          </w:p>
        </w:tc>
        <w:tc>
          <w:tcPr>
            <w:tcW w:w="1696" w:type="dxa"/>
            <w:vAlign w:val="center"/>
          </w:tcPr>
          <w:p w:rsidR="00691571" w:rsidRPr="009B1295" w:rsidRDefault="00691571" w:rsidP="00971D94">
            <w:pPr>
              <w:jc w:val="center"/>
            </w:pPr>
            <w:r w:rsidRPr="009B1295">
              <w:t>182,2</w:t>
            </w:r>
          </w:p>
        </w:tc>
        <w:tc>
          <w:tcPr>
            <w:tcW w:w="1696" w:type="dxa"/>
            <w:vAlign w:val="center"/>
          </w:tcPr>
          <w:p w:rsidR="00691571" w:rsidRPr="009B1295" w:rsidRDefault="00691571" w:rsidP="00971D94">
            <w:pPr>
              <w:jc w:val="center"/>
            </w:pPr>
            <w:r w:rsidRPr="009B1295">
              <w:t>-</w:t>
            </w:r>
          </w:p>
        </w:tc>
        <w:tc>
          <w:tcPr>
            <w:tcW w:w="1204" w:type="dxa"/>
            <w:vAlign w:val="center"/>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деревянные</w:t>
            </w:r>
          </w:p>
        </w:tc>
      </w:tr>
      <w:tr w:rsidR="00691571" w:rsidRPr="009B1295" w:rsidTr="00971D94">
        <w:tc>
          <w:tcPr>
            <w:tcW w:w="851" w:type="dxa"/>
            <w:vAlign w:val="center"/>
          </w:tcPr>
          <w:p w:rsidR="00691571" w:rsidRPr="009B1295" w:rsidRDefault="00691571" w:rsidP="00971D94">
            <w:pPr>
              <w:ind w:left="360" w:right="-26" w:hanging="360"/>
              <w:jc w:val="center"/>
            </w:pPr>
            <w:r w:rsidRPr="009B1295">
              <w:t>7</w:t>
            </w:r>
          </w:p>
        </w:tc>
        <w:tc>
          <w:tcPr>
            <w:tcW w:w="1807" w:type="dxa"/>
            <w:vAlign w:val="center"/>
          </w:tcPr>
          <w:p w:rsidR="00691571" w:rsidRPr="009B1295" w:rsidRDefault="00691571" w:rsidP="00971D94">
            <w:pPr>
              <w:jc w:val="center"/>
            </w:pPr>
            <w:r w:rsidRPr="009B1295">
              <w:t>200,4</w:t>
            </w:r>
          </w:p>
        </w:tc>
        <w:tc>
          <w:tcPr>
            <w:tcW w:w="1696" w:type="dxa"/>
            <w:vAlign w:val="center"/>
          </w:tcPr>
          <w:p w:rsidR="00691571" w:rsidRPr="009B1295" w:rsidRDefault="00691571" w:rsidP="00971D94">
            <w:pPr>
              <w:jc w:val="center"/>
            </w:pPr>
            <w:r w:rsidRPr="009B1295">
              <w:t>132,0</w:t>
            </w:r>
          </w:p>
        </w:tc>
        <w:tc>
          <w:tcPr>
            <w:tcW w:w="1696" w:type="dxa"/>
            <w:vAlign w:val="center"/>
          </w:tcPr>
          <w:p w:rsidR="00691571" w:rsidRPr="009B1295" w:rsidRDefault="00691571" w:rsidP="00971D94">
            <w:pPr>
              <w:jc w:val="center"/>
            </w:pPr>
            <w:r w:rsidRPr="009B1295">
              <w:t>-</w:t>
            </w:r>
          </w:p>
        </w:tc>
        <w:tc>
          <w:tcPr>
            <w:tcW w:w="1204" w:type="dxa"/>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деревянные</w:t>
            </w:r>
          </w:p>
        </w:tc>
      </w:tr>
      <w:tr w:rsidR="00691571" w:rsidRPr="009B1295" w:rsidTr="00971D94">
        <w:tc>
          <w:tcPr>
            <w:tcW w:w="851" w:type="dxa"/>
            <w:vAlign w:val="center"/>
          </w:tcPr>
          <w:p w:rsidR="00691571" w:rsidRPr="009B1295" w:rsidRDefault="00691571" w:rsidP="00971D94">
            <w:pPr>
              <w:ind w:left="360" w:right="-26" w:hanging="360"/>
              <w:jc w:val="center"/>
            </w:pPr>
            <w:r w:rsidRPr="009B1295">
              <w:t>8</w:t>
            </w:r>
          </w:p>
        </w:tc>
        <w:tc>
          <w:tcPr>
            <w:tcW w:w="1807" w:type="dxa"/>
            <w:vAlign w:val="center"/>
          </w:tcPr>
          <w:p w:rsidR="00691571" w:rsidRPr="009B1295" w:rsidRDefault="00691571" w:rsidP="00971D94">
            <w:pPr>
              <w:jc w:val="center"/>
            </w:pPr>
            <w:r w:rsidRPr="009B1295">
              <w:t>241,4</w:t>
            </w:r>
          </w:p>
        </w:tc>
        <w:tc>
          <w:tcPr>
            <w:tcW w:w="1696" w:type="dxa"/>
            <w:vAlign w:val="center"/>
          </w:tcPr>
          <w:p w:rsidR="00691571" w:rsidRPr="009B1295" w:rsidRDefault="00691571" w:rsidP="00971D94">
            <w:pPr>
              <w:jc w:val="center"/>
            </w:pPr>
            <w:r w:rsidRPr="009B1295">
              <w:t>133,6</w:t>
            </w:r>
          </w:p>
        </w:tc>
        <w:tc>
          <w:tcPr>
            <w:tcW w:w="1696" w:type="dxa"/>
            <w:vAlign w:val="center"/>
          </w:tcPr>
          <w:p w:rsidR="00691571" w:rsidRPr="009B1295" w:rsidRDefault="00691571" w:rsidP="00971D94">
            <w:pPr>
              <w:jc w:val="center"/>
            </w:pPr>
            <w:r w:rsidRPr="009B1295">
              <w:t>-</w:t>
            </w:r>
          </w:p>
        </w:tc>
        <w:tc>
          <w:tcPr>
            <w:tcW w:w="1204" w:type="dxa"/>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 xml:space="preserve">деревянные </w:t>
            </w:r>
          </w:p>
        </w:tc>
      </w:tr>
      <w:tr w:rsidR="00691571" w:rsidRPr="009B1295" w:rsidTr="00971D94">
        <w:tc>
          <w:tcPr>
            <w:tcW w:w="851" w:type="dxa"/>
            <w:vAlign w:val="center"/>
          </w:tcPr>
          <w:p w:rsidR="00691571" w:rsidRPr="009B1295" w:rsidRDefault="00691571" w:rsidP="00971D94">
            <w:pPr>
              <w:ind w:left="360" w:right="-26" w:hanging="360"/>
              <w:jc w:val="center"/>
            </w:pPr>
            <w:r w:rsidRPr="009B1295">
              <w:t>11</w:t>
            </w:r>
          </w:p>
        </w:tc>
        <w:tc>
          <w:tcPr>
            <w:tcW w:w="1807" w:type="dxa"/>
            <w:vAlign w:val="center"/>
          </w:tcPr>
          <w:p w:rsidR="00691571" w:rsidRPr="009B1295" w:rsidRDefault="00691571" w:rsidP="00971D94">
            <w:pPr>
              <w:jc w:val="center"/>
            </w:pPr>
            <w:r w:rsidRPr="009B1295">
              <w:t>138,4</w:t>
            </w:r>
          </w:p>
        </w:tc>
        <w:tc>
          <w:tcPr>
            <w:tcW w:w="1696" w:type="dxa"/>
            <w:vAlign w:val="center"/>
          </w:tcPr>
          <w:p w:rsidR="00691571" w:rsidRPr="009B1295" w:rsidRDefault="00691571" w:rsidP="00971D94">
            <w:pPr>
              <w:jc w:val="center"/>
            </w:pPr>
            <w:r w:rsidRPr="009B1295">
              <w:t>84,6</w:t>
            </w:r>
          </w:p>
        </w:tc>
        <w:tc>
          <w:tcPr>
            <w:tcW w:w="1696" w:type="dxa"/>
            <w:vAlign w:val="center"/>
          </w:tcPr>
          <w:p w:rsidR="00691571" w:rsidRPr="009B1295" w:rsidRDefault="00691571" w:rsidP="00971D94">
            <w:pPr>
              <w:jc w:val="center"/>
            </w:pPr>
            <w:r w:rsidRPr="009B1295">
              <w:t>-</w:t>
            </w:r>
          </w:p>
        </w:tc>
        <w:tc>
          <w:tcPr>
            <w:tcW w:w="1204" w:type="dxa"/>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деревянные</w:t>
            </w:r>
          </w:p>
        </w:tc>
      </w:tr>
      <w:tr w:rsidR="00691571" w:rsidRPr="009B1295" w:rsidTr="00971D94">
        <w:tc>
          <w:tcPr>
            <w:tcW w:w="851" w:type="dxa"/>
            <w:vAlign w:val="center"/>
          </w:tcPr>
          <w:p w:rsidR="00691571" w:rsidRPr="009B1295" w:rsidRDefault="00691571" w:rsidP="00971D94">
            <w:pPr>
              <w:ind w:left="360" w:right="-26" w:hanging="360"/>
              <w:jc w:val="center"/>
            </w:pPr>
            <w:r w:rsidRPr="009B1295">
              <w:t>12</w:t>
            </w:r>
          </w:p>
        </w:tc>
        <w:tc>
          <w:tcPr>
            <w:tcW w:w="1807" w:type="dxa"/>
            <w:vAlign w:val="center"/>
          </w:tcPr>
          <w:p w:rsidR="00691571" w:rsidRPr="009B1295" w:rsidRDefault="00691571" w:rsidP="00971D94">
            <w:pPr>
              <w:jc w:val="center"/>
            </w:pPr>
            <w:r w:rsidRPr="009B1295">
              <w:t>340,8</w:t>
            </w:r>
          </w:p>
        </w:tc>
        <w:tc>
          <w:tcPr>
            <w:tcW w:w="1696" w:type="dxa"/>
            <w:vAlign w:val="center"/>
          </w:tcPr>
          <w:p w:rsidR="00691571" w:rsidRPr="009B1295" w:rsidRDefault="00691571" w:rsidP="00971D94">
            <w:pPr>
              <w:jc w:val="center"/>
            </w:pPr>
            <w:r w:rsidRPr="009B1295">
              <w:t>48,4</w:t>
            </w:r>
          </w:p>
        </w:tc>
        <w:tc>
          <w:tcPr>
            <w:tcW w:w="1696" w:type="dxa"/>
            <w:vAlign w:val="center"/>
          </w:tcPr>
          <w:p w:rsidR="00691571" w:rsidRPr="009B1295" w:rsidRDefault="00691571" w:rsidP="00971D94">
            <w:pPr>
              <w:jc w:val="center"/>
            </w:pPr>
            <w:r w:rsidRPr="009B1295">
              <w:t>-</w:t>
            </w:r>
          </w:p>
        </w:tc>
        <w:tc>
          <w:tcPr>
            <w:tcW w:w="1204" w:type="dxa"/>
            <w:vAlign w:val="center"/>
          </w:tcPr>
          <w:p w:rsidR="00691571" w:rsidRPr="009B1295" w:rsidRDefault="00691571" w:rsidP="00971D94">
            <w:pPr>
              <w:jc w:val="center"/>
            </w:pPr>
            <w:r w:rsidRPr="009B1295">
              <w:t>рабочий</w:t>
            </w:r>
          </w:p>
        </w:tc>
        <w:tc>
          <w:tcPr>
            <w:tcW w:w="968" w:type="dxa"/>
            <w:vAlign w:val="center"/>
          </w:tcPr>
          <w:p w:rsidR="00691571" w:rsidRPr="009B1295" w:rsidRDefault="00691571" w:rsidP="00971D94">
            <w:pPr>
              <w:jc w:val="center"/>
            </w:pPr>
          </w:p>
        </w:tc>
        <w:tc>
          <w:tcPr>
            <w:tcW w:w="1985" w:type="dxa"/>
          </w:tcPr>
          <w:p w:rsidR="00691571" w:rsidRPr="009B1295" w:rsidRDefault="00691571" w:rsidP="00971D94">
            <w:pPr>
              <w:jc w:val="center"/>
            </w:pPr>
            <w:r w:rsidRPr="009B1295">
              <w:t>деревянные</w:t>
            </w:r>
          </w:p>
        </w:tc>
      </w:tr>
      <w:tr w:rsidR="00691571" w:rsidRPr="009B1295" w:rsidTr="00971D94">
        <w:tc>
          <w:tcPr>
            <w:tcW w:w="851" w:type="dxa"/>
          </w:tcPr>
          <w:p w:rsidR="00691571" w:rsidRPr="009B1295" w:rsidRDefault="00691571" w:rsidP="00971D94">
            <w:pPr>
              <w:ind w:left="34" w:right="-108" w:hanging="142"/>
            </w:pPr>
            <w:r w:rsidRPr="009B1295">
              <w:t>Итого:</w:t>
            </w:r>
          </w:p>
        </w:tc>
        <w:tc>
          <w:tcPr>
            <w:tcW w:w="1807" w:type="dxa"/>
            <w:vAlign w:val="center"/>
          </w:tcPr>
          <w:p w:rsidR="00691571" w:rsidRPr="009B1295" w:rsidRDefault="00691571" w:rsidP="00971D94">
            <w:pPr>
              <w:jc w:val="center"/>
            </w:pPr>
            <w:r w:rsidRPr="009B1295">
              <w:t>1845,9</w:t>
            </w:r>
          </w:p>
        </w:tc>
        <w:tc>
          <w:tcPr>
            <w:tcW w:w="1696" w:type="dxa"/>
            <w:vAlign w:val="center"/>
          </w:tcPr>
          <w:p w:rsidR="00691571" w:rsidRPr="009B1295" w:rsidRDefault="00691571" w:rsidP="00971D94">
            <w:pPr>
              <w:jc w:val="center"/>
            </w:pPr>
          </w:p>
        </w:tc>
        <w:tc>
          <w:tcPr>
            <w:tcW w:w="1696" w:type="dxa"/>
            <w:vAlign w:val="center"/>
          </w:tcPr>
          <w:p w:rsidR="00691571" w:rsidRPr="009B1295" w:rsidRDefault="00691571" w:rsidP="00971D94">
            <w:pPr>
              <w:jc w:val="center"/>
            </w:pPr>
          </w:p>
        </w:tc>
        <w:tc>
          <w:tcPr>
            <w:tcW w:w="1204" w:type="dxa"/>
            <w:vAlign w:val="center"/>
          </w:tcPr>
          <w:p w:rsidR="00691571" w:rsidRPr="009B1295" w:rsidRDefault="00691571" w:rsidP="00971D94">
            <w:pPr>
              <w:jc w:val="center"/>
            </w:pPr>
          </w:p>
        </w:tc>
        <w:tc>
          <w:tcPr>
            <w:tcW w:w="968" w:type="dxa"/>
            <w:vAlign w:val="center"/>
          </w:tcPr>
          <w:p w:rsidR="00691571" w:rsidRPr="009B1295" w:rsidRDefault="00691571" w:rsidP="00971D94">
            <w:pPr>
              <w:jc w:val="center"/>
            </w:pPr>
          </w:p>
        </w:tc>
        <w:tc>
          <w:tcPr>
            <w:tcW w:w="1985" w:type="dxa"/>
            <w:vAlign w:val="center"/>
          </w:tcPr>
          <w:p w:rsidR="00691571" w:rsidRPr="009B1295" w:rsidRDefault="00691571" w:rsidP="00971D94">
            <w:pPr>
              <w:jc w:val="center"/>
            </w:pPr>
          </w:p>
        </w:tc>
      </w:tr>
    </w:tbl>
    <w:p w:rsidR="00691571" w:rsidRPr="009B1295" w:rsidRDefault="00691571" w:rsidP="00691571">
      <w:pPr>
        <w:tabs>
          <w:tab w:val="left" w:pos="-2835"/>
        </w:tabs>
        <w:ind w:right="-283"/>
        <w:jc w:val="center"/>
      </w:pPr>
    </w:p>
    <w:p w:rsidR="00691571" w:rsidRPr="009B1295" w:rsidRDefault="00691571" w:rsidP="00691571">
      <w:pPr>
        <w:rPr>
          <w:b/>
        </w:rPr>
      </w:pPr>
    </w:p>
    <w:p w:rsidR="00691571" w:rsidRPr="009B1295" w:rsidRDefault="00691571" w:rsidP="00691571">
      <w:pPr>
        <w:ind w:left="142"/>
        <w:rPr>
          <w:b/>
        </w:rPr>
      </w:pPr>
      <w:r w:rsidRPr="009B1295">
        <w:rPr>
          <w:b/>
          <w:lang w:val="x-none" w:eastAsia="x-none"/>
        </w:rPr>
        <w:t>Ведомость стрелочных переводов ПЖДП при Ярославском вокзале</w:t>
      </w:r>
      <w:r w:rsidRPr="009B1295">
        <w:rPr>
          <w:b/>
          <w:lang w:eastAsia="x-none"/>
        </w:rPr>
        <w:t xml:space="preserve"> по адресу: г. Москва, ул. Краснопрудная, д.3/5, стр.2</w:t>
      </w:r>
      <w:r w:rsidRPr="009B1295">
        <w:rPr>
          <w:b/>
        </w:rPr>
        <w:t>:</w:t>
      </w:r>
    </w:p>
    <w:p w:rsidR="00691571" w:rsidRPr="009B1295" w:rsidRDefault="00691571" w:rsidP="00691571">
      <w:pPr>
        <w:ind w:left="142"/>
      </w:pPr>
      <w:r w:rsidRPr="009B1295">
        <w:t>Подъездной железнодорожный путь инвентарный номер 08300000001210</w:t>
      </w:r>
    </w:p>
    <w:p w:rsidR="00691571" w:rsidRPr="009B1295" w:rsidRDefault="00691571" w:rsidP="00691571">
      <w:pPr>
        <w:ind w:left="142"/>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693"/>
        <w:gridCol w:w="1134"/>
        <w:gridCol w:w="1701"/>
        <w:gridCol w:w="1843"/>
        <w:gridCol w:w="1559"/>
      </w:tblGrid>
      <w:tr w:rsidR="00691571" w:rsidRPr="009B1295" w:rsidTr="00971D94">
        <w:trPr>
          <w:trHeight w:val="480"/>
        </w:trPr>
        <w:tc>
          <w:tcPr>
            <w:tcW w:w="1277" w:type="dxa"/>
            <w:vAlign w:val="center"/>
          </w:tcPr>
          <w:p w:rsidR="00691571" w:rsidRPr="009B1295" w:rsidRDefault="00691571" w:rsidP="00971D94">
            <w:pPr>
              <w:ind w:left="-108" w:right="-108"/>
              <w:jc w:val="center"/>
            </w:pPr>
            <w:r w:rsidRPr="009B1295">
              <w:t>№ стр. перевода</w:t>
            </w:r>
          </w:p>
        </w:tc>
        <w:tc>
          <w:tcPr>
            <w:tcW w:w="2693" w:type="dxa"/>
            <w:vAlign w:val="center"/>
          </w:tcPr>
          <w:p w:rsidR="00691571" w:rsidRPr="009B1295" w:rsidRDefault="00691571" w:rsidP="00971D94">
            <w:pPr>
              <w:ind w:left="34"/>
              <w:jc w:val="center"/>
            </w:pPr>
            <w:r w:rsidRPr="009B1295">
              <w:t>Вид стрелочного перевода</w:t>
            </w:r>
          </w:p>
        </w:tc>
        <w:tc>
          <w:tcPr>
            <w:tcW w:w="1134" w:type="dxa"/>
            <w:vAlign w:val="center"/>
          </w:tcPr>
          <w:p w:rsidR="00691571" w:rsidRPr="009B1295" w:rsidRDefault="00691571" w:rsidP="00971D94">
            <w:pPr>
              <w:ind w:left="-108" w:right="-108"/>
              <w:jc w:val="center"/>
            </w:pPr>
            <w:r w:rsidRPr="009B1295">
              <w:t>Полная длина, м</w:t>
            </w:r>
          </w:p>
        </w:tc>
        <w:tc>
          <w:tcPr>
            <w:tcW w:w="1701" w:type="dxa"/>
            <w:vAlign w:val="center"/>
          </w:tcPr>
          <w:p w:rsidR="00691571" w:rsidRPr="009B1295" w:rsidRDefault="00691571" w:rsidP="00971D94">
            <w:pPr>
              <w:jc w:val="center"/>
            </w:pPr>
            <w:r w:rsidRPr="009B1295">
              <w:t>Марка крестовины</w:t>
            </w:r>
          </w:p>
        </w:tc>
        <w:tc>
          <w:tcPr>
            <w:tcW w:w="1843" w:type="dxa"/>
            <w:vAlign w:val="center"/>
          </w:tcPr>
          <w:p w:rsidR="00691571" w:rsidRPr="009B1295" w:rsidRDefault="00691571" w:rsidP="00971D94">
            <w:pPr>
              <w:ind w:left="33"/>
              <w:jc w:val="center"/>
            </w:pPr>
            <w:r w:rsidRPr="009B1295">
              <w:t>Тип рельсов</w:t>
            </w:r>
          </w:p>
        </w:tc>
        <w:tc>
          <w:tcPr>
            <w:tcW w:w="1559" w:type="dxa"/>
            <w:vAlign w:val="center"/>
          </w:tcPr>
          <w:p w:rsidR="00691571" w:rsidRPr="009B1295" w:rsidRDefault="00691571" w:rsidP="00971D94">
            <w:pPr>
              <w:jc w:val="center"/>
            </w:pPr>
            <w:r w:rsidRPr="009B1295">
              <w:t>№ пути</w:t>
            </w:r>
          </w:p>
        </w:tc>
      </w:tr>
      <w:tr w:rsidR="00691571" w:rsidRPr="009B1295" w:rsidTr="00971D94">
        <w:trPr>
          <w:trHeight w:val="169"/>
        </w:trPr>
        <w:tc>
          <w:tcPr>
            <w:tcW w:w="1277" w:type="dxa"/>
            <w:vAlign w:val="center"/>
          </w:tcPr>
          <w:p w:rsidR="00691571" w:rsidRPr="009B1295" w:rsidRDefault="00691571" w:rsidP="00971D94">
            <w:pPr>
              <w:ind w:left="34"/>
              <w:jc w:val="center"/>
            </w:pPr>
            <w:r w:rsidRPr="009B1295">
              <w:t>271</w:t>
            </w:r>
          </w:p>
        </w:tc>
        <w:tc>
          <w:tcPr>
            <w:tcW w:w="2693" w:type="dxa"/>
            <w:vAlign w:val="center"/>
          </w:tcPr>
          <w:p w:rsidR="00691571" w:rsidRPr="009B1295" w:rsidRDefault="00691571" w:rsidP="00971D94">
            <w:pPr>
              <w:ind w:left="34"/>
            </w:pPr>
            <w:r w:rsidRPr="009B1295">
              <w:t>одиночный левый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ind w:left="33"/>
              <w:jc w:val="center"/>
            </w:pPr>
            <w:r w:rsidRPr="009B1295">
              <w:t>Р50</w:t>
            </w:r>
          </w:p>
        </w:tc>
        <w:tc>
          <w:tcPr>
            <w:tcW w:w="1559" w:type="dxa"/>
            <w:vAlign w:val="center"/>
          </w:tcPr>
          <w:p w:rsidR="00691571" w:rsidRPr="009B1295" w:rsidRDefault="00691571" w:rsidP="00971D94">
            <w:pPr>
              <w:jc w:val="center"/>
            </w:pPr>
            <w:r w:rsidRPr="009B1295">
              <w:t>12</w:t>
            </w:r>
          </w:p>
        </w:tc>
      </w:tr>
      <w:tr w:rsidR="00691571" w:rsidRPr="009B1295" w:rsidTr="00971D94">
        <w:trPr>
          <w:trHeight w:val="248"/>
        </w:trPr>
        <w:tc>
          <w:tcPr>
            <w:tcW w:w="1277" w:type="dxa"/>
            <w:vAlign w:val="center"/>
          </w:tcPr>
          <w:p w:rsidR="00691571" w:rsidRPr="009B1295" w:rsidRDefault="00691571" w:rsidP="00971D94">
            <w:pPr>
              <w:ind w:left="34"/>
              <w:jc w:val="center"/>
            </w:pPr>
            <w:r w:rsidRPr="009B1295">
              <w:t>272</w:t>
            </w:r>
          </w:p>
        </w:tc>
        <w:tc>
          <w:tcPr>
            <w:tcW w:w="2693" w:type="dxa"/>
            <w:vAlign w:val="center"/>
          </w:tcPr>
          <w:p w:rsidR="00691571" w:rsidRPr="009B1295" w:rsidRDefault="00691571" w:rsidP="00971D94">
            <w:pPr>
              <w:ind w:left="34"/>
            </w:pPr>
            <w:r w:rsidRPr="009B1295">
              <w:t>одиночный правый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ind w:left="33"/>
              <w:jc w:val="center"/>
            </w:pPr>
            <w:r w:rsidRPr="009B1295">
              <w:t>Р50</w:t>
            </w:r>
          </w:p>
        </w:tc>
        <w:tc>
          <w:tcPr>
            <w:tcW w:w="1559" w:type="dxa"/>
            <w:vAlign w:val="center"/>
          </w:tcPr>
          <w:p w:rsidR="00691571" w:rsidRPr="009B1295" w:rsidRDefault="00691571" w:rsidP="00971D94">
            <w:pPr>
              <w:jc w:val="center"/>
            </w:pPr>
            <w:r w:rsidRPr="009B1295">
              <w:t>12</w:t>
            </w:r>
          </w:p>
        </w:tc>
      </w:tr>
      <w:tr w:rsidR="00691571" w:rsidRPr="009B1295" w:rsidTr="00971D94">
        <w:trPr>
          <w:trHeight w:val="198"/>
        </w:trPr>
        <w:tc>
          <w:tcPr>
            <w:tcW w:w="1277" w:type="dxa"/>
            <w:vAlign w:val="center"/>
          </w:tcPr>
          <w:p w:rsidR="00691571" w:rsidRPr="009B1295" w:rsidRDefault="00691571" w:rsidP="00971D94">
            <w:pPr>
              <w:ind w:left="34"/>
              <w:jc w:val="center"/>
            </w:pPr>
            <w:r w:rsidRPr="009B1295">
              <w:t>273</w:t>
            </w:r>
          </w:p>
        </w:tc>
        <w:tc>
          <w:tcPr>
            <w:tcW w:w="2693" w:type="dxa"/>
            <w:vAlign w:val="center"/>
          </w:tcPr>
          <w:p w:rsidR="00691571" w:rsidRPr="009B1295" w:rsidRDefault="00691571" w:rsidP="00971D94">
            <w:pPr>
              <w:ind w:left="34"/>
            </w:pPr>
            <w:r w:rsidRPr="009B1295">
              <w:t>одиночный правый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ind w:left="33"/>
              <w:jc w:val="center"/>
            </w:pPr>
            <w:r w:rsidRPr="009B1295">
              <w:t>Р50</w:t>
            </w:r>
          </w:p>
        </w:tc>
        <w:tc>
          <w:tcPr>
            <w:tcW w:w="1559" w:type="dxa"/>
            <w:vAlign w:val="center"/>
          </w:tcPr>
          <w:p w:rsidR="00691571" w:rsidRPr="009B1295" w:rsidRDefault="00691571" w:rsidP="00971D94">
            <w:pPr>
              <w:jc w:val="center"/>
            </w:pPr>
            <w:r w:rsidRPr="009B1295">
              <w:t>3</w:t>
            </w:r>
          </w:p>
        </w:tc>
      </w:tr>
      <w:tr w:rsidR="00691571" w:rsidRPr="009B1295" w:rsidTr="00971D94">
        <w:trPr>
          <w:trHeight w:val="262"/>
        </w:trPr>
        <w:tc>
          <w:tcPr>
            <w:tcW w:w="1277" w:type="dxa"/>
            <w:vAlign w:val="center"/>
          </w:tcPr>
          <w:p w:rsidR="00691571" w:rsidRPr="009B1295" w:rsidRDefault="00691571" w:rsidP="00971D94">
            <w:pPr>
              <w:ind w:left="34"/>
              <w:jc w:val="center"/>
            </w:pPr>
            <w:r w:rsidRPr="009B1295">
              <w:t>274</w:t>
            </w:r>
          </w:p>
        </w:tc>
        <w:tc>
          <w:tcPr>
            <w:tcW w:w="2693" w:type="dxa"/>
            <w:vAlign w:val="center"/>
          </w:tcPr>
          <w:p w:rsidR="00691571" w:rsidRPr="009B1295" w:rsidRDefault="00691571" w:rsidP="00971D94">
            <w:pPr>
              <w:ind w:left="34"/>
            </w:pPr>
            <w:r w:rsidRPr="009B1295">
              <w:t>одиночный правый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ind w:left="33"/>
              <w:jc w:val="center"/>
            </w:pPr>
            <w:r w:rsidRPr="009B1295">
              <w:t>Р50</w:t>
            </w:r>
          </w:p>
        </w:tc>
        <w:tc>
          <w:tcPr>
            <w:tcW w:w="1559" w:type="dxa"/>
            <w:vAlign w:val="center"/>
          </w:tcPr>
          <w:p w:rsidR="00691571" w:rsidRPr="009B1295" w:rsidRDefault="00691571" w:rsidP="00971D94">
            <w:pPr>
              <w:jc w:val="center"/>
            </w:pPr>
            <w:r w:rsidRPr="009B1295">
              <w:t>3</w:t>
            </w:r>
          </w:p>
        </w:tc>
      </w:tr>
      <w:tr w:rsidR="00691571" w:rsidRPr="009B1295" w:rsidTr="00971D94">
        <w:trPr>
          <w:trHeight w:val="265"/>
        </w:trPr>
        <w:tc>
          <w:tcPr>
            <w:tcW w:w="1277" w:type="dxa"/>
            <w:vAlign w:val="center"/>
          </w:tcPr>
          <w:p w:rsidR="00691571" w:rsidRPr="009B1295" w:rsidRDefault="00691571" w:rsidP="00971D94">
            <w:pPr>
              <w:ind w:left="34"/>
              <w:jc w:val="center"/>
            </w:pPr>
            <w:r w:rsidRPr="009B1295">
              <w:t>275</w:t>
            </w:r>
          </w:p>
        </w:tc>
        <w:tc>
          <w:tcPr>
            <w:tcW w:w="2693" w:type="dxa"/>
            <w:vAlign w:val="center"/>
          </w:tcPr>
          <w:p w:rsidR="00691571" w:rsidRPr="009B1295" w:rsidRDefault="00691571" w:rsidP="00971D94">
            <w:pPr>
              <w:ind w:left="34"/>
            </w:pPr>
            <w:r w:rsidRPr="009B1295">
              <w:t>одиночный правый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ind w:left="33"/>
              <w:jc w:val="center"/>
            </w:pPr>
            <w:r w:rsidRPr="009B1295">
              <w:t>Р50</w:t>
            </w:r>
          </w:p>
        </w:tc>
        <w:tc>
          <w:tcPr>
            <w:tcW w:w="1559" w:type="dxa"/>
            <w:vAlign w:val="center"/>
          </w:tcPr>
          <w:p w:rsidR="00691571" w:rsidRPr="009B1295" w:rsidRDefault="00691571" w:rsidP="00971D94">
            <w:pPr>
              <w:jc w:val="center"/>
            </w:pPr>
            <w:r w:rsidRPr="009B1295">
              <w:t>12</w:t>
            </w:r>
          </w:p>
        </w:tc>
      </w:tr>
      <w:tr w:rsidR="00691571" w:rsidRPr="009B1295" w:rsidTr="00971D94">
        <w:trPr>
          <w:trHeight w:val="265"/>
        </w:trPr>
        <w:tc>
          <w:tcPr>
            <w:tcW w:w="1277" w:type="dxa"/>
            <w:vAlign w:val="center"/>
          </w:tcPr>
          <w:p w:rsidR="00691571" w:rsidRPr="009B1295" w:rsidRDefault="00691571" w:rsidP="00971D94">
            <w:pPr>
              <w:ind w:left="34"/>
              <w:jc w:val="center"/>
            </w:pPr>
            <w:r w:rsidRPr="009B1295">
              <w:t>276</w:t>
            </w:r>
          </w:p>
        </w:tc>
        <w:tc>
          <w:tcPr>
            <w:tcW w:w="2693" w:type="dxa"/>
            <w:vAlign w:val="center"/>
          </w:tcPr>
          <w:p w:rsidR="00691571" w:rsidRPr="009B1295" w:rsidRDefault="00691571" w:rsidP="00971D94">
            <w:pPr>
              <w:ind w:left="34"/>
            </w:pPr>
            <w:r w:rsidRPr="009B1295">
              <w:t>одиночный правый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jc w:val="center"/>
            </w:pPr>
            <w:r w:rsidRPr="009B1295">
              <w:t>Р50</w:t>
            </w:r>
          </w:p>
        </w:tc>
        <w:tc>
          <w:tcPr>
            <w:tcW w:w="1559" w:type="dxa"/>
            <w:vAlign w:val="center"/>
          </w:tcPr>
          <w:p w:rsidR="00691571" w:rsidRPr="009B1295" w:rsidRDefault="00691571" w:rsidP="00971D94">
            <w:pPr>
              <w:jc w:val="center"/>
            </w:pPr>
            <w:r w:rsidRPr="009B1295">
              <w:t>8</w:t>
            </w:r>
          </w:p>
        </w:tc>
      </w:tr>
      <w:tr w:rsidR="00691571" w:rsidRPr="009B1295" w:rsidTr="00971D94">
        <w:trPr>
          <w:trHeight w:val="265"/>
        </w:trPr>
        <w:tc>
          <w:tcPr>
            <w:tcW w:w="1277" w:type="dxa"/>
            <w:vAlign w:val="center"/>
          </w:tcPr>
          <w:p w:rsidR="00691571" w:rsidRPr="009B1295" w:rsidRDefault="00691571" w:rsidP="00971D94">
            <w:pPr>
              <w:ind w:left="34"/>
              <w:jc w:val="center"/>
            </w:pPr>
            <w:r w:rsidRPr="009B1295">
              <w:t>277</w:t>
            </w:r>
          </w:p>
        </w:tc>
        <w:tc>
          <w:tcPr>
            <w:tcW w:w="2693" w:type="dxa"/>
            <w:vAlign w:val="center"/>
          </w:tcPr>
          <w:p w:rsidR="00691571" w:rsidRPr="009B1295" w:rsidRDefault="00691571" w:rsidP="00971D94">
            <w:pPr>
              <w:ind w:left="34"/>
            </w:pPr>
            <w:r w:rsidRPr="009B1295">
              <w:t>одиночный левый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jc w:val="center"/>
            </w:pPr>
            <w:r w:rsidRPr="009B1295">
              <w:t>Р50</w:t>
            </w:r>
          </w:p>
        </w:tc>
        <w:tc>
          <w:tcPr>
            <w:tcW w:w="1559" w:type="dxa"/>
            <w:vAlign w:val="center"/>
          </w:tcPr>
          <w:p w:rsidR="00691571" w:rsidRPr="009B1295" w:rsidRDefault="00691571" w:rsidP="00971D94">
            <w:pPr>
              <w:jc w:val="center"/>
            </w:pPr>
            <w:r w:rsidRPr="009B1295">
              <w:t>3</w:t>
            </w:r>
          </w:p>
        </w:tc>
      </w:tr>
      <w:tr w:rsidR="00691571" w:rsidRPr="00691571" w:rsidTr="00971D94">
        <w:trPr>
          <w:trHeight w:val="265"/>
        </w:trPr>
        <w:tc>
          <w:tcPr>
            <w:tcW w:w="1277" w:type="dxa"/>
            <w:vAlign w:val="center"/>
          </w:tcPr>
          <w:p w:rsidR="00691571" w:rsidRPr="009B1295" w:rsidRDefault="00691571" w:rsidP="00971D94">
            <w:pPr>
              <w:ind w:left="34"/>
              <w:jc w:val="center"/>
            </w:pPr>
            <w:r w:rsidRPr="009B1295">
              <w:t>278</w:t>
            </w:r>
          </w:p>
        </w:tc>
        <w:tc>
          <w:tcPr>
            <w:tcW w:w="2693" w:type="dxa"/>
            <w:vAlign w:val="center"/>
          </w:tcPr>
          <w:p w:rsidR="00691571" w:rsidRPr="009B1295" w:rsidRDefault="00691571" w:rsidP="00971D94">
            <w:pPr>
              <w:ind w:left="34"/>
            </w:pPr>
            <w:r w:rsidRPr="009B1295">
              <w:t>одиночный левый</w:t>
            </w:r>
          </w:p>
        </w:tc>
        <w:tc>
          <w:tcPr>
            <w:tcW w:w="1134" w:type="dxa"/>
            <w:vAlign w:val="center"/>
          </w:tcPr>
          <w:p w:rsidR="00691571" w:rsidRPr="009B1295" w:rsidRDefault="00691571" w:rsidP="00971D94">
            <w:pPr>
              <w:ind w:left="33"/>
              <w:jc w:val="center"/>
            </w:pPr>
            <w:r w:rsidRPr="009B1295">
              <w:t>31,1</w:t>
            </w:r>
          </w:p>
        </w:tc>
        <w:tc>
          <w:tcPr>
            <w:tcW w:w="1701" w:type="dxa"/>
            <w:vAlign w:val="center"/>
          </w:tcPr>
          <w:p w:rsidR="00691571" w:rsidRPr="009B1295" w:rsidRDefault="00691571" w:rsidP="00971D94">
            <w:pPr>
              <w:jc w:val="center"/>
            </w:pPr>
            <w:r w:rsidRPr="009B1295">
              <w:t>1\9</w:t>
            </w:r>
          </w:p>
        </w:tc>
        <w:tc>
          <w:tcPr>
            <w:tcW w:w="1843" w:type="dxa"/>
            <w:vAlign w:val="center"/>
          </w:tcPr>
          <w:p w:rsidR="00691571" w:rsidRPr="009B1295" w:rsidRDefault="00691571" w:rsidP="00971D94">
            <w:pPr>
              <w:jc w:val="center"/>
            </w:pPr>
            <w:r w:rsidRPr="009B1295">
              <w:t>Р50</w:t>
            </w:r>
          </w:p>
        </w:tc>
        <w:tc>
          <w:tcPr>
            <w:tcW w:w="1559" w:type="dxa"/>
            <w:vAlign w:val="center"/>
          </w:tcPr>
          <w:p w:rsidR="00691571" w:rsidRPr="00691571" w:rsidRDefault="00691571" w:rsidP="00971D94">
            <w:pPr>
              <w:jc w:val="center"/>
            </w:pPr>
            <w:r w:rsidRPr="009B1295">
              <w:t>2</w:t>
            </w:r>
          </w:p>
        </w:tc>
      </w:tr>
    </w:tbl>
    <w:p w:rsidR="00691571" w:rsidRPr="00691571" w:rsidRDefault="00691571" w:rsidP="00691571">
      <w:pPr>
        <w:spacing w:line="240" w:lineRule="atLeast"/>
        <w:ind w:left="142"/>
        <w:contextualSpacing/>
        <w:rPr>
          <w:b/>
          <w:lang w:val="x-none" w:eastAsia="x-none"/>
        </w:rPr>
      </w:pPr>
    </w:p>
    <w:p w:rsidR="001E7FE5" w:rsidRPr="00691571" w:rsidRDefault="001E7FE5" w:rsidP="001E7FE5"/>
    <w:p w:rsidR="00B70031" w:rsidRDefault="00B70031" w:rsidP="00B70031"/>
    <w:p w:rsidR="001E7FE5" w:rsidRPr="00CC1C34" w:rsidRDefault="001E7FE5" w:rsidP="001E7FE5">
      <w:pPr>
        <w:jc w:val="right"/>
      </w:pPr>
    </w:p>
    <w:p w:rsidR="001E7FE5" w:rsidRDefault="001E7FE5" w:rsidP="001E7FE5">
      <w:pPr>
        <w:jc w:val="right"/>
      </w:pPr>
    </w:p>
    <w:p w:rsidR="00691571" w:rsidRDefault="00691571" w:rsidP="001E7FE5">
      <w:pPr>
        <w:jc w:val="right"/>
      </w:pPr>
    </w:p>
    <w:p w:rsidR="00691571" w:rsidRDefault="00691571" w:rsidP="001E7FE5">
      <w:pPr>
        <w:jc w:val="right"/>
      </w:pPr>
    </w:p>
    <w:p w:rsidR="00691571" w:rsidRDefault="00691571" w:rsidP="001E7FE5">
      <w:pPr>
        <w:jc w:val="right"/>
      </w:pPr>
    </w:p>
    <w:p w:rsidR="00691571" w:rsidRDefault="00691571" w:rsidP="001E7FE5">
      <w:pPr>
        <w:jc w:val="right"/>
      </w:pPr>
    </w:p>
    <w:p w:rsidR="00691571" w:rsidRDefault="00691571" w:rsidP="001E7FE5">
      <w:pPr>
        <w:jc w:val="right"/>
      </w:pPr>
    </w:p>
    <w:p w:rsidR="00691571" w:rsidRDefault="00691571" w:rsidP="001E7FE5">
      <w:pPr>
        <w:jc w:val="right"/>
      </w:pPr>
    </w:p>
    <w:sectPr w:rsidR="00691571" w:rsidSect="00FD4142">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D38" w:rsidRDefault="00815D38" w:rsidP="00EF74C9">
      <w:r>
        <w:separator/>
      </w:r>
    </w:p>
  </w:endnote>
  <w:endnote w:type="continuationSeparator" w:id="0">
    <w:p w:rsidR="00815D38" w:rsidRDefault="00815D38" w:rsidP="00EF74C9">
      <w:r>
        <w:continuationSeparator/>
      </w:r>
    </w:p>
  </w:endnote>
  <w:endnote w:type="continuationNotice" w:id="1">
    <w:p w:rsidR="00815D38" w:rsidRDefault="00815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001"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D38" w:rsidRDefault="00815D38" w:rsidP="00EF74C9">
      <w:r>
        <w:separator/>
      </w:r>
    </w:p>
  </w:footnote>
  <w:footnote w:type="continuationSeparator" w:id="0">
    <w:p w:rsidR="00815D38" w:rsidRDefault="00815D38" w:rsidP="00EF74C9">
      <w:r>
        <w:continuationSeparator/>
      </w:r>
    </w:p>
  </w:footnote>
  <w:footnote w:type="continuationNotice" w:id="1">
    <w:p w:rsidR="00815D38" w:rsidRDefault="00815D3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pStyle w:val="CharChar1CharChar1CharChar"/>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1"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4"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5"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6"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8" w15:restartNumberingAfterBreak="0">
    <w:nsid w:val="00000022"/>
    <w:multiLevelType w:val="multilevel"/>
    <w:tmpl w:val="00000022"/>
    <w:name w:val="WW8Num34"/>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0"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2B91B3E"/>
    <w:multiLevelType w:val="hybridMultilevel"/>
    <w:tmpl w:val="526EA8B6"/>
    <w:lvl w:ilvl="0" w:tplc="0419000F">
      <w:start w:val="1"/>
      <w:numFmt w:val="decimal"/>
      <w:pStyle w:val="7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53906CE"/>
    <w:multiLevelType w:val="multilevel"/>
    <w:tmpl w:val="6C7C3C6A"/>
    <w:lvl w:ilvl="0">
      <w:start w:val="1"/>
      <w:numFmt w:val="decimal"/>
      <w:pStyle w:val="10"/>
      <w:lvlText w:val="%1."/>
      <w:lvlJc w:val="left"/>
      <w:pPr>
        <w:ind w:left="360" w:hanging="360"/>
      </w:pPr>
    </w:lvl>
    <w:lvl w:ilvl="1">
      <w:start w:val="1"/>
      <w:numFmt w:val="decimal"/>
      <w:pStyle w:val="11"/>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2B1525"/>
    <w:multiLevelType w:val="hybridMultilevel"/>
    <w:tmpl w:val="C17A1A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0"/>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4A4C38"/>
    <w:multiLevelType w:val="hybridMultilevel"/>
    <w:tmpl w:val="586EEDAC"/>
    <w:lvl w:ilvl="0" w:tplc="78FAA760">
      <w:start w:val="1"/>
      <w:numFmt w:val="bullet"/>
      <w:pStyle w:val="a2"/>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1EF021C7"/>
    <w:multiLevelType w:val="singleLevel"/>
    <w:tmpl w:val="896671E8"/>
    <w:lvl w:ilvl="0">
      <w:start w:val="1"/>
      <w:numFmt w:val="bullet"/>
      <w:pStyle w:val="a3"/>
      <w:lvlText w:val=""/>
      <w:lvlJc w:val="left"/>
      <w:pPr>
        <w:tabs>
          <w:tab w:val="num" w:pos="927"/>
        </w:tabs>
        <w:ind w:left="907" w:hanging="340"/>
      </w:pPr>
      <w:rPr>
        <w:rFonts w:ascii="Symbol" w:hAnsi="Symbol" w:hint="default"/>
      </w:rPr>
    </w:lvl>
  </w:abstractNum>
  <w:abstractNum w:abstractNumId="19"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417"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4F4E8D"/>
    <w:multiLevelType w:val="multilevel"/>
    <w:tmpl w:val="9274DEA2"/>
    <w:lvl w:ilvl="0">
      <w:start w:val="1"/>
      <w:numFmt w:val="decimal"/>
      <w:lvlText w:val="%1."/>
      <w:lvlJc w:val="left"/>
      <w:pPr>
        <w:ind w:left="360" w:hanging="360"/>
      </w:pPr>
    </w:lvl>
    <w:lvl w:ilvl="1">
      <w:start w:val="1"/>
      <w:numFmt w:val="decimal"/>
      <w:pStyle w:val="a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142678"/>
    <w:multiLevelType w:val="hybridMultilevel"/>
    <w:tmpl w:val="C0C0103A"/>
    <w:lvl w:ilvl="0" w:tplc="C486D054">
      <w:start w:val="1"/>
      <w:numFmt w:val="bullet"/>
      <w:pStyle w:val="a5"/>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3E927AC"/>
    <w:multiLevelType w:val="hybridMultilevel"/>
    <w:tmpl w:val="3372FC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484592C"/>
    <w:multiLevelType w:val="hybridMultilevel"/>
    <w:tmpl w:val="7E62E75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359A08C8"/>
    <w:multiLevelType w:val="hybridMultilevel"/>
    <w:tmpl w:val="407E9D3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35BE792A"/>
    <w:multiLevelType w:val="hybridMultilevel"/>
    <w:tmpl w:val="B6FED282"/>
    <w:lvl w:ilvl="0" w:tplc="04190001">
      <w:start w:val="1"/>
      <w:numFmt w:val="bullet"/>
      <w:lvlText w:val=""/>
      <w:lvlJc w:val="left"/>
      <w:pPr>
        <w:ind w:left="1436" w:hanging="585"/>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D36368"/>
    <w:multiLevelType w:val="hybridMultilevel"/>
    <w:tmpl w:val="90C665FC"/>
    <w:lvl w:ilvl="0" w:tplc="75F840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8"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7AF4043"/>
    <w:multiLevelType w:val="hybridMultilevel"/>
    <w:tmpl w:val="3474AF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8A56139"/>
    <w:multiLevelType w:val="hybridMultilevel"/>
    <w:tmpl w:val="4B4623EA"/>
    <w:lvl w:ilvl="0" w:tplc="04190001">
      <w:start w:val="1"/>
      <w:numFmt w:val="bullet"/>
      <w:lvlText w:val=""/>
      <w:lvlJc w:val="left"/>
      <w:pPr>
        <w:ind w:left="892" w:hanging="360"/>
      </w:pPr>
      <w:rPr>
        <w:rFonts w:ascii="Symbol" w:hAnsi="Symbol" w:hint="default"/>
      </w:rPr>
    </w:lvl>
    <w:lvl w:ilvl="1" w:tplc="04190003" w:tentative="1">
      <w:start w:val="1"/>
      <w:numFmt w:val="bullet"/>
      <w:lvlText w:val="o"/>
      <w:lvlJc w:val="left"/>
      <w:pPr>
        <w:ind w:left="1612" w:hanging="360"/>
      </w:pPr>
      <w:rPr>
        <w:rFonts w:ascii="Courier New" w:hAnsi="Courier New" w:cs="Courier New" w:hint="default"/>
      </w:rPr>
    </w:lvl>
    <w:lvl w:ilvl="2" w:tplc="04190005" w:tentative="1">
      <w:start w:val="1"/>
      <w:numFmt w:val="bullet"/>
      <w:lvlText w:val=""/>
      <w:lvlJc w:val="left"/>
      <w:pPr>
        <w:ind w:left="2332" w:hanging="360"/>
      </w:pPr>
      <w:rPr>
        <w:rFonts w:ascii="Wingdings" w:hAnsi="Wingdings" w:hint="default"/>
      </w:rPr>
    </w:lvl>
    <w:lvl w:ilvl="3" w:tplc="04190001" w:tentative="1">
      <w:start w:val="1"/>
      <w:numFmt w:val="bullet"/>
      <w:lvlText w:val=""/>
      <w:lvlJc w:val="left"/>
      <w:pPr>
        <w:ind w:left="3052" w:hanging="360"/>
      </w:pPr>
      <w:rPr>
        <w:rFonts w:ascii="Symbol" w:hAnsi="Symbol" w:hint="default"/>
      </w:rPr>
    </w:lvl>
    <w:lvl w:ilvl="4" w:tplc="04190003" w:tentative="1">
      <w:start w:val="1"/>
      <w:numFmt w:val="bullet"/>
      <w:lvlText w:val="o"/>
      <w:lvlJc w:val="left"/>
      <w:pPr>
        <w:ind w:left="3772" w:hanging="360"/>
      </w:pPr>
      <w:rPr>
        <w:rFonts w:ascii="Courier New" w:hAnsi="Courier New" w:cs="Courier New" w:hint="default"/>
      </w:rPr>
    </w:lvl>
    <w:lvl w:ilvl="5" w:tplc="04190005" w:tentative="1">
      <w:start w:val="1"/>
      <w:numFmt w:val="bullet"/>
      <w:lvlText w:val=""/>
      <w:lvlJc w:val="left"/>
      <w:pPr>
        <w:ind w:left="4492" w:hanging="360"/>
      </w:pPr>
      <w:rPr>
        <w:rFonts w:ascii="Wingdings" w:hAnsi="Wingdings" w:hint="default"/>
      </w:rPr>
    </w:lvl>
    <w:lvl w:ilvl="6" w:tplc="04190001" w:tentative="1">
      <w:start w:val="1"/>
      <w:numFmt w:val="bullet"/>
      <w:lvlText w:val=""/>
      <w:lvlJc w:val="left"/>
      <w:pPr>
        <w:ind w:left="5212" w:hanging="360"/>
      </w:pPr>
      <w:rPr>
        <w:rFonts w:ascii="Symbol" w:hAnsi="Symbol" w:hint="default"/>
      </w:rPr>
    </w:lvl>
    <w:lvl w:ilvl="7" w:tplc="04190003" w:tentative="1">
      <w:start w:val="1"/>
      <w:numFmt w:val="bullet"/>
      <w:lvlText w:val="o"/>
      <w:lvlJc w:val="left"/>
      <w:pPr>
        <w:ind w:left="5932" w:hanging="360"/>
      </w:pPr>
      <w:rPr>
        <w:rFonts w:ascii="Courier New" w:hAnsi="Courier New" w:cs="Courier New" w:hint="default"/>
      </w:rPr>
    </w:lvl>
    <w:lvl w:ilvl="8" w:tplc="04190005" w:tentative="1">
      <w:start w:val="1"/>
      <w:numFmt w:val="bullet"/>
      <w:lvlText w:val=""/>
      <w:lvlJc w:val="left"/>
      <w:pPr>
        <w:ind w:left="6652" w:hanging="360"/>
      </w:pPr>
      <w:rPr>
        <w:rFonts w:ascii="Wingdings" w:hAnsi="Wingdings" w:hint="default"/>
      </w:rPr>
    </w:lvl>
  </w:abstractNum>
  <w:abstractNum w:abstractNumId="32" w15:restartNumberingAfterBreak="0">
    <w:nsid w:val="694D6CAB"/>
    <w:multiLevelType w:val="hybridMultilevel"/>
    <w:tmpl w:val="A4F4C468"/>
    <w:lvl w:ilvl="0" w:tplc="04190009">
      <w:start w:val="1"/>
      <w:numFmt w:val="bullet"/>
      <w:pStyle w:val="7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60742B"/>
    <w:multiLevelType w:val="hybridMultilevel"/>
    <w:tmpl w:val="A79C905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0"/>
  </w:num>
  <w:num w:numId="2">
    <w:abstractNumId w:val="17"/>
  </w:num>
  <w:num w:numId="3">
    <w:abstractNumId w:val="14"/>
  </w:num>
  <w:num w:numId="4">
    <w:abstractNumId w:val="16"/>
  </w:num>
  <w:num w:numId="5">
    <w:abstractNumId w:val="12"/>
  </w:num>
  <w:num w:numId="6">
    <w:abstractNumId w:val="1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5"/>
  </w:num>
  <w:num w:numId="14">
    <w:abstractNumId w:val="13"/>
  </w:num>
  <w:num w:numId="15">
    <w:abstractNumId w:val="23"/>
  </w:num>
  <w:num w:numId="16">
    <w:abstractNumId w:val="25"/>
  </w:num>
  <w:num w:numId="17">
    <w:abstractNumId w:val="24"/>
  </w:num>
  <w:num w:numId="18">
    <w:abstractNumId w:val="29"/>
  </w:num>
  <w:num w:numId="19">
    <w:abstractNumId w:val="34"/>
  </w:num>
  <w:num w:numId="20">
    <w:abstractNumId w:val="26"/>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0"/>
  </w:num>
  <w:num w:numId="31">
    <w:abstractNumId w:val="11"/>
  </w:num>
  <w:num w:numId="32">
    <w:abstractNumId w:val="32"/>
  </w:num>
  <w:num w:numId="33">
    <w:abstractNumId w:val="18"/>
  </w:num>
  <w:num w:numId="34">
    <w:abstractNumId w:val="22"/>
  </w:num>
  <w:num w:numId="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40A"/>
    <w:rsid w:val="00000EA6"/>
    <w:rsid w:val="000014E2"/>
    <w:rsid w:val="0000169A"/>
    <w:rsid w:val="00001C78"/>
    <w:rsid w:val="0000283A"/>
    <w:rsid w:val="000029BE"/>
    <w:rsid w:val="00002FC4"/>
    <w:rsid w:val="0000352C"/>
    <w:rsid w:val="00004529"/>
    <w:rsid w:val="00004F5F"/>
    <w:rsid w:val="0000511A"/>
    <w:rsid w:val="00005474"/>
    <w:rsid w:val="00005FAF"/>
    <w:rsid w:val="000063FC"/>
    <w:rsid w:val="000064DB"/>
    <w:rsid w:val="0000655A"/>
    <w:rsid w:val="000066EC"/>
    <w:rsid w:val="000070FB"/>
    <w:rsid w:val="0000710B"/>
    <w:rsid w:val="00007330"/>
    <w:rsid w:val="0000765A"/>
    <w:rsid w:val="000077A7"/>
    <w:rsid w:val="000107BE"/>
    <w:rsid w:val="000114CB"/>
    <w:rsid w:val="00012676"/>
    <w:rsid w:val="00012935"/>
    <w:rsid w:val="00012B55"/>
    <w:rsid w:val="0001339C"/>
    <w:rsid w:val="000143CF"/>
    <w:rsid w:val="00014933"/>
    <w:rsid w:val="00015073"/>
    <w:rsid w:val="0001515A"/>
    <w:rsid w:val="0001552A"/>
    <w:rsid w:val="000159B8"/>
    <w:rsid w:val="00015AE0"/>
    <w:rsid w:val="00015F94"/>
    <w:rsid w:val="00016B92"/>
    <w:rsid w:val="00017C23"/>
    <w:rsid w:val="000204B6"/>
    <w:rsid w:val="000204E7"/>
    <w:rsid w:val="00021F56"/>
    <w:rsid w:val="000229CC"/>
    <w:rsid w:val="000229DD"/>
    <w:rsid w:val="00022CA7"/>
    <w:rsid w:val="00023913"/>
    <w:rsid w:val="000241DA"/>
    <w:rsid w:val="00025036"/>
    <w:rsid w:val="00026886"/>
    <w:rsid w:val="00026D75"/>
    <w:rsid w:val="00027007"/>
    <w:rsid w:val="00027B68"/>
    <w:rsid w:val="00030154"/>
    <w:rsid w:val="000301F7"/>
    <w:rsid w:val="00030789"/>
    <w:rsid w:val="0003082C"/>
    <w:rsid w:val="00030F51"/>
    <w:rsid w:val="000318F8"/>
    <w:rsid w:val="00031C84"/>
    <w:rsid w:val="0003260C"/>
    <w:rsid w:val="00032632"/>
    <w:rsid w:val="000331FC"/>
    <w:rsid w:val="00033975"/>
    <w:rsid w:val="00034154"/>
    <w:rsid w:val="00035BD2"/>
    <w:rsid w:val="000365C8"/>
    <w:rsid w:val="000370C1"/>
    <w:rsid w:val="00037820"/>
    <w:rsid w:val="00037FA5"/>
    <w:rsid w:val="000407FB"/>
    <w:rsid w:val="00041455"/>
    <w:rsid w:val="00042479"/>
    <w:rsid w:val="00042703"/>
    <w:rsid w:val="00042D2C"/>
    <w:rsid w:val="000431FF"/>
    <w:rsid w:val="0004366F"/>
    <w:rsid w:val="0004389F"/>
    <w:rsid w:val="0004393A"/>
    <w:rsid w:val="000440A1"/>
    <w:rsid w:val="000443F4"/>
    <w:rsid w:val="00045FB3"/>
    <w:rsid w:val="00046206"/>
    <w:rsid w:val="00047091"/>
    <w:rsid w:val="0004755D"/>
    <w:rsid w:val="00050055"/>
    <w:rsid w:val="00050CB8"/>
    <w:rsid w:val="00051BAD"/>
    <w:rsid w:val="00052364"/>
    <w:rsid w:val="000525AB"/>
    <w:rsid w:val="00054415"/>
    <w:rsid w:val="00054F8A"/>
    <w:rsid w:val="000554D0"/>
    <w:rsid w:val="00055768"/>
    <w:rsid w:val="00055BAB"/>
    <w:rsid w:val="00055CD9"/>
    <w:rsid w:val="0005614C"/>
    <w:rsid w:val="00056502"/>
    <w:rsid w:val="00057948"/>
    <w:rsid w:val="000604A3"/>
    <w:rsid w:val="00060D44"/>
    <w:rsid w:val="00061193"/>
    <w:rsid w:val="000614D2"/>
    <w:rsid w:val="000618CA"/>
    <w:rsid w:val="00061ECD"/>
    <w:rsid w:val="0006336D"/>
    <w:rsid w:val="000635B2"/>
    <w:rsid w:val="000640F1"/>
    <w:rsid w:val="0006416D"/>
    <w:rsid w:val="0006485B"/>
    <w:rsid w:val="000653C3"/>
    <w:rsid w:val="000655F2"/>
    <w:rsid w:val="0006614F"/>
    <w:rsid w:val="00066209"/>
    <w:rsid w:val="000664B5"/>
    <w:rsid w:val="00066E62"/>
    <w:rsid w:val="00067091"/>
    <w:rsid w:val="00070023"/>
    <w:rsid w:val="00070329"/>
    <w:rsid w:val="000706BB"/>
    <w:rsid w:val="00072624"/>
    <w:rsid w:val="00072DCE"/>
    <w:rsid w:val="00073B41"/>
    <w:rsid w:val="00073B52"/>
    <w:rsid w:val="00073BE0"/>
    <w:rsid w:val="000741A0"/>
    <w:rsid w:val="0007432A"/>
    <w:rsid w:val="000746D9"/>
    <w:rsid w:val="00074C0A"/>
    <w:rsid w:val="00075046"/>
    <w:rsid w:val="00075552"/>
    <w:rsid w:val="000758AA"/>
    <w:rsid w:val="000759F2"/>
    <w:rsid w:val="00075DA1"/>
    <w:rsid w:val="00076056"/>
    <w:rsid w:val="00076798"/>
    <w:rsid w:val="0007689C"/>
    <w:rsid w:val="00077662"/>
    <w:rsid w:val="00077EB7"/>
    <w:rsid w:val="00080852"/>
    <w:rsid w:val="00080F4F"/>
    <w:rsid w:val="00081846"/>
    <w:rsid w:val="00081A1B"/>
    <w:rsid w:val="00081E81"/>
    <w:rsid w:val="00082D11"/>
    <w:rsid w:val="000832B5"/>
    <w:rsid w:val="00083459"/>
    <w:rsid w:val="000834F3"/>
    <w:rsid w:val="000837F1"/>
    <w:rsid w:val="00084085"/>
    <w:rsid w:val="000851C1"/>
    <w:rsid w:val="00085632"/>
    <w:rsid w:val="00085AF9"/>
    <w:rsid w:val="0008664E"/>
    <w:rsid w:val="00086E88"/>
    <w:rsid w:val="00086FC6"/>
    <w:rsid w:val="000871FD"/>
    <w:rsid w:val="00092410"/>
    <w:rsid w:val="0009399E"/>
    <w:rsid w:val="00094464"/>
    <w:rsid w:val="00094A68"/>
    <w:rsid w:val="00094D76"/>
    <w:rsid w:val="0009553C"/>
    <w:rsid w:val="000958A6"/>
    <w:rsid w:val="00095CFB"/>
    <w:rsid w:val="000962EA"/>
    <w:rsid w:val="000965EE"/>
    <w:rsid w:val="00097D76"/>
    <w:rsid w:val="000A08F9"/>
    <w:rsid w:val="000A122B"/>
    <w:rsid w:val="000A1A44"/>
    <w:rsid w:val="000A1AE8"/>
    <w:rsid w:val="000A1BA8"/>
    <w:rsid w:val="000A1C9B"/>
    <w:rsid w:val="000A1D72"/>
    <w:rsid w:val="000A2300"/>
    <w:rsid w:val="000A25CA"/>
    <w:rsid w:val="000A2F34"/>
    <w:rsid w:val="000A323A"/>
    <w:rsid w:val="000A3E3C"/>
    <w:rsid w:val="000A3E7A"/>
    <w:rsid w:val="000A4F46"/>
    <w:rsid w:val="000A5A77"/>
    <w:rsid w:val="000A673B"/>
    <w:rsid w:val="000A6D18"/>
    <w:rsid w:val="000A6ED5"/>
    <w:rsid w:val="000A7867"/>
    <w:rsid w:val="000B01C7"/>
    <w:rsid w:val="000B110A"/>
    <w:rsid w:val="000B1278"/>
    <w:rsid w:val="000B1511"/>
    <w:rsid w:val="000B1C8F"/>
    <w:rsid w:val="000B1CB9"/>
    <w:rsid w:val="000B1E9F"/>
    <w:rsid w:val="000B1EA1"/>
    <w:rsid w:val="000B21E5"/>
    <w:rsid w:val="000B22A4"/>
    <w:rsid w:val="000B390C"/>
    <w:rsid w:val="000B3D87"/>
    <w:rsid w:val="000B5D0A"/>
    <w:rsid w:val="000B7457"/>
    <w:rsid w:val="000B7FEE"/>
    <w:rsid w:val="000C1132"/>
    <w:rsid w:val="000C1923"/>
    <w:rsid w:val="000C220A"/>
    <w:rsid w:val="000C3781"/>
    <w:rsid w:val="000C4153"/>
    <w:rsid w:val="000C54C7"/>
    <w:rsid w:val="000C5505"/>
    <w:rsid w:val="000C5929"/>
    <w:rsid w:val="000C5D4A"/>
    <w:rsid w:val="000C6CEC"/>
    <w:rsid w:val="000C6D75"/>
    <w:rsid w:val="000C6E38"/>
    <w:rsid w:val="000C766F"/>
    <w:rsid w:val="000D0BFB"/>
    <w:rsid w:val="000D0D74"/>
    <w:rsid w:val="000D0EA9"/>
    <w:rsid w:val="000D10BC"/>
    <w:rsid w:val="000D2454"/>
    <w:rsid w:val="000D2510"/>
    <w:rsid w:val="000D288E"/>
    <w:rsid w:val="000D29A0"/>
    <w:rsid w:val="000D2AD6"/>
    <w:rsid w:val="000D3669"/>
    <w:rsid w:val="000D44A0"/>
    <w:rsid w:val="000D4BB6"/>
    <w:rsid w:val="000D4E57"/>
    <w:rsid w:val="000D5695"/>
    <w:rsid w:val="000D5F21"/>
    <w:rsid w:val="000D5F5F"/>
    <w:rsid w:val="000D6013"/>
    <w:rsid w:val="000D77AB"/>
    <w:rsid w:val="000D7A44"/>
    <w:rsid w:val="000E0144"/>
    <w:rsid w:val="000E0E8E"/>
    <w:rsid w:val="000E20C2"/>
    <w:rsid w:val="000E2BA2"/>
    <w:rsid w:val="000E2CD7"/>
    <w:rsid w:val="000E318A"/>
    <w:rsid w:val="000E39CA"/>
    <w:rsid w:val="000E3A20"/>
    <w:rsid w:val="000E4A07"/>
    <w:rsid w:val="000E53DD"/>
    <w:rsid w:val="000E7629"/>
    <w:rsid w:val="000F07BF"/>
    <w:rsid w:val="000F0CDF"/>
    <w:rsid w:val="000F11E3"/>
    <w:rsid w:val="000F14BE"/>
    <w:rsid w:val="000F17FD"/>
    <w:rsid w:val="000F1C18"/>
    <w:rsid w:val="000F1D01"/>
    <w:rsid w:val="000F1F4B"/>
    <w:rsid w:val="000F201E"/>
    <w:rsid w:val="000F47B9"/>
    <w:rsid w:val="000F56D2"/>
    <w:rsid w:val="000F6D5C"/>
    <w:rsid w:val="000F7495"/>
    <w:rsid w:val="000F78EC"/>
    <w:rsid w:val="000F79E5"/>
    <w:rsid w:val="000F7E4C"/>
    <w:rsid w:val="00100080"/>
    <w:rsid w:val="001007D6"/>
    <w:rsid w:val="00101344"/>
    <w:rsid w:val="00101D48"/>
    <w:rsid w:val="00102659"/>
    <w:rsid w:val="001038BE"/>
    <w:rsid w:val="00103A06"/>
    <w:rsid w:val="00103AC7"/>
    <w:rsid w:val="001042FC"/>
    <w:rsid w:val="001050F2"/>
    <w:rsid w:val="001057FF"/>
    <w:rsid w:val="0010638C"/>
    <w:rsid w:val="001066FA"/>
    <w:rsid w:val="00106830"/>
    <w:rsid w:val="001078EC"/>
    <w:rsid w:val="001100E8"/>
    <w:rsid w:val="00111A93"/>
    <w:rsid w:val="00111E72"/>
    <w:rsid w:val="001121A8"/>
    <w:rsid w:val="00113504"/>
    <w:rsid w:val="001137E7"/>
    <w:rsid w:val="00113E2E"/>
    <w:rsid w:val="00114667"/>
    <w:rsid w:val="00114C6B"/>
    <w:rsid w:val="001159E2"/>
    <w:rsid w:val="00115FA6"/>
    <w:rsid w:val="0011624C"/>
    <w:rsid w:val="00116761"/>
    <w:rsid w:val="0011701E"/>
    <w:rsid w:val="00117A56"/>
    <w:rsid w:val="00117D41"/>
    <w:rsid w:val="0012099E"/>
    <w:rsid w:val="00120C04"/>
    <w:rsid w:val="00121166"/>
    <w:rsid w:val="001212B3"/>
    <w:rsid w:val="0012158B"/>
    <w:rsid w:val="0012172A"/>
    <w:rsid w:val="00122099"/>
    <w:rsid w:val="0012224E"/>
    <w:rsid w:val="00122767"/>
    <w:rsid w:val="00122AA6"/>
    <w:rsid w:val="00122B1C"/>
    <w:rsid w:val="00122B32"/>
    <w:rsid w:val="001230BA"/>
    <w:rsid w:val="00123202"/>
    <w:rsid w:val="00123284"/>
    <w:rsid w:val="00123B12"/>
    <w:rsid w:val="00123D94"/>
    <w:rsid w:val="00125B92"/>
    <w:rsid w:val="00125D49"/>
    <w:rsid w:val="00126E27"/>
    <w:rsid w:val="00127253"/>
    <w:rsid w:val="0012795A"/>
    <w:rsid w:val="00127F35"/>
    <w:rsid w:val="00130287"/>
    <w:rsid w:val="0013048F"/>
    <w:rsid w:val="001304BD"/>
    <w:rsid w:val="001309D9"/>
    <w:rsid w:val="00131304"/>
    <w:rsid w:val="00131530"/>
    <w:rsid w:val="001317F0"/>
    <w:rsid w:val="00131D47"/>
    <w:rsid w:val="001322A7"/>
    <w:rsid w:val="001325F2"/>
    <w:rsid w:val="00133068"/>
    <w:rsid w:val="00134074"/>
    <w:rsid w:val="001347F7"/>
    <w:rsid w:val="00134BEC"/>
    <w:rsid w:val="00134E72"/>
    <w:rsid w:val="00135810"/>
    <w:rsid w:val="00135A82"/>
    <w:rsid w:val="001360E7"/>
    <w:rsid w:val="00136433"/>
    <w:rsid w:val="001369C3"/>
    <w:rsid w:val="001376FA"/>
    <w:rsid w:val="00140CD2"/>
    <w:rsid w:val="00140D72"/>
    <w:rsid w:val="00141236"/>
    <w:rsid w:val="0014272D"/>
    <w:rsid w:val="001428A7"/>
    <w:rsid w:val="001431CB"/>
    <w:rsid w:val="00143F05"/>
    <w:rsid w:val="001459E4"/>
    <w:rsid w:val="00146A98"/>
    <w:rsid w:val="00146ABE"/>
    <w:rsid w:val="001470E6"/>
    <w:rsid w:val="001474DD"/>
    <w:rsid w:val="001476DD"/>
    <w:rsid w:val="00151192"/>
    <w:rsid w:val="00151203"/>
    <w:rsid w:val="00153528"/>
    <w:rsid w:val="001536AC"/>
    <w:rsid w:val="001549A4"/>
    <w:rsid w:val="001566EC"/>
    <w:rsid w:val="001569A2"/>
    <w:rsid w:val="00156D67"/>
    <w:rsid w:val="00157560"/>
    <w:rsid w:val="00157FF1"/>
    <w:rsid w:val="001606DE"/>
    <w:rsid w:val="00160911"/>
    <w:rsid w:val="00160EFB"/>
    <w:rsid w:val="0016191D"/>
    <w:rsid w:val="00162DAE"/>
    <w:rsid w:val="00162E99"/>
    <w:rsid w:val="00162F2F"/>
    <w:rsid w:val="001639B9"/>
    <w:rsid w:val="00164E9C"/>
    <w:rsid w:val="00164FB0"/>
    <w:rsid w:val="00165170"/>
    <w:rsid w:val="0016587F"/>
    <w:rsid w:val="00166183"/>
    <w:rsid w:val="001675CF"/>
    <w:rsid w:val="001676A8"/>
    <w:rsid w:val="001708C9"/>
    <w:rsid w:val="0017198C"/>
    <w:rsid w:val="00171E54"/>
    <w:rsid w:val="0017230A"/>
    <w:rsid w:val="00173E6A"/>
    <w:rsid w:val="001740D0"/>
    <w:rsid w:val="00174332"/>
    <w:rsid w:val="001745A7"/>
    <w:rsid w:val="00176D12"/>
    <w:rsid w:val="0017769A"/>
    <w:rsid w:val="0018016E"/>
    <w:rsid w:val="00181346"/>
    <w:rsid w:val="00181B6F"/>
    <w:rsid w:val="0018352E"/>
    <w:rsid w:val="00183A59"/>
    <w:rsid w:val="00184F01"/>
    <w:rsid w:val="001859BD"/>
    <w:rsid w:val="001863C0"/>
    <w:rsid w:val="00186A1A"/>
    <w:rsid w:val="00186A2C"/>
    <w:rsid w:val="00186A75"/>
    <w:rsid w:val="00187CC7"/>
    <w:rsid w:val="00187EA5"/>
    <w:rsid w:val="00190ACD"/>
    <w:rsid w:val="00190F9C"/>
    <w:rsid w:val="001927DC"/>
    <w:rsid w:val="00193326"/>
    <w:rsid w:val="00193900"/>
    <w:rsid w:val="00195B71"/>
    <w:rsid w:val="00195FEB"/>
    <w:rsid w:val="00196709"/>
    <w:rsid w:val="001967E0"/>
    <w:rsid w:val="00197791"/>
    <w:rsid w:val="00197B5B"/>
    <w:rsid w:val="001A0672"/>
    <w:rsid w:val="001A10C4"/>
    <w:rsid w:val="001A1C20"/>
    <w:rsid w:val="001A2071"/>
    <w:rsid w:val="001A22F4"/>
    <w:rsid w:val="001A2315"/>
    <w:rsid w:val="001A23CE"/>
    <w:rsid w:val="001A24D7"/>
    <w:rsid w:val="001A3272"/>
    <w:rsid w:val="001A3354"/>
    <w:rsid w:val="001A382C"/>
    <w:rsid w:val="001A38AB"/>
    <w:rsid w:val="001A4C14"/>
    <w:rsid w:val="001A58F7"/>
    <w:rsid w:val="001A76FD"/>
    <w:rsid w:val="001A79AA"/>
    <w:rsid w:val="001A7EE4"/>
    <w:rsid w:val="001B0B31"/>
    <w:rsid w:val="001B0E25"/>
    <w:rsid w:val="001B1130"/>
    <w:rsid w:val="001B2A9A"/>
    <w:rsid w:val="001B2C46"/>
    <w:rsid w:val="001B3C73"/>
    <w:rsid w:val="001B40E8"/>
    <w:rsid w:val="001B4650"/>
    <w:rsid w:val="001B5236"/>
    <w:rsid w:val="001B54DA"/>
    <w:rsid w:val="001B63AF"/>
    <w:rsid w:val="001B6D89"/>
    <w:rsid w:val="001B6F3E"/>
    <w:rsid w:val="001C07DB"/>
    <w:rsid w:val="001C0CCB"/>
    <w:rsid w:val="001C0FA9"/>
    <w:rsid w:val="001C23B1"/>
    <w:rsid w:val="001C252A"/>
    <w:rsid w:val="001C2909"/>
    <w:rsid w:val="001C2FE6"/>
    <w:rsid w:val="001C36A8"/>
    <w:rsid w:val="001C3F89"/>
    <w:rsid w:val="001C4228"/>
    <w:rsid w:val="001C46A2"/>
    <w:rsid w:val="001C47E5"/>
    <w:rsid w:val="001C4C1B"/>
    <w:rsid w:val="001C4FB4"/>
    <w:rsid w:val="001C52A8"/>
    <w:rsid w:val="001C52D4"/>
    <w:rsid w:val="001C52DE"/>
    <w:rsid w:val="001C5B80"/>
    <w:rsid w:val="001C6362"/>
    <w:rsid w:val="001C6C5D"/>
    <w:rsid w:val="001C726C"/>
    <w:rsid w:val="001C7974"/>
    <w:rsid w:val="001D0372"/>
    <w:rsid w:val="001D09DD"/>
    <w:rsid w:val="001D11F8"/>
    <w:rsid w:val="001D2460"/>
    <w:rsid w:val="001D263D"/>
    <w:rsid w:val="001D2F42"/>
    <w:rsid w:val="001D41A0"/>
    <w:rsid w:val="001D456F"/>
    <w:rsid w:val="001D4A58"/>
    <w:rsid w:val="001D50D3"/>
    <w:rsid w:val="001D51EF"/>
    <w:rsid w:val="001D6CF2"/>
    <w:rsid w:val="001D7605"/>
    <w:rsid w:val="001D77AB"/>
    <w:rsid w:val="001D7F21"/>
    <w:rsid w:val="001E1CA1"/>
    <w:rsid w:val="001E2347"/>
    <w:rsid w:val="001E24A5"/>
    <w:rsid w:val="001E2D94"/>
    <w:rsid w:val="001E31A6"/>
    <w:rsid w:val="001E3289"/>
    <w:rsid w:val="001E461A"/>
    <w:rsid w:val="001E4A42"/>
    <w:rsid w:val="001E523C"/>
    <w:rsid w:val="001E5477"/>
    <w:rsid w:val="001E57FA"/>
    <w:rsid w:val="001E5A33"/>
    <w:rsid w:val="001E5AE2"/>
    <w:rsid w:val="001E68CC"/>
    <w:rsid w:val="001E7B26"/>
    <w:rsid w:val="001E7FE5"/>
    <w:rsid w:val="001F00A1"/>
    <w:rsid w:val="001F0499"/>
    <w:rsid w:val="001F23F5"/>
    <w:rsid w:val="001F26A4"/>
    <w:rsid w:val="001F26C7"/>
    <w:rsid w:val="001F2A18"/>
    <w:rsid w:val="001F2F1A"/>
    <w:rsid w:val="001F402A"/>
    <w:rsid w:val="001F4A04"/>
    <w:rsid w:val="001F545D"/>
    <w:rsid w:val="001F5CB0"/>
    <w:rsid w:val="001F5E1F"/>
    <w:rsid w:val="001F6B59"/>
    <w:rsid w:val="001F7B0B"/>
    <w:rsid w:val="0020062B"/>
    <w:rsid w:val="00200BA8"/>
    <w:rsid w:val="002010C4"/>
    <w:rsid w:val="00201C1C"/>
    <w:rsid w:val="00202490"/>
    <w:rsid w:val="0020251D"/>
    <w:rsid w:val="00202616"/>
    <w:rsid w:val="00204082"/>
    <w:rsid w:val="00204522"/>
    <w:rsid w:val="0020664C"/>
    <w:rsid w:val="002068BE"/>
    <w:rsid w:val="00207A9A"/>
    <w:rsid w:val="00207C9D"/>
    <w:rsid w:val="002107C6"/>
    <w:rsid w:val="00210A83"/>
    <w:rsid w:val="00210BCA"/>
    <w:rsid w:val="00211F61"/>
    <w:rsid w:val="0021284D"/>
    <w:rsid w:val="00212B60"/>
    <w:rsid w:val="0021300B"/>
    <w:rsid w:val="00213066"/>
    <w:rsid w:val="00213549"/>
    <w:rsid w:val="00213A04"/>
    <w:rsid w:val="002148BC"/>
    <w:rsid w:val="00215EF6"/>
    <w:rsid w:val="00216633"/>
    <w:rsid w:val="00216830"/>
    <w:rsid w:val="00216B02"/>
    <w:rsid w:val="00216BEC"/>
    <w:rsid w:val="002177EC"/>
    <w:rsid w:val="00217B0B"/>
    <w:rsid w:val="00220666"/>
    <w:rsid w:val="00220B0B"/>
    <w:rsid w:val="00220B8E"/>
    <w:rsid w:val="00220E50"/>
    <w:rsid w:val="002212B4"/>
    <w:rsid w:val="002213DB"/>
    <w:rsid w:val="0022287E"/>
    <w:rsid w:val="002229BB"/>
    <w:rsid w:val="00222B6C"/>
    <w:rsid w:val="00223F8C"/>
    <w:rsid w:val="002243E2"/>
    <w:rsid w:val="00225082"/>
    <w:rsid w:val="00225B6B"/>
    <w:rsid w:val="00225D5C"/>
    <w:rsid w:val="0022649F"/>
    <w:rsid w:val="00227003"/>
    <w:rsid w:val="002309D2"/>
    <w:rsid w:val="00231064"/>
    <w:rsid w:val="002312A9"/>
    <w:rsid w:val="0023170F"/>
    <w:rsid w:val="00231C62"/>
    <w:rsid w:val="00231C89"/>
    <w:rsid w:val="00233FE5"/>
    <w:rsid w:val="0023667A"/>
    <w:rsid w:val="002370D9"/>
    <w:rsid w:val="002371A0"/>
    <w:rsid w:val="002376FD"/>
    <w:rsid w:val="00237B17"/>
    <w:rsid w:val="00240165"/>
    <w:rsid w:val="00240B3A"/>
    <w:rsid w:val="0024259A"/>
    <w:rsid w:val="002425DD"/>
    <w:rsid w:val="00243162"/>
    <w:rsid w:val="002434A1"/>
    <w:rsid w:val="00243F9E"/>
    <w:rsid w:val="00244792"/>
    <w:rsid w:val="002447D3"/>
    <w:rsid w:val="0024556B"/>
    <w:rsid w:val="00245F93"/>
    <w:rsid w:val="00246070"/>
    <w:rsid w:val="00246AB2"/>
    <w:rsid w:val="00246ABF"/>
    <w:rsid w:val="002471F1"/>
    <w:rsid w:val="00247BA0"/>
    <w:rsid w:val="00247BE1"/>
    <w:rsid w:val="0025043A"/>
    <w:rsid w:val="0025046D"/>
    <w:rsid w:val="002512D3"/>
    <w:rsid w:val="00251C84"/>
    <w:rsid w:val="0025211D"/>
    <w:rsid w:val="002536DB"/>
    <w:rsid w:val="002539BD"/>
    <w:rsid w:val="00254401"/>
    <w:rsid w:val="00255A33"/>
    <w:rsid w:val="00256135"/>
    <w:rsid w:val="00256B06"/>
    <w:rsid w:val="00256C54"/>
    <w:rsid w:val="0025759C"/>
    <w:rsid w:val="00257747"/>
    <w:rsid w:val="002579B2"/>
    <w:rsid w:val="0026010A"/>
    <w:rsid w:val="00260E11"/>
    <w:rsid w:val="002620D1"/>
    <w:rsid w:val="002622D9"/>
    <w:rsid w:val="0026298D"/>
    <w:rsid w:val="00262CAB"/>
    <w:rsid w:val="0026340E"/>
    <w:rsid w:val="00263EB6"/>
    <w:rsid w:val="00264B90"/>
    <w:rsid w:val="002651ED"/>
    <w:rsid w:val="002653A7"/>
    <w:rsid w:val="0026546D"/>
    <w:rsid w:val="002657C6"/>
    <w:rsid w:val="00265A89"/>
    <w:rsid w:val="00267357"/>
    <w:rsid w:val="00267858"/>
    <w:rsid w:val="00270762"/>
    <w:rsid w:val="00270927"/>
    <w:rsid w:val="0027112C"/>
    <w:rsid w:val="002717D2"/>
    <w:rsid w:val="00271FB6"/>
    <w:rsid w:val="00272816"/>
    <w:rsid w:val="00272A73"/>
    <w:rsid w:val="00272D8C"/>
    <w:rsid w:val="002734EF"/>
    <w:rsid w:val="002735A2"/>
    <w:rsid w:val="0027458A"/>
    <w:rsid w:val="00274E47"/>
    <w:rsid w:val="00275D10"/>
    <w:rsid w:val="00275D9E"/>
    <w:rsid w:val="0027652F"/>
    <w:rsid w:val="00276A7A"/>
    <w:rsid w:val="002770F5"/>
    <w:rsid w:val="00277CBE"/>
    <w:rsid w:val="00277D8D"/>
    <w:rsid w:val="00280D88"/>
    <w:rsid w:val="002812CF"/>
    <w:rsid w:val="002816BB"/>
    <w:rsid w:val="00281C56"/>
    <w:rsid w:val="00281D65"/>
    <w:rsid w:val="0028206B"/>
    <w:rsid w:val="00282396"/>
    <w:rsid w:val="00282718"/>
    <w:rsid w:val="00282DFD"/>
    <w:rsid w:val="00283042"/>
    <w:rsid w:val="00283156"/>
    <w:rsid w:val="0028333B"/>
    <w:rsid w:val="002844A7"/>
    <w:rsid w:val="0028459C"/>
    <w:rsid w:val="00284E30"/>
    <w:rsid w:val="002853E3"/>
    <w:rsid w:val="00285D73"/>
    <w:rsid w:val="002868E3"/>
    <w:rsid w:val="00286B08"/>
    <w:rsid w:val="00286EFF"/>
    <w:rsid w:val="00286F18"/>
    <w:rsid w:val="00287638"/>
    <w:rsid w:val="00287C9F"/>
    <w:rsid w:val="002910D8"/>
    <w:rsid w:val="0029116D"/>
    <w:rsid w:val="0029146B"/>
    <w:rsid w:val="00291B4E"/>
    <w:rsid w:val="00292161"/>
    <w:rsid w:val="00292668"/>
    <w:rsid w:val="00292669"/>
    <w:rsid w:val="00292BCD"/>
    <w:rsid w:val="00292F20"/>
    <w:rsid w:val="002937DB"/>
    <w:rsid w:val="00294230"/>
    <w:rsid w:val="002942F9"/>
    <w:rsid w:val="00295D4D"/>
    <w:rsid w:val="00295EFF"/>
    <w:rsid w:val="002962BC"/>
    <w:rsid w:val="002963D7"/>
    <w:rsid w:val="002969BD"/>
    <w:rsid w:val="00296C30"/>
    <w:rsid w:val="00297497"/>
    <w:rsid w:val="0029767F"/>
    <w:rsid w:val="00297DCE"/>
    <w:rsid w:val="002A07D2"/>
    <w:rsid w:val="002A0B11"/>
    <w:rsid w:val="002A0B36"/>
    <w:rsid w:val="002A1143"/>
    <w:rsid w:val="002A177D"/>
    <w:rsid w:val="002A1F1F"/>
    <w:rsid w:val="002A21B5"/>
    <w:rsid w:val="002A2F37"/>
    <w:rsid w:val="002A30A9"/>
    <w:rsid w:val="002A335A"/>
    <w:rsid w:val="002A3D06"/>
    <w:rsid w:val="002A3FBE"/>
    <w:rsid w:val="002A4F33"/>
    <w:rsid w:val="002A59F0"/>
    <w:rsid w:val="002A70B7"/>
    <w:rsid w:val="002A7CFB"/>
    <w:rsid w:val="002B0147"/>
    <w:rsid w:val="002B0630"/>
    <w:rsid w:val="002B0773"/>
    <w:rsid w:val="002B0B7A"/>
    <w:rsid w:val="002B0F15"/>
    <w:rsid w:val="002B2085"/>
    <w:rsid w:val="002B28C0"/>
    <w:rsid w:val="002B28D1"/>
    <w:rsid w:val="002B2B95"/>
    <w:rsid w:val="002B3336"/>
    <w:rsid w:val="002B36E6"/>
    <w:rsid w:val="002B3803"/>
    <w:rsid w:val="002B3C9C"/>
    <w:rsid w:val="002B4DD9"/>
    <w:rsid w:val="002B4EF1"/>
    <w:rsid w:val="002B53F7"/>
    <w:rsid w:val="002B5E63"/>
    <w:rsid w:val="002B6280"/>
    <w:rsid w:val="002B636E"/>
    <w:rsid w:val="002C07C9"/>
    <w:rsid w:val="002C09BC"/>
    <w:rsid w:val="002C0DD6"/>
    <w:rsid w:val="002C0F64"/>
    <w:rsid w:val="002C11A7"/>
    <w:rsid w:val="002C13A1"/>
    <w:rsid w:val="002C14F7"/>
    <w:rsid w:val="002C1670"/>
    <w:rsid w:val="002C1A44"/>
    <w:rsid w:val="002C1CE1"/>
    <w:rsid w:val="002C1F8B"/>
    <w:rsid w:val="002C2B8D"/>
    <w:rsid w:val="002C2BCB"/>
    <w:rsid w:val="002C36C7"/>
    <w:rsid w:val="002C36F6"/>
    <w:rsid w:val="002C3914"/>
    <w:rsid w:val="002C3A13"/>
    <w:rsid w:val="002C4041"/>
    <w:rsid w:val="002C484F"/>
    <w:rsid w:val="002C4A7C"/>
    <w:rsid w:val="002C6390"/>
    <w:rsid w:val="002C659A"/>
    <w:rsid w:val="002C67B0"/>
    <w:rsid w:val="002C6EE4"/>
    <w:rsid w:val="002C70E2"/>
    <w:rsid w:val="002C714D"/>
    <w:rsid w:val="002C7EF4"/>
    <w:rsid w:val="002C7F65"/>
    <w:rsid w:val="002D0B4C"/>
    <w:rsid w:val="002D10DA"/>
    <w:rsid w:val="002D1202"/>
    <w:rsid w:val="002D1732"/>
    <w:rsid w:val="002D1A9C"/>
    <w:rsid w:val="002D1D4E"/>
    <w:rsid w:val="002D27A4"/>
    <w:rsid w:val="002D29CA"/>
    <w:rsid w:val="002D29F1"/>
    <w:rsid w:val="002D2A65"/>
    <w:rsid w:val="002D455A"/>
    <w:rsid w:val="002D47B2"/>
    <w:rsid w:val="002D4A17"/>
    <w:rsid w:val="002D5C36"/>
    <w:rsid w:val="002D5F06"/>
    <w:rsid w:val="002D6B0E"/>
    <w:rsid w:val="002D7A81"/>
    <w:rsid w:val="002E03A2"/>
    <w:rsid w:val="002E063D"/>
    <w:rsid w:val="002E06EA"/>
    <w:rsid w:val="002E0FFA"/>
    <w:rsid w:val="002E125B"/>
    <w:rsid w:val="002E2279"/>
    <w:rsid w:val="002E23AD"/>
    <w:rsid w:val="002E2902"/>
    <w:rsid w:val="002E5643"/>
    <w:rsid w:val="002E5C32"/>
    <w:rsid w:val="002E5D5F"/>
    <w:rsid w:val="002E5FDE"/>
    <w:rsid w:val="002E6614"/>
    <w:rsid w:val="002F0185"/>
    <w:rsid w:val="002F01D7"/>
    <w:rsid w:val="002F04FF"/>
    <w:rsid w:val="002F07B0"/>
    <w:rsid w:val="002F0F18"/>
    <w:rsid w:val="002F1BB7"/>
    <w:rsid w:val="002F1C35"/>
    <w:rsid w:val="002F1E33"/>
    <w:rsid w:val="002F1E55"/>
    <w:rsid w:val="002F2123"/>
    <w:rsid w:val="002F2429"/>
    <w:rsid w:val="002F2DB6"/>
    <w:rsid w:val="002F31E0"/>
    <w:rsid w:val="002F3528"/>
    <w:rsid w:val="002F3C5D"/>
    <w:rsid w:val="002F4688"/>
    <w:rsid w:val="002F56C0"/>
    <w:rsid w:val="002F74FD"/>
    <w:rsid w:val="002F7880"/>
    <w:rsid w:val="0030047C"/>
    <w:rsid w:val="003009C9"/>
    <w:rsid w:val="00300C8B"/>
    <w:rsid w:val="003014BA"/>
    <w:rsid w:val="00301A34"/>
    <w:rsid w:val="00301B86"/>
    <w:rsid w:val="003021DB"/>
    <w:rsid w:val="00302AAE"/>
    <w:rsid w:val="00303094"/>
    <w:rsid w:val="00303348"/>
    <w:rsid w:val="00304C75"/>
    <w:rsid w:val="00306471"/>
    <w:rsid w:val="003066ED"/>
    <w:rsid w:val="00306787"/>
    <w:rsid w:val="0030678D"/>
    <w:rsid w:val="003067C5"/>
    <w:rsid w:val="00307120"/>
    <w:rsid w:val="00307523"/>
    <w:rsid w:val="00307927"/>
    <w:rsid w:val="00307DA1"/>
    <w:rsid w:val="00307E85"/>
    <w:rsid w:val="00310C90"/>
    <w:rsid w:val="003118EA"/>
    <w:rsid w:val="0031196E"/>
    <w:rsid w:val="00311BAE"/>
    <w:rsid w:val="003128FA"/>
    <w:rsid w:val="00313745"/>
    <w:rsid w:val="00313EA3"/>
    <w:rsid w:val="0031430B"/>
    <w:rsid w:val="00314F40"/>
    <w:rsid w:val="00315356"/>
    <w:rsid w:val="003164E8"/>
    <w:rsid w:val="00316DC1"/>
    <w:rsid w:val="00317122"/>
    <w:rsid w:val="00317B11"/>
    <w:rsid w:val="00317C17"/>
    <w:rsid w:val="00317DAA"/>
    <w:rsid w:val="00320F6D"/>
    <w:rsid w:val="00321760"/>
    <w:rsid w:val="00322AF7"/>
    <w:rsid w:val="00322F6B"/>
    <w:rsid w:val="00323731"/>
    <w:rsid w:val="00323C80"/>
    <w:rsid w:val="00323D3A"/>
    <w:rsid w:val="00325022"/>
    <w:rsid w:val="00325A35"/>
    <w:rsid w:val="00326796"/>
    <w:rsid w:val="00326D36"/>
    <w:rsid w:val="0032732A"/>
    <w:rsid w:val="00327CA3"/>
    <w:rsid w:val="00330ECC"/>
    <w:rsid w:val="00331875"/>
    <w:rsid w:val="003323A2"/>
    <w:rsid w:val="00332B76"/>
    <w:rsid w:val="00333853"/>
    <w:rsid w:val="003339DE"/>
    <w:rsid w:val="00333CB9"/>
    <w:rsid w:val="00334558"/>
    <w:rsid w:val="0033497B"/>
    <w:rsid w:val="003355B0"/>
    <w:rsid w:val="00336CAB"/>
    <w:rsid w:val="00337F55"/>
    <w:rsid w:val="00340330"/>
    <w:rsid w:val="003408E2"/>
    <w:rsid w:val="003409E7"/>
    <w:rsid w:val="00341A8C"/>
    <w:rsid w:val="00342762"/>
    <w:rsid w:val="00342E1B"/>
    <w:rsid w:val="00342EFD"/>
    <w:rsid w:val="00344084"/>
    <w:rsid w:val="00344BC0"/>
    <w:rsid w:val="00344FE7"/>
    <w:rsid w:val="003451A9"/>
    <w:rsid w:val="003461FE"/>
    <w:rsid w:val="003463D5"/>
    <w:rsid w:val="00346832"/>
    <w:rsid w:val="003468E3"/>
    <w:rsid w:val="0034715C"/>
    <w:rsid w:val="00350537"/>
    <w:rsid w:val="00350E02"/>
    <w:rsid w:val="0035166F"/>
    <w:rsid w:val="00351857"/>
    <w:rsid w:val="003518AB"/>
    <w:rsid w:val="003527EE"/>
    <w:rsid w:val="00352AEF"/>
    <w:rsid w:val="00352DF9"/>
    <w:rsid w:val="00352ED6"/>
    <w:rsid w:val="00353F39"/>
    <w:rsid w:val="00354558"/>
    <w:rsid w:val="00354D90"/>
    <w:rsid w:val="00355FE2"/>
    <w:rsid w:val="00356041"/>
    <w:rsid w:val="0035654E"/>
    <w:rsid w:val="003579CD"/>
    <w:rsid w:val="003603F6"/>
    <w:rsid w:val="00360492"/>
    <w:rsid w:val="00360D51"/>
    <w:rsid w:val="00360F63"/>
    <w:rsid w:val="00362739"/>
    <w:rsid w:val="00362C6A"/>
    <w:rsid w:val="00363062"/>
    <w:rsid w:val="00363066"/>
    <w:rsid w:val="00363A10"/>
    <w:rsid w:val="00364206"/>
    <w:rsid w:val="00364254"/>
    <w:rsid w:val="00364317"/>
    <w:rsid w:val="00364F67"/>
    <w:rsid w:val="003662E2"/>
    <w:rsid w:val="00366657"/>
    <w:rsid w:val="00366910"/>
    <w:rsid w:val="003671DA"/>
    <w:rsid w:val="00367332"/>
    <w:rsid w:val="00367511"/>
    <w:rsid w:val="003710EB"/>
    <w:rsid w:val="003714B8"/>
    <w:rsid w:val="00372946"/>
    <w:rsid w:val="00373406"/>
    <w:rsid w:val="00373DBA"/>
    <w:rsid w:val="0037424A"/>
    <w:rsid w:val="003746B7"/>
    <w:rsid w:val="00374B11"/>
    <w:rsid w:val="00374BEB"/>
    <w:rsid w:val="00374C80"/>
    <w:rsid w:val="00374CAB"/>
    <w:rsid w:val="00374F57"/>
    <w:rsid w:val="00375565"/>
    <w:rsid w:val="0037604D"/>
    <w:rsid w:val="00376484"/>
    <w:rsid w:val="00376C0C"/>
    <w:rsid w:val="003775E9"/>
    <w:rsid w:val="00377EC7"/>
    <w:rsid w:val="00380C8A"/>
    <w:rsid w:val="00381A04"/>
    <w:rsid w:val="00381F4E"/>
    <w:rsid w:val="003841D8"/>
    <w:rsid w:val="00385C01"/>
    <w:rsid w:val="0038730F"/>
    <w:rsid w:val="0038794A"/>
    <w:rsid w:val="00387F7F"/>
    <w:rsid w:val="00390269"/>
    <w:rsid w:val="0039085F"/>
    <w:rsid w:val="0039089D"/>
    <w:rsid w:val="00390B4F"/>
    <w:rsid w:val="00391C88"/>
    <w:rsid w:val="00391E86"/>
    <w:rsid w:val="003929BC"/>
    <w:rsid w:val="00392ACA"/>
    <w:rsid w:val="00392C02"/>
    <w:rsid w:val="00393B86"/>
    <w:rsid w:val="00393C63"/>
    <w:rsid w:val="003941E7"/>
    <w:rsid w:val="003943E2"/>
    <w:rsid w:val="00394817"/>
    <w:rsid w:val="00394E5B"/>
    <w:rsid w:val="003953FB"/>
    <w:rsid w:val="00395916"/>
    <w:rsid w:val="00395C19"/>
    <w:rsid w:val="00395DF6"/>
    <w:rsid w:val="00396317"/>
    <w:rsid w:val="0039688D"/>
    <w:rsid w:val="00396C75"/>
    <w:rsid w:val="003976A0"/>
    <w:rsid w:val="00397974"/>
    <w:rsid w:val="00397A9C"/>
    <w:rsid w:val="003A0DE9"/>
    <w:rsid w:val="003A0E13"/>
    <w:rsid w:val="003A268B"/>
    <w:rsid w:val="003A2722"/>
    <w:rsid w:val="003A2A7A"/>
    <w:rsid w:val="003A3335"/>
    <w:rsid w:val="003A4804"/>
    <w:rsid w:val="003A481B"/>
    <w:rsid w:val="003A496E"/>
    <w:rsid w:val="003A4E00"/>
    <w:rsid w:val="003A5010"/>
    <w:rsid w:val="003A62F2"/>
    <w:rsid w:val="003A6BC9"/>
    <w:rsid w:val="003B067E"/>
    <w:rsid w:val="003B148D"/>
    <w:rsid w:val="003B1766"/>
    <w:rsid w:val="003B1DAC"/>
    <w:rsid w:val="003B1E66"/>
    <w:rsid w:val="003B252A"/>
    <w:rsid w:val="003B2AE9"/>
    <w:rsid w:val="003B2CE1"/>
    <w:rsid w:val="003B396C"/>
    <w:rsid w:val="003B39B9"/>
    <w:rsid w:val="003B3B6D"/>
    <w:rsid w:val="003B40D2"/>
    <w:rsid w:val="003B4508"/>
    <w:rsid w:val="003B4624"/>
    <w:rsid w:val="003B4650"/>
    <w:rsid w:val="003B4DC4"/>
    <w:rsid w:val="003B5461"/>
    <w:rsid w:val="003B5E0D"/>
    <w:rsid w:val="003B612D"/>
    <w:rsid w:val="003B6558"/>
    <w:rsid w:val="003B6E5C"/>
    <w:rsid w:val="003C00EB"/>
    <w:rsid w:val="003C060C"/>
    <w:rsid w:val="003C0823"/>
    <w:rsid w:val="003C1ECC"/>
    <w:rsid w:val="003C2BCD"/>
    <w:rsid w:val="003C34D7"/>
    <w:rsid w:val="003C367E"/>
    <w:rsid w:val="003C3749"/>
    <w:rsid w:val="003C3780"/>
    <w:rsid w:val="003C38A9"/>
    <w:rsid w:val="003C39F2"/>
    <w:rsid w:val="003C5DBA"/>
    <w:rsid w:val="003C5F2B"/>
    <w:rsid w:val="003C6671"/>
    <w:rsid w:val="003C6689"/>
    <w:rsid w:val="003C67C1"/>
    <w:rsid w:val="003C7D20"/>
    <w:rsid w:val="003D0418"/>
    <w:rsid w:val="003D12F2"/>
    <w:rsid w:val="003D1FD8"/>
    <w:rsid w:val="003D2E0F"/>
    <w:rsid w:val="003D370B"/>
    <w:rsid w:val="003D3900"/>
    <w:rsid w:val="003D3BA5"/>
    <w:rsid w:val="003D40C5"/>
    <w:rsid w:val="003D4B0F"/>
    <w:rsid w:val="003D509A"/>
    <w:rsid w:val="003D53FD"/>
    <w:rsid w:val="003D57A3"/>
    <w:rsid w:val="003D64C5"/>
    <w:rsid w:val="003D6E8E"/>
    <w:rsid w:val="003D74FE"/>
    <w:rsid w:val="003D7E46"/>
    <w:rsid w:val="003E0E6E"/>
    <w:rsid w:val="003E1F92"/>
    <w:rsid w:val="003E2C88"/>
    <w:rsid w:val="003E3998"/>
    <w:rsid w:val="003E459D"/>
    <w:rsid w:val="003E4FA4"/>
    <w:rsid w:val="003E5796"/>
    <w:rsid w:val="003E63E2"/>
    <w:rsid w:val="003E74D0"/>
    <w:rsid w:val="003E7D33"/>
    <w:rsid w:val="003F0179"/>
    <w:rsid w:val="003F0B0E"/>
    <w:rsid w:val="003F0DA6"/>
    <w:rsid w:val="003F1C86"/>
    <w:rsid w:val="003F1DE9"/>
    <w:rsid w:val="003F2426"/>
    <w:rsid w:val="003F27E0"/>
    <w:rsid w:val="003F2C92"/>
    <w:rsid w:val="003F3039"/>
    <w:rsid w:val="003F39BB"/>
    <w:rsid w:val="003F49D3"/>
    <w:rsid w:val="003F4A3F"/>
    <w:rsid w:val="003F4E82"/>
    <w:rsid w:val="003F5EE4"/>
    <w:rsid w:val="003F69E8"/>
    <w:rsid w:val="003F751E"/>
    <w:rsid w:val="003F7A6B"/>
    <w:rsid w:val="0040013C"/>
    <w:rsid w:val="0040090D"/>
    <w:rsid w:val="00400915"/>
    <w:rsid w:val="00401B7E"/>
    <w:rsid w:val="00401D28"/>
    <w:rsid w:val="004022A8"/>
    <w:rsid w:val="004023C4"/>
    <w:rsid w:val="0040295E"/>
    <w:rsid w:val="004029C0"/>
    <w:rsid w:val="00402B27"/>
    <w:rsid w:val="00403882"/>
    <w:rsid w:val="00403B1C"/>
    <w:rsid w:val="00403BD6"/>
    <w:rsid w:val="00404279"/>
    <w:rsid w:val="00404595"/>
    <w:rsid w:val="00404924"/>
    <w:rsid w:val="00404925"/>
    <w:rsid w:val="00404AF5"/>
    <w:rsid w:val="00405108"/>
    <w:rsid w:val="00405872"/>
    <w:rsid w:val="00405EA3"/>
    <w:rsid w:val="00405F27"/>
    <w:rsid w:val="0040684E"/>
    <w:rsid w:val="00407684"/>
    <w:rsid w:val="0040789A"/>
    <w:rsid w:val="00407C13"/>
    <w:rsid w:val="004109B6"/>
    <w:rsid w:val="00410B6A"/>
    <w:rsid w:val="00410C43"/>
    <w:rsid w:val="004110D6"/>
    <w:rsid w:val="004110FB"/>
    <w:rsid w:val="00411B1E"/>
    <w:rsid w:val="00411B2E"/>
    <w:rsid w:val="004124B1"/>
    <w:rsid w:val="00412A55"/>
    <w:rsid w:val="00412E87"/>
    <w:rsid w:val="0041302E"/>
    <w:rsid w:val="0041312D"/>
    <w:rsid w:val="00413E61"/>
    <w:rsid w:val="0041590E"/>
    <w:rsid w:val="00415BB7"/>
    <w:rsid w:val="00420D99"/>
    <w:rsid w:val="004212CF"/>
    <w:rsid w:val="00421402"/>
    <w:rsid w:val="00421506"/>
    <w:rsid w:val="004217C2"/>
    <w:rsid w:val="00421DD5"/>
    <w:rsid w:val="00422381"/>
    <w:rsid w:val="004227C2"/>
    <w:rsid w:val="00422804"/>
    <w:rsid w:val="00422C45"/>
    <w:rsid w:val="00423AF5"/>
    <w:rsid w:val="00423D4F"/>
    <w:rsid w:val="00424A0D"/>
    <w:rsid w:val="00424E47"/>
    <w:rsid w:val="004258CE"/>
    <w:rsid w:val="00426137"/>
    <w:rsid w:val="00426A22"/>
    <w:rsid w:val="00427697"/>
    <w:rsid w:val="00427E76"/>
    <w:rsid w:val="00427F66"/>
    <w:rsid w:val="0043090D"/>
    <w:rsid w:val="00430D84"/>
    <w:rsid w:val="00430DEB"/>
    <w:rsid w:val="00431C90"/>
    <w:rsid w:val="00431F42"/>
    <w:rsid w:val="004325EA"/>
    <w:rsid w:val="00432D6C"/>
    <w:rsid w:val="00433366"/>
    <w:rsid w:val="0043386D"/>
    <w:rsid w:val="00433A27"/>
    <w:rsid w:val="00433E71"/>
    <w:rsid w:val="00433EDE"/>
    <w:rsid w:val="00433EE3"/>
    <w:rsid w:val="00434879"/>
    <w:rsid w:val="00435193"/>
    <w:rsid w:val="0043564F"/>
    <w:rsid w:val="00435AE0"/>
    <w:rsid w:val="0043628B"/>
    <w:rsid w:val="004364C3"/>
    <w:rsid w:val="0043725D"/>
    <w:rsid w:val="00437D89"/>
    <w:rsid w:val="00437F53"/>
    <w:rsid w:val="004404D0"/>
    <w:rsid w:val="004412FA"/>
    <w:rsid w:val="00441BD8"/>
    <w:rsid w:val="00442058"/>
    <w:rsid w:val="00442616"/>
    <w:rsid w:val="0044375B"/>
    <w:rsid w:val="004439E5"/>
    <w:rsid w:val="00443A79"/>
    <w:rsid w:val="00443BF3"/>
    <w:rsid w:val="004441B8"/>
    <w:rsid w:val="004444F5"/>
    <w:rsid w:val="004448BC"/>
    <w:rsid w:val="00445121"/>
    <w:rsid w:val="00445C4B"/>
    <w:rsid w:val="004460B4"/>
    <w:rsid w:val="0044613E"/>
    <w:rsid w:val="004466D6"/>
    <w:rsid w:val="00446CBB"/>
    <w:rsid w:val="004471B3"/>
    <w:rsid w:val="00447235"/>
    <w:rsid w:val="00447F89"/>
    <w:rsid w:val="0045073E"/>
    <w:rsid w:val="004524B0"/>
    <w:rsid w:val="00453832"/>
    <w:rsid w:val="004540BE"/>
    <w:rsid w:val="004554BE"/>
    <w:rsid w:val="00456350"/>
    <w:rsid w:val="0045777F"/>
    <w:rsid w:val="004600C1"/>
    <w:rsid w:val="00460757"/>
    <w:rsid w:val="00460DA8"/>
    <w:rsid w:val="004615D7"/>
    <w:rsid w:val="00461C1F"/>
    <w:rsid w:val="004625AE"/>
    <w:rsid w:val="0046286E"/>
    <w:rsid w:val="004628E2"/>
    <w:rsid w:val="00462B68"/>
    <w:rsid w:val="0046362C"/>
    <w:rsid w:val="00463B41"/>
    <w:rsid w:val="00463E10"/>
    <w:rsid w:val="00464521"/>
    <w:rsid w:val="00464556"/>
    <w:rsid w:val="00465492"/>
    <w:rsid w:val="004661F3"/>
    <w:rsid w:val="004664C0"/>
    <w:rsid w:val="00466955"/>
    <w:rsid w:val="00466A16"/>
    <w:rsid w:val="00467DD5"/>
    <w:rsid w:val="00467F7A"/>
    <w:rsid w:val="0047026D"/>
    <w:rsid w:val="004704FE"/>
    <w:rsid w:val="0047287A"/>
    <w:rsid w:val="00472B3B"/>
    <w:rsid w:val="004731E8"/>
    <w:rsid w:val="00473BD0"/>
    <w:rsid w:val="00474E01"/>
    <w:rsid w:val="0047705C"/>
    <w:rsid w:val="00477152"/>
    <w:rsid w:val="0047741C"/>
    <w:rsid w:val="00477651"/>
    <w:rsid w:val="004776CB"/>
    <w:rsid w:val="00477AEC"/>
    <w:rsid w:val="00477C36"/>
    <w:rsid w:val="00480258"/>
    <w:rsid w:val="0048030B"/>
    <w:rsid w:val="00480356"/>
    <w:rsid w:val="0048120C"/>
    <w:rsid w:val="004820E4"/>
    <w:rsid w:val="00482A5A"/>
    <w:rsid w:val="00482FD2"/>
    <w:rsid w:val="00483270"/>
    <w:rsid w:val="00483380"/>
    <w:rsid w:val="004836EE"/>
    <w:rsid w:val="00483CEF"/>
    <w:rsid w:val="004844ED"/>
    <w:rsid w:val="0048454B"/>
    <w:rsid w:val="00485517"/>
    <w:rsid w:val="004858CC"/>
    <w:rsid w:val="00486CBF"/>
    <w:rsid w:val="00487DB7"/>
    <w:rsid w:val="00490C47"/>
    <w:rsid w:val="0049121C"/>
    <w:rsid w:val="00491F8B"/>
    <w:rsid w:val="004921A1"/>
    <w:rsid w:val="0049267F"/>
    <w:rsid w:val="0049301A"/>
    <w:rsid w:val="00493985"/>
    <w:rsid w:val="00493A88"/>
    <w:rsid w:val="00493B16"/>
    <w:rsid w:val="00493C40"/>
    <w:rsid w:val="00493E83"/>
    <w:rsid w:val="004940EE"/>
    <w:rsid w:val="004941BD"/>
    <w:rsid w:val="00494256"/>
    <w:rsid w:val="004946C5"/>
    <w:rsid w:val="004947C7"/>
    <w:rsid w:val="004956F7"/>
    <w:rsid w:val="00495B77"/>
    <w:rsid w:val="00495BAF"/>
    <w:rsid w:val="004966E2"/>
    <w:rsid w:val="00496A59"/>
    <w:rsid w:val="0049701F"/>
    <w:rsid w:val="004975DD"/>
    <w:rsid w:val="0049770F"/>
    <w:rsid w:val="00497B04"/>
    <w:rsid w:val="004A021F"/>
    <w:rsid w:val="004A0CE9"/>
    <w:rsid w:val="004A10B0"/>
    <w:rsid w:val="004A2220"/>
    <w:rsid w:val="004A2E0D"/>
    <w:rsid w:val="004A33F7"/>
    <w:rsid w:val="004A4245"/>
    <w:rsid w:val="004A42A1"/>
    <w:rsid w:val="004A42F0"/>
    <w:rsid w:val="004A46C9"/>
    <w:rsid w:val="004A47B2"/>
    <w:rsid w:val="004A4B8F"/>
    <w:rsid w:val="004A5209"/>
    <w:rsid w:val="004A585C"/>
    <w:rsid w:val="004A5BB8"/>
    <w:rsid w:val="004A648C"/>
    <w:rsid w:val="004A7050"/>
    <w:rsid w:val="004B028B"/>
    <w:rsid w:val="004B07DE"/>
    <w:rsid w:val="004B0824"/>
    <w:rsid w:val="004B1466"/>
    <w:rsid w:val="004B1891"/>
    <w:rsid w:val="004B18F7"/>
    <w:rsid w:val="004B1BA4"/>
    <w:rsid w:val="004B233F"/>
    <w:rsid w:val="004B279E"/>
    <w:rsid w:val="004B2C23"/>
    <w:rsid w:val="004B2D02"/>
    <w:rsid w:val="004B2DC4"/>
    <w:rsid w:val="004B2FA2"/>
    <w:rsid w:val="004B3187"/>
    <w:rsid w:val="004B36DD"/>
    <w:rsid w:val="004B3E05"/>
    <w:rsid w:val="004B3EF6"/>
    <w:rsid w:val="004B43FC"/>
    <w:rsid w:val="004B47CE"/>
    <w:rsid w:val="004B4B8C"/>
    <w:rsid w:val="004B5366"/>
    <w:rsid w:val="004B5587"/>
    <w:rsid w:val="004B5C74"/>
    <w:rsid w:val="004B6694"/>
    <w:rsid w:val="004B7417"/>
    <w:rsid w:val="004B7A67"/>
    <w:rsid w:val="004B7E75"/>
    <w:rsid w:val="004C04F3"/>
    <w:rsid w:val="004C060E"/>
    <w:rsid w:val="004C1AB9"/>
    <w:rsid w:val="004C2FFC"/>
    <w:rsid w:val="004C354C"/>
    <w:rsid w:val="004C3ABC"/>
    <w:rsid w:val="004C3E3B"/>
    <w:rsid w:val="004C3F0F"/>
    <w:rsid w:val="004C471C"/>
    <w:rsid w:val="004C4DBC"/>
    <w:rsid w:val="004C5136"/>
    <w:rsid w:val="004C5217"/>
    <w:rsid w:val="004C529E"/>
    <w:rsid w:val="004C5551"/>
    <w:rsid w:val="004C5769"/>
    <w:rsid w:val="004C5903"/>
    <w:rsid w:val="004C6FB4"/>
    <w:rsid w:val="004C769E"/>
    <w:rsid w:val="004C7B36"/>
    <w:rsid w:val="004C7B56"/>
    <w:rsid w:val="004C7D34"/>
    <w:rsid w:val="004D0FC3"/>
    <w:rsid w:val="004D1184"/>
    <w:rsid w:val="004D1200"/>
    <w:rsid w:val="004D2996"/>
    <w:rsid w:val="004D304D"/>
    <w:rsid w:val="004D33EF"/>
    <w:rsid w:val="004D41F4"/>
    <w:rsid w:val="004D4261"/>
    <w:rsid w:val="004D4474"/>
    <w:rsid w:val="004D45C6"/>
    <w:rsid w:val="004D4F9A"/>
    <w:rsid w:val="004D52EE"/>
    <w:rsid w:val="004D5509"/>
    <w:rsid w:val="004D5861"/>
    <w:rsid w:val="004D6326"/>
    <w:rsid w:val="004D68C1"/>
    <w:rsid w:val="004D6C7C"/>
    <w:rsid w:val="004D6E02"/>
    <w:rsid w:val="004D716C"/>
    <w:rsid w:val="004D72AF"/>
    <w:rsid w:val="004D738A"/>
    <w:rsid w:val="004E03DA"/>
    <w:rsid w:val="004E0490"/>
    <w:rsid w:val="004E049D"/>
    <w:rsid w:val="004E0D67"/>
    <w:rsid w:val="004E1308"/>
    <w:rsid w:val="004E1BC1"/>
    <w:rsid w:val="004E1EC1"/>
    <w:rsid w:val="004E2406"/>
    <w:rsid w:val="004E36DA"/>
    <w:rsid w:val="004E4926"/>
    <w:rsid w:val="004E4D84"/>
    <w:rsid w:val="004E52A5"/>
    <w:rsid w:val="004E5898"/>
    <w:rsid w:val="004E5B19"/>
    <w:rsid w:val="004E6BA5"/>
    <w:rsid w:val="004E6BEA"/>
    <w:rsid w:val="004E6C1C"/>
    <w:rsid w:val="004E6D2A"/>
    <w:rsid w:val="004E7DFE"/>
    <w:rsid w:val="004F0C06"/>
    <w:rsid w:val="004F0F19"/>
    <w:rsid w:val="004F24A8"/>
    <w:rsid w:val="004F2634"/>
    <w:rsid w:val="004F2E00"/>
    <w:rsid w:val="004F30AC"/>
    <w:rsid w:val="004F3346"/>
    <w:rsid w:val="004F3367"/>
    <w:rsid w:val="004F3397"/>
    <w:rsid w:val="004F3C13"/>
    <w:rsid w:val="004F3FC8"/>
    <w:rsid w:val="004F4437"/>
    <w:rsid w:val="004F4BF1"/>
    <w:rsid w:val="004F7CF3"/>
    <w:rsid w:val="00501074"/>
    <w:rsid w:val="00501704"/>
    <w:rsid w:val="00501B8B"/>
    <w:rsid w:val="00502F4F"/>
    <w:rsid w:val="00502F55"/>
    <w:rsid w:val="00502F88"/>
    <w:rsid w:val="00503DE5"/>
    <w:rsid w:val="005041D5"/>
    <w:rsid w:val="0050422A"/>
    <w:rsid w:val="0050434F"/>
    <w:rsid w:val="005045D4"/>
    <w:rsid w:val="00504A06"/>
    <w:rsid w:val="00504EB1"/>
    <w:rsid w:val="005050B5"/>
    <w:rsid w:val="00505962"/>
    <w:rsid w:val="00505AF6"/>
    <w:rsid w:val="00505CAA"/>
    <w:rsid w:val="00506938"/>
    <w:rsid w:val="00506FC7"/>
    <w:rsid w:val="0050741B"/>
    <w:rsid w:val="00510605"/>
    <w:rsid w:val="0051106B"/>
    <w:rsid w:val="00511168"/>
    <w:rsid w:val="00511193"/>
    <w:rsid w:val="005112C7"/>
    <w:rsid w:val="005118DE"/>
    <w:rsid w:val="00512504"/>
    <w:rsid w:val="00512B66"/>
    <w:rsid w:val="00512E71"/>
    <w:rsid w:val="00512F18"/>
    <w:rsid w:val="005135D5"/>
    <w:rsid w:val="00513697"/>
    <w:rsid w:val="00514FDC"/>
    <w:rsid w:val="00515578"/>
    <w:rsid w:val="005158C1"/>
    <w:rsid w:val="00515E8C"/>
    <w:rsid w:val="005168BC"/>
    <w:rsid w:val="005176B3"/>
    <w:rsid w:val="005176B6"/>
    <w:rsid w:val="005177FF"/>
    <w:rsid w:val="00517DD9"/>
    <w:rsid w:val="0052017C"/>
    <w:rsid w:val="00520484"/>
    <w:rsid w:val="005209AC"/>
    <w:rsid w:val="00520F70"/>
    <w:rsid w:val="00523044"/>
    <w:rsid w:val="0052331C"/>
    <w:rsid w:val="005242F7"/>
    <w:rsid w:val="00524A8A"/>
    <w:rsid w:val="00525691"/>
    <w:rsid w:val="005256BB"/>
    <w:rsid w:val="00525A52"/>
    <w:rsid w:val="00525C8E"/>
    <w:rsid w:val="00525CF9"/>
    <w:rsid w:val="00525E72"/>
    <w:rsid w:val="0052645A"/>
    <w:rsid w:val="00526582"/>
    <w:rsid w:val="0052677B"/>
    <w:rsid w:val="00526A67"/>
    <w:rsid w:val="00526DCD"/>
    <w:rsid w:val="005270EF"/>
    <w:rsid w:val="005305B7"/>
    <w:rsid w:val="005308B5"/>
    <w:rsid w:val="00530A45"/>
    <w:rsid w:val="00530A63"/>
    <w:rsid w:val="005310A8"/>
    <w:rsid w:val="005315F5"/>
    <w:rsid w:val="00531B23"/>
    <w:rsid w:val="00532204"/>
    <w:rsid w:val="0053245B"/>
    <w:rsid w:val="0053255E"/>
    <w:rsid w:val="00532B50"/>
    <w:rsid w:val="00532F31"/>
    <w:rsid w:val="00533818"/>
    <w:rsid w:val="00535BE5"/>
    <w:rsid w:val="00535D82"/>
    <w:rsid w:val="005363CE"/>
    <w:rsid w:val="00536827"/>
    <w:rsid w:val="005371B5"/>
    <w:rsid w:val="00537A21"/>
    <w:rsid w:val="00537CA0"/>
    <w:rsid w:val="005406E2"/>
    <w:rsid w:val="00540B2A"/>
    <w:rsid w:val="00541132"/>
    <w:rsid w:val="005411C4"/>
    <w:rsid w:val="00541E4B"/>
    <w:rsid w:val="00542B0E"/>
    <w:rsid w:val="005430F0"/>
    <w:rsid w:val="00543310"/>
    <w:rsid w:val="00543354"/>
    <w:rsid w:val="00543FA4"/>
    <w:rsid w:val="00544772"/>
    <w:rsid w:val="005459FD"/>
    <w:rsid w:val="00545B0C"/>
    <w:rsid w:val="00545CAC"/>
    <w:rsid w:val="005463DD"/>
    <w:rsid w:val="00547092"/>
    <w:rsid w:val="0054797B"/>
    <w:rsid w:val="005518C4"/>
    <w:rsid w:val="00551C0D"/>
    <w:rsid w:val="00551D2C"/>
    <w:rsid w:val="00551FF5"/>
    <w:rsid w:val="00552386"/>
    <w:rsid w:val="00552601"/>
    <w:rsid w:val="00552EB7"/>
    <w:rsid w:val="00553238"/>
    <w:rsid w:val="00553E2F"/>
    <w:rsid w:val="00554218"/>
    <w:rsid w:val="00554D5B"/>
    <w:rsid w:val="0055519A"/>
    <w:rsid w:val="005551A2"/>
    <w:rsid w:val="005553AE"/>
    <w:rsid w:val="005555FE"/>
    <w:rsid w:val="005556C0"/>
    <w:rsid w:val="005565C7"/>
    <w:rsid w:val="00556D93"/>
    <w:rsid w:val="005608CE"/>
    <w:rsid w:val="00560FC5"/>
    <w:rsid w:val="00561846"/>
    <w:rsid w:val="005618AF"/>
    <w:rsid w:val="00561C04"/>
    <w:rsid w:val="00563D51"/>
    <w:rsid w:val="005647FA"/>
    <w:rsid w:val="00564A62"/>
    <w:rsid w:val="00564B99"/>
    <w:rsid w:val="00565958"/>
    <w:rsid w:val="00565EA3"/>
    <w:rsid w:val="00566215"/>
    <w:rsid w:val="00566549"/>
    <w:rsid w:val="00567E04"/>
    <w:rsid w:val="00570008"/>
    <w:rsid w:val="00570C99"/>
    <w:rsid w:val="005716DC"/>
    <w:rsid w:val="00571A00"/>
    <w:rsid w:val="00571F4E"/>
    <w:rsid w:val="00572520"/>
    <w:rsid w:val="0057322B"/>
    <w:rsid w:val="00573234"/>
    <w:rsid w:val="00573369"/>
    <w:rsid w:val="00573C43"/>
    <w:rsid w:val="00573E61"/>
    <w:rsid w:val="0057445F"/>
    <w:rsid w:val="005752ED"/>
    <w:rsid w:val="00575A9D"/>
    <w:rsid w:val="00575E27"/>
    <w:rsid w:val="005760A9"/>
    <w:rsid w:val="005765FB"/>
    <w:rsid w:val="0057783D"/>
    <w:rsid w:val="00577A0D"/>
    <w:rsid w:val="00580366"/>
    <w:rsid w:val="005803D2"/>
    <w:rsid w:val="005803D6"/>
    <w:rsid w:val="005806A7"/>
    <w:rsid w:val="00580847"/>
    <w:rsid w:val="00580A68"/>
    <w:rsid w:val="00580C3F"/>
    <w:rsid w:val="00580DCC"/>
    <w:rsid w:val="00581204"/>
    <w:rsid w:val="005814D1"/>
    <w:rsid w:val="00581AAD"/>
    <w:rsid w:val="00581C5A"/>
    <w:rsid w:val="00582129"/>
    <w:rsid w:val="0058258F"/>
    <w:rsid w:val="005829FA"/>
    <w:rsid w:val="00582D84"/>
    <w:rsid w:val="00583716"/>
    <w:rsid w:val="00584079"/>
    <w:rsid w:val="00584157"/>
    <w:rsid w:val="005847C8"/>
    <w:rsid w:val="00585918"/>
    <w:rsid w:val="005861A4"/>
    <w:rsid w:val="00586204"/>
    <w:rsid w:val="0058727A"/>
    <w:rsid w:val="0058763C"/>
    <w:rsid w:val="00590F17"/>
    <w:rsid w:val="00590F8D"/>
    <w:rsid w:val="00591600"/>
    <w:rsid w:val="00591970"/>
    <w:rsid w:val="00592446"/>
    <w:rsid w:val="00592DF3"/>
    <w:rsid w:val="005931B7"/>
    <w:rsid w:val="00593209"/>
    <w:rsid w:val="00593AF3"/>
    <w:rsid w:val="00593CC5"/>
    <w:rsid w:val="00594788"/>
    <w:rsid w:val="005948FE"/>
    <w:rsid w:val="005957EB"/>
    <w:rsid w:val="0059621A"/>
    <w:rsid w:val="0059689B"/>
    <w:rsid w:val="00597553"/>
    <w:rsid w:val="005979C7"/>
    <w:rsid w:val="005A034D"/>
    <w:rsid w:val="005A03DF"/>
    <w:rsid w:val="005A0417"/>
    <w:rsid w:val="005A103F"/>
    <w:rsid w:val="005A21D2"/>
    <w:rsid w:val="005A25F4"/>
    <w:rsid w:val="005A261E"/>
    <w:rsid w:val="005A270F"/>
    <w:rsid w:val="005A2EAE"/>
    <w:rsid w:val="005A3919"/>
    <w:rsid w:val="005A3B09"/>
    <w:rsid w:val="005A47E7"/>
    <w:rsid w:val="005A4829"/>
    <w:rsid w:val="005A5360"/>
    <w:rsid w:val="005A6D68"/>
    <w:rsid w:val="005A79A4"/>
    <w:rsid w:val="005A7AF5"/>
    <w:rsid w:val="005A7ECA"/>
    <w:rsid w:val="005B02F6"/>
    <w:rsid w:val="005B03CC"/>
    <w:rsid w:val="005B220B"/>
    <w:rsid w:val="005B46FF"/>
    <w:rsid w:val="005B4EBB"/>
    <w:rsid w:val="005B4F09"/>
    <w:rsid w:val="005B54E1"/>
    <w:rsid w:val="005B55B0"/>
    <w:rsid w:val="005B5668"/>
    <w:rsid w:val="005B5B2A"/>
    <w:rsid w:val="005B651F"/>
    <w:rsid w:val="005B6C3A"/>
    <w:rsid w:val="005B6CAE"/>
    <w:rsid w:val="005B6E71"/>
    <w:rsid w:val="005B711B"/>
    <w:rsid w:val="005B7466"/>
    <w:rsid w:val="005B7960"/>
    <w:rsid w:val="005C0869"/>
    <w:rsid w:val="005C0BB7"/>
    <w:rsid w:val="005C135B"/>
    <w:rsid w:val="005C156D"/>
    <w:rsid w:val="005C157D"/>
    <w:rsid w:val="005C2C1F"/>
    <w:rsid w:val="005C3246"/>
    <w:rsid w:val="005C32E4"/>
    <w:rsid w:val="005C3451"/>
    <w:rsid w:val="005C49DC"/>
    <w:rsid w:val="005C4A29"/>
    <w:rsid w:val="005C5E26"/>
    <w:rsid w:val="005C7562"/>
    <w:rsid w:val="005C75D2"/>
    <w:rsid w:val="005C7F00"/>
    <w:rsid w:val="005D0682"/>
    <w:rsid w:val="005D0A7E"/>
    <w:rsid w:val="005D150E"/>
    <w:rsid w:val="005D22F3"/>
    <w:rsid w:val="005D2996"/>
    <w:rsid w:val="005D2B6C"/>
    <w:rsid w:val="005D2EE2"/>
    <w:rsid w:val="005D3136"/>
    <w:rsid w:val="005D376C"/>
    <w:rsid w:val="005D3A88"/>
    <w:rsid w:val="005D3BFC"/>
    <w:rsid w:val="005D3C21"/>
    <w:rsid w:val="005D4989"/>
    <w:rsid w:val="005D4E61"/>
    <w:rsid w:val="005D4E87"/>
    <w:rsid w:val="005D4EE7"/>
    <w:rsid w:val="005D5133"/>
    <w:rsid w:val="005D5776"/>
    <w:rsid w:val="005D57B5"/>
    <w:rsid w:val="005D57CF"/>
    <w:rsid w:val="005D5C9D"/>
    <w:rsid w:val="005D63A8"/>
    <w:rsid w:val="005D6E89"/>
    <w:rsid w:val="005D7672"/>
    <w:rsid w:val="005D7A47"/>
    <w:rsid w:val="005E0B90"/>
    <w:rsid w:val="005E12B6"/>
    <w:rsid w:val="005E22C0"/>
    <w:rsid w:val="005E3A54"/>
    <w:rsid w:val="005E3EBD"/>
    <w:rsid w:val="005E41E1"/>
    <w:rsid w:val="005E4BB8"/>
    <w:rsid w:val="005E4F28"/>
    <w:rsid w:val="005E53B8"/>
    <w:rsid w:val="005E564C"/>
    <w:rsid w:val="005E6395"/>
    <w:rsid w:val="005E65CC"/>
    <w:rsid w:val="005E7D7D"/>
    <w:rsid w:val="005F018D"/>
    <w:rsid w:val="005F0847"/>
    <w:rsid w:val="005F1164"/>
    <w:rsid w:val="005F14BF"/>
    <w:rsid w:val="005F1D50"/>
    <w:rsid w:val="005F2E0C"/>
    <w:rsid w:val="005F3A4A"/>
    <w:rsid w:val="005F4230"/>
    <w:rsid w:val="005F47A9"/>
    <w:rsid w:val="005F4B00"/>
    <w:rsid w:val="005F4B19"/>
    <w:rsid w:val="005F4CA7"/>
    <w:rsid w:val="005F5169"/>
    <w:rsid w:val="005F5C3C"/>
    <w:rsid w:val="005F5CB3"/>
    <w:rsid w:val="005F739C"/>
    <w:rsid w:val="005F76A2"/>
    <w:rsid w:val="005F7BA4"/>
    <w:rsid w:val="00600533"/>
    <w:rsid w:val="00600693"/>
    <w:rsid w:val="006006A8"/>
    <w:rsid w:val="00601847"/>
    <w:rsid w:val="00603572"/>
    <w:rsid w:val="006038EA"/>
    <w:rsid w:val="00603B40"/>
    <w:rsid w:val="0060427E"/>
    <w:rsid w:val="00604C22"/>
    <w:rsid w:val="00604D2A"/>
    <w:rsid w:val="00604D85"/>
    <w:rsid w:val="00604FA3"/>
    <w:rsid w:val="006053BE"/>
    <w:rsid w:val="0060541A"/>
    <w:rsid w:val="00605F22"/>
    <w:rsid w:val="00605FD8"/>
    <w:rsid w:val="0060708D"/>
    <w:rsid w:val="00607B0D"/>
    <w:rsid w:val="00607D9E"/>
    <w:rsid w:val="00610421"/>
    <w:rsid w:val="0061058C"/>
    <w:rsid w:val="00610A8A"/>
    <w:rsid w:val="00610CAC"/>
    <w:rsid w:val="0061170C"/>
    <w:rsid w:val="006119E8"/>
    <w:rsid w:val="00611B6D"/>
    <w:rsid w:val="00612AC6"/>
    <w:rsid w:val="00613B1A"/>
    <w:rsid w:val="00613D65"/>
    <w:rsid w:val="00613D76"/>
    <w:rsid w:val="0061411E"/>
    <w:rsid w:val="00614660"/>
    <w:rsid w:val="00614B18"/>
    <w:rsid w:val="00615A76"/>
    <w:rsid w:val="006168A7"/>
    <w:rsid w:val="00617A7C"/>
    <w:rsid w:val="00617C24"/>
    <w:rsid w:val="0062171B"/>
    <w:rsid w:val="00621752"/>
    <w:rsid w:val="006237D1"/>
    <w:rsid w:val="006240A6"/>
    <w:rsid w:val="006248B9"/>
    <w:rsid w:val="00624C34"/>
    <w:rsid w:val="00624E0F"/>
    <w:rsid w:val="00625509"/>
    <w:rsid w:val="006258C4"/>
    <w:rsid w:val="00625B8E"/>
    <w:rsid w:val="00625F3F"/>
    <w:rsid w:val="006263CC"/>
    <w:rsid w:val="00626BCD"/>
    <w:rsid w:val="00626C16"/>
    <w:rsid w:val="0062730E"/>
    <w:rsid w:val="00627A5C"/>
    <w:rsid w:val="00627E75"/>
    <w:rsid w:val="006305D6"/>
    <w:rsid w:val="006309B8"/>
    <w:rsid w:val="006314D7"/>
    <w:rsid w:val="00631549"/>
    <w:rsid w:val="0063196E"/>
    <w:rsid w:val="00632376"/>
    <w:rsid w:val="0063248A"/>
    <w:rsid w:val="00632CC6"/>
    <w:rsid w:val="00632FA6"/>
    <w:rsid w:val="00632FCF"/>
    <w:rsid w:val="006335AD"/>
    <w:rsid w:val="00634649"/>
    <w:rsid w:val="006351B1"/>
    <w:rsid w:val="00635B99"/>
    <w:rsid w:val="006368CB"/>
    <w:rsid w:val="00636BF3"/>
    <w:rsid w:val="0063704B"/>
    <w:rsid w:val="00637D5F"/>
    <w:rsid w:val="00640084"/>
    <w:rsid w:val="00640123"/>
    <w:rsid w:val="0064063F"/>
    <w:rsid w:val="006407CC"/>
    <w:rsid w:val="00640EA1"/>
    <w:rsid w:val="00641C7E"/>
    <w:rsid w:val="00641E15"/>
    <w:rsid w:val="006420EF"/>
    <w:rsid w:val="006422D2"/>
    <w:rsid w:val="0064242E"/>
    <w:rsid w:val="00644405"/>
    <w:rsid w:val="006453AE"/>
    <w:rsid w:val="006457A6"/>
    <w:rsid w:val="00645976"/>
    <w:rsid w:val="00645E81"/>
    <w:rsid w:val="00645EED"/>
    <w:rsid w:val="0064606E"/>
    <w:rsid w:val="00646A66"/>
    <w:rsid w:val="006472AC"/>
    <w:rsid w:val="00647658"/>
    <w:rsid w:val="00647BCB"/>
    <w:rsid w:val="00650606"/>
    <w:rsid w:val="00650778"/>
    <w:rsid w:val="00651889"/>
    <w:rsid w:val="00651CF5"/>
    <w:rsid w:val="00651DCD"/>
    <w:rsid w:val="00652600"/>
    <w:rsid w:val="00652656"/>
    <w:rsid w:val="00652A91"/>
    <w:rsid w:val="00652BD6"/>
    <w:rsid w:val="006540F9"/>
    <w:rsid w:val="00654CD3"/>
    <w:rsid w:val="0065597E"/>
    <w:rsid w:val="00655B0E"/>
    <w:rsid w:val="00655B7E"/>
    <w:rsid w:val="0065618F"/>
    <w:rsid w:val="0065653F"/>
    <w:rsid w:val="0065657B"/>
    <w:rsid w:val="00656AF3"/>
    <w:rsid w:val="0065703F"/>
    <w:rsid w:val="00660D5D"/>
    <w:rsid w:val="00661AA4"/>
    <w:rsid w:val="00664C76"/>
    <w:rsid w:val="00664D30"/>
    <w:rsid w:val="00665182"/>
    <w:rsid w:val="006654D8"/>
    <w:rsid w:val="006656CD"/>
    <w:rsid w:val="00665744"/>
    <w:rsid w:val="00665956"/>
    <w:rsid w:val="00666C89"/>
    <w:rsid w:val="00667082"/>
    <w:rsid w:val="006702FB"/>
    <w:rsid w:val="00670AE7"/>
    <w:rsid w:val="00670ED2"/>
    <w:rsid w:val="0067142C"/>
    <w:rsid w:val="006716B1"/>
    <w:rsid w:val="00671740"/>
    <w:rsid w:val="00671F99"/>
    <w:rsid w:val="00672183"/>
    <w:rsid w:val="0067229D"/>
    <w:rsid w:val="00672319"/>
    <w:rsid w:val="006724A3"/>
    <w:rsid w:val="00672BFB"/>
    <w:rsid w:val="00672FF2"/>
    <w:rsid w:val="00673290"/>
    <w:rsid w:val="006736FE"/>
    <w:rsid w:val="00673A5C"/>
    <w:rsid w:val="00673BD3"/>
    <w:rsid w:val="006747BA"/>
    <w:rsid w:val="006756FF"/>
    <w:rsid w:val="00676035"/>
    <w:rsid w:val="00676383"/>
    <w:rsid w:val="0067666C"/>
    <w:rsid w:val="00676B6E"/>
    <w:rsid w:val="0067747E"/>
    <w:rsid w:val="00680136"/>
    <w:rsid w:val="00680A5D"/>
    <w:rsid w:val="00681610"/>
    <w:rsid w:val="00681838"/>
    <w:rsid w:val="00682875"/>
    <w:rsid w:val="006828E6"/>
    <w:rsid w:val="0068295B"/>
    <w:rsid w:val="00683050"/>
    <w:rsid w:val="006831CF"/>
    <w:rsid w:val="006831D1"/>
    <w:rsid w:val="00683BD8"/>
    <w:rsid w:val="006845DD"/>
    <w:rsid w:val="006845F0"/>
    <w:rsid w:val="006851AD"/>
    <w:rsid w:val="006851E7"/>
    <w:rsid w:val="00685E1B"/>
    <w:rsid w:val="0068611E"/>
    <w:rsid w:val="00686165"/>
    <w:rsid w:val="00686966"/>
    <w:rsid w:val="00686A88"/>
    <w:rsid w:val="00686E93"/>
    <w:rsid w:val="0068705C"/>
    <w:rsid w:val="006871A3"/>
    <w:rsid w:val="00687C7F"/>
    <w:rsid w:val="00687ED0"/>
    <w:rsid w:val="00687FBB"/>
    <w:rsid w:val="00690387"/>
    <w:rsid w:val="006905FA"/>
    <w:rsid w:val="006908D0"/>
    <w:rsid w:val="00690E91"/>
    <w:rsid w:val="00691571"/>
    <w:rsid w:val="006918FF"/>
    <w:rsid w:val="00692119"/>
    <w:rsid w:val="00692895"/>
    <w:rsid w:val="00692B38"/>
    <w:rsid w:val="00692CDE"/>
    <w:rsid w:val="00693384"/>
    <w:rsid w:val="0069342A"/>
    <w:rsid w:val="00696AE8"/>
    <w:rsid w:val="006A0A54"/>
    <w:rsid w:val="006A1693"/>
    <w:rsid w:val="006A2749"/>
    <w:rsid w:val="006A2779"/>
    <w:rsid w:val="006A332B"/>
    <w:rsid w:val="006A37A3"/>
    <w:rsid w:val="006A4F60"/>
    <w:rsid w:val="006A50C1"/>
    <w:rsid w:val="006A589C"/>
    <w:rsid w:val="006A590B"/>
    <w:rsid w:val="006A5982"/>
    <w:rsid w:val="006A5CD0"/>
    <w:rsid w:val="006A6349"/>
    <w:rsid w:val="006A6C21"/>
    <w:rsid w:val="006A7287"/>
    <w:rsid w:val="006A796A"/>
    <w:rsid w:val="006A79F7"/>
    <w:rsid w:val="006A7AF4"/>
    <w:rsid w:val="006A7E5D"/>
    <w:rsid w:val="006B0C4C"/>
    <w:rsid w:val="006B1710"/>
    <w:rsid w:val="006B19B7"/>
    <w:rsid w:val="006B2B80"/>
    <w:rsid w:val="006B343B"/>
    <w:rsid w:val="006B3693"/>
    <w:rsid w:val="006B3C65"/>
    <w:rsid w:val="006B5493"/>
    <w:rsid w:val="006B5AEB"/>
    <w:rsid w:val="006B5D28"/>
    <w:rsid w:val="006B69B2"/>
    <w:rsid w:val="006C0235"/>
    <w:rsid w:val="006C03B1"/>
    <w:rsid w:val="006C1B3A"/>
    <w:rsid w:val="006C2A70"/>
    <w:rsid w:val="006C31F3"/>
    <w:rsid w:val="006C3251"/>
    <w:rsid w:val="006C337B"/>
    <w:rsid w:val="006C3B73"/>
    <w:rsid w:val="006C458E"/>
    <w:rsid w:val="006C4EA7"/>
    <w:rsid w:val="006C5157"/>
    <w:rsid w:val="006C5811"/>
    <w:rsid w:val="006C60A3"/>
    <w:rsid w:val="006C64C1"/>
    <w:rsid w:val="006C6F00"/>
    <w:rsid w:val="006D06EF"/>
    <w:rsid w:val="006D1166"/>
    <w:rsid w:val="006D187F"/>
    <w:rsid w:val="006D201E"/>
    <w:rsid w:val="006D20F8"/>
    <w:rsid w:val="006D2632"/>
    <w:rsid w:val="006D2EF4"/>
    <w:rsid w:val="006D2FCA"/>
    <w:rsid w:val="006D307C"/>
    <w:rsid w:val="006D3BF6"/>
    <w:rsid w:val="006D42D9"/>
    <w:rsid w:val="006D4373"/>
    <w:rsid w:val="006D43FD"/>
    <w:rsid w:val="006D594A"/>
    <w:rsid w:val="006D5C5B"/>
    <w:rsid w:val="006D5FC4"/>
    <w:rsid w:val="006D76BA"/>
    <w:rsid w:val="006D787D"/>
    <w:rsid w:val="006D790A"/>
    <w:rsid w:val="006D7CA5"/>
    <w:rsid w:val="006E0CD7"/>
    <w:rsid w:val="006E1397"/>
    <w:rsid w:val="006E1B2B"/>
    <w:rsid w:val="006E1E31"/>
    <w:rsid w:val="006E1F1B"/>
    <w:rsid w:val="006E2E89"/>
    <w:rsid w:val="006E344D"/>
    <w:rsid w:val="006E3A38"/>
    <w:rsid w:val="006E41F0"/>
    <w:rsid w:val="006E53F1"/>
    <w:rsid w:val="006E5D6A"/>
    <w:rsid w:val="006E604D"/>
    <w:rsid w:val="006E628D"/>
    <w:rsid w:val="006E64F8"/>
    <w:rsid w:val="006E6CF6"/>
    <w:rsid w:val="006E7477"/>
    <w:rsid w:val="006E7904"/>
    <w:rsid w:val="006E7FFD"/>
    <w:rsid w:val="006F0513"/>
    <w:rsid w:val="006F05A5"/>
    <w:rsid w:val="006F0C68"/>
    <w:rsid w:val="006F0DF2"/>
    <w:rsid w:val="006F17CF"/>
    <w:rsid w:val="006F198D"/>
    <w:rsid w:val="006F1E4B"/>
    <w:rsid w:val="006F1F4B"/>
    <w:rsid w:val="006F203F"/>
    <w:rsid w:val="006F2BD2"/>
    <w:rsid w:val="006F2E0B"/>
    <w:rsid w:val="006F300D"/>
    <w:rsid w:val="006F39AF"/>
    <w:rsid w:val="006F3BC9"/>
    <w:rsid w:val="006F40F4"/>
    <w:rsid w:val="006F467C"/>
    <w:rsid w:val="006F4CF0"/>
    <w:rsid w:val="006F5430"/>
    <w:rsid w:val="006F5C75"/>
    <w:rsid w:val="006F6038"/>
    <w:rsid w:val="006F77AA"/>
    <w:rsid w:val="00700BB3"/>
    <w:rsid w:val="00700D8E"/>
    <w:rsid w:val="00700D8F"/>
    <w:rsid w:val="0070152A"/>
    <w:rsid w:val="00702646"/>
    <w:rsid w:val="00702650"/>
    <w:rsid w:val="00702686"/>
    <w:rsid w:val="007032BA"/>
    <w:rsid w:val="00703351"/>
    <w:rsid w:val="007033EC"/>
    <w:rsid w:val="007044FA"/>
    <w:rsid w:val="00704779"/>
    <w:rsid w:val="00704CDC"/>
    <w:rsid w:val="007051B9"/>
    <w:rsid w:val="00705EF6"/>
    <w:rsid w:val="0070639F"/>
    <w:rsid w:val="007066E0"/>
    <w:rsid w:val="00706844"/>
    <w:rsid w:val="0070690D"/>
    <w:rsid w:val="00707E1C"/>
    <w:rsid w:val="007106AD"/>
    <w:rsid w:val="0071073E"/>
    <w:rsid w:val="00710A57"/>
    <w:rsid w:val="00711372"/>
    <w:rsid w:val="00711610"/>
    <w:rsid w:val="00711F9B"/>
    <w:rsid w:val="00712808"/>
    <w:rsid w:val="0071316B"/>
    <w:rsid w:val="0071349E"/>
    <w:rsid w:val="00713818"/>
    <w:rsid w:val="00713D69"/>
    <w:rsid w:val="00713F75"/>
    <w:rsid w:val="00714348"/>
    <w:rsid w:val="007145A8"/>
    <w:rsid w:val="00714DAF"/>
    <w:rsid w:val="00715794"/>
    <w:rsid w:val="00715D8D"/>
    <w:rsid w:val="00715FA2"/>
    <w:rsid w:val="0071707D"/>
    <w:rsid w:val="007173C4"/>
    <w:rsid w:val="007176D9"/>
    <w:rsid w:val="007178EC"/>
    <w:rsid w:val="00721075"/>
    <w:rsid w:val="0072216F"/>
    <w:rsid w:val="00722BAE"/>
    <w:rsid w:val="00723114"/>
    <w:rsid w:val="007232D4"/>
    <w:rsid w:val="00723E34"/>
    <w:rsid w:val="00723FFD"/>
    <w:rsid w:val="007248B2"/>
    <w:rsid w:val="007256AF"/>
    <w:rsid w:val="00725B00"/>
    <w:rsid w:val="00726C57"/>
    <w:rsid w:val="00727E8D"/>
    <w:rsid w:val="00730025"/>
    <w:rsid w:val="00730164"/>
    <w:rsid w:val="00730736"/>
    <w:rsid w:val="007311C9"/>
    <w:rsid w:val="00732003"/>
    <w:rsid w:val="00732A1B"/>
    <w:rsid w:val="00733260"/>
    <w:rsid w:val="007334D8"/>
    <w:rsid w:val="00733DEE"/>
    <w:rsid w:val="00735236"/>
    <w:rsid w:val="00735A49"/>
    <w:rsid w:val="00736005"/>
    <w:rsid w:val="0073666E"/>
    <w:rsid w:val="00736EC5"/>
    <w:rsid w:val="007373FC"/>
    <w:rsid w:val="0073764C"/>
    <w:rsid w:val="00737D82"/>
    <w:rsid w:val="007400EE"/>
    <w:rsid w:val="00740FAA"/>
    <w:rsid w:val="00741943"/>
    <w:rsid w:val="00741BB8"/>
    <w:rsid w:val="00741ECD"/>
    <w:rsid w:val="00741F6A"/>
    <w:rsid w:val="00742292"/>
    <w:rsid w:val="00742788"/>
    <w:rsid w:val="007429C9"/>
    <w:rsid w:val="00742A66"/>
    <w:rsid w:val="0074320A"/>
    <w:rsid w:val="00743863"/>
    <w:rsid w:val="007439DF"/>
    <w:rsid w:val="00743E3F"/>
    <w:rsid w:val="007440EB"/>
    <w:rsid w:val="00744C61"/>
    <w:rsid w:val="00745314"/>
    <w:rsid w:val="00745C67"/>
    <w:rsid w:val="00745DC0"/>
    <w:rsid w:val="00746633"/>
    <w:rsid w:val="007477AA"/>
    <w:rsid w:val="00747BAD"/>
    <w:rsid w:val="007512B9"/>
    <w:rsid w:val="00751B23"/>
    <w:rsid w:val="00751DE1"/>
    <w:rsid w:val="00752758"/>
    <w:rsid w:val="007527BE"/>
    <w:rsid w:val="00753F44"/>
    <w:rsid w:val="0075528E"/>
    <w:rsid w:val="00756ACD"/>
    <w:rsid w:val="00757331"/>
    <w:rsid w:val="00757492"/>
    <w:rsid w:val="007577BC"/>
    <w:rsid w:val="0076041A"/>
    <w:rsid w:val="0076092D"/>
    <w:rsid w:val="00760E40"/>
    <w:rsid w:val="007614A6"/>
    <w:rsid w:val="0076190A"/>
    <w:rsid w:val="00761CD9"/>
    <w:rsid w:val="00762080"/>
    <w:rsid w:val="0076239A"/>
    <w:rsid w:val="00762472"/>
    <w:rsid w:val="00762584"/>
    <w:rsid w:val="0076285C"/>
    <w:rsid w:val="007629DF"/>
    <w:rsid w:val="00763700"/>
    <w:rsid w:val="00763E61"/>
    <w:rsid w:val="00763EBE"/>
    <w:rsid w:val="0076470C"/>
    <w:rsid w:val="007649E3"/>
    <w:rsid w:val="00764C14"/>
    <w:rsid w:val="00764CA1"/>
    <w:rsid w:val="00764EC5"/>
    <w:rsid w:val="0076510F"/>
    <w:rsid w:val="0076549E"/>
    <w:rsid w:val="007658CB"/>
    <w:rsid w:val="00765AAA"/>
    <w:rsid w:val="00766007"/>
    <w:rsid w:val="007660A0"/>
    <w:rsid w:val="00766120"/>
    <w:rsid w:val="00766C0A"/>
    <w:rsid w:val="00767131"/>
    <w:rsid w:val="0076753F"/>
    <w:rsid w:val="007676BC"/>
    <w:rsid w:val="00767BB2"/>
    <w:rsid w:val="00767C7E"/>
    <w:rsid w:val="007725CC"/>
    <w:rsid w:val="00773777"/>
    <w:rsid w:val="0077385E"/>
    <w:rsid w:val="00773994"/>
    <w:rsid w:val="00773AB2"/>
    <w:rsid w:val="00774000"/>
    <w:rsid w:val="00774373"/>
    <w:rsid w:val="00774426"/>
    <w:rsid w:val="00775510"/>
    <w:rsid w:val="00775887"/>
    <w:rsid w:val="00775967"/>
    <w:rsid w:val="007764CC"/>
    <w:rsid w:val="007768FF"/>
    <w:rsid w:val="00776ADF"/>
    <w:rsid w:val="007778FA"/>
    <w:rsid w:val="0078011C"/>
    <w:rsid w:val="00780B96"/>
    <w:rsid w:val="00780C39"/>
    <w:rsid w:val="007812B0"/>
    <w:rsid w:val="0078193E"/>
    <w:rsid w:val="00781C27"/>
    <w:rsid w:val="00782036"/>
    <w:rsid w:val="00782078"/>
    <w:rsid w:val="00782830"/>
    <w:rsid w:val="00782B28"/>
    <w:rsid w:val="00783070"/>
    <w:rsid w:val="00783CE1"/>
    <w:rsid w:val="0078436E"/>
    <w:rsid w:val="0078486A"/>
    <w:rsid w:val="00785152"/>
    <w:rsid w:val="007852EC"/>
    <w:rsid w:val="00785673"/>
    <w:rsid w:val="00785C13"/>
    <w:rsid w:val="00786FC6"/>
    <w:rsid w:val="007872AA"/>
    <w:rsid w:val="00787CC7"/>
    <w:rsid w:val="00787E69"/>
    <w:rsid w:val="0079085F"/>
    <w:rsid w:val="00790B5A"/>
    <w:rsid w:val="00790E61"/>
    <w:rsid w:val="00791C66"/>
    <w:rsid w:val="00792C4A"/>
    <w:rsid w:val="00792E9E"/>
    <w:rsid w:val="007932FE"/>
    <w:rsid w:val="007937E2"/>
    <w:rsid w:val="00793809"/>
    <w:rsid w:val="00793957"/>
    <w:rsid w:val="00793CB0"/>
    <w:rsid w:val="0079416E"/>
    <w:rsid w:val="00794565"/>
    <w:rsid w:val="00794BCD"/>
    <w:rsid w:val="00794EC7"/>
    <w:rsid w:val="007954EB"/>
    <w:rsid w:val="00795741"/>
    <w:rsid w:val="00795E63"/>
    <w:rsid w:val="00796086"/>
    <w:rsid w:val="007968C2"/>
    <w:rsid w:val="00797078"/>
    <w:rsid w:val="00797142"/>
    <w:rsid w:val="00797709"/>
    <w:rsid w:val="007978A5"/>
    <w:rsid w:val="00797B0D"/>
    <w:rsid w:val="007A0223"/>
    <w:rsid w:val="007A04A9"/>
    <w:rsid w:val="007A11CF"/>
    <w:rsid w:val="007A1D54"/>
    <w:rsid w:val="007A2013"/>
    <w:rsid w:val="007A21EB"/>
    <w:rsid w:val="007A3ADC"/>
    <w:rsid w:val="007A4192"/>
    <w:rsid w:val="007A43A6"/>
    <w:rsid w:val="007A56D0"/>
    <w:rsid w:val="007A6F6A"/>
    <w:rsid w:val="007A7181"/>
    <w:rsid w:val="007A74C5"/>
    <w:rsid w:val="007A7E7F"/>
    <w:rsid w:val="007B02FD"/>
    <w:rsid w:val="007B05E5"/>
    <w:rsid w:val="007B13F3"/>
    <w:rsid w:val="007B397D"/>
    <w:rsid w:val="007B3A88"/>
    <w:rsid w:val="007B452F"/>
    <w:rsid w:val="007B47C3"/>
    <w:rsid w:val="007B4C2D"/>
    <w:rsid w:val="007B5291"/>
    <w:rsid w:val="007B565A"/>
    <w:rsid w:val="007B6243"/>
    <w:rsid w:val="007B6DDD"/>
    <w:rsid w:val="007B6EE8"/>
    <w:rsid w:val="007B75D8"/>
    <w:rsid w:val="007B7A99"/>
    <w:rsid w:val="007C05D1"/>
    <w:rsid w:val="007C18EE"/>
    <w:rsid w:val="007C1D4D"/>
    <w:rsid w:val="007C2043"/>
    <w:rsid w:val="007C233F"/>
    <w:rsid w:val="007C2511"/>
    <w:rsid w:val="007C2851"/>
    <w:rsid w:val="007C30FB"/>
    <w:rsid w:val="007C319C"/>
    <w:rsid w:val="007C33AB"/>
    <w:rsid w:val="007C35E9"/>
    <w:rsid w:val="007C39B8"/>
    <w:rsid w:val="007C41CC"/>
    <w:rsid w:val="007C513E"/>
    <w:rsid w:val="007C5560"/>
    <w:rsid w:val="007C59AB"/>
    <w:rsid w:val="007C59B7"/>
    <w:rsid w:val="007C6314"/>
    <w:rsid w:val="007C64D7"/>
    <w:rsid w:val="007C6822"/>
    <w:rsid w:val="007C6C94"/>
    <w:rsid w:val="007C7790"/>
    <w:rsid w:val="007D09D4"/>
    <w:rsid w:val="007D148D"/>
    <w:rsid w:val="007D22D5"/>
    <w:rsid w:val="007D2406"/>
    <w:rsid w:val="007D29A0"/>
    <w:rsid w:val="007D3AC3"/>
    <w:rsid w:val="007D3D6E"/>
    <w:rsid w:val="007D42C8"/>
    <w:rsid w:val="007D44E7"/>
    <w:rsid w:val="007D531C"/>
    <w:rsid w:val="007D5802"/>
    <w:rsid w:val="007D5D23"/>
    <w:rsid w:val="007D5F99"/>
    <w:rsid w:val="007D7694"/>
    <w:rsid w:val="007E0367"/>
    <w:rsid w:val="007E0544"/>
    <w:rsid w:val="007E0569"/>
    <w:rsid w:val="007E09CB"/>
    <w:rsid w:val="007E0A04"/>
    <w:rsid w:val="007E13C8"/>
    <w:rsid w:val="007E1404"/>
    <w:rsid w:val="007E157E"/>
    <w:rsid w:val="007E1721"/>
    <w:rsid w:val="007E1A7A"/>
    <w:rsid w:val="007E1D24"/>
    <w:rsid w:val="007E269F"/>
    <w:rsid w:val="007E297C"/>
    <w:rsid w:val="007E2D97"/>
    <w:rsid w:val="007E3F95"/>
    <w:rsid w:val="007E425B"/>
    <w:rsid w:val="007E4282"/>
    <w:rsid w:val="007E5610"/>
    <w:rsid w:val="007E5C90"/>
    <w:rsid w:val="007E5F56"/>
    <w:rsid w:val="007E6069"/>
    <w:rsid w:val="007E77F2"/>
    <w:rsid w:val="007E7BB3"/>
    <w:rsid w:val="007E7CF7"/>
    <w:rsid w:val="007F0B43"/>
    <w:rsid w:val="007F1637"/>
    <w:rsid w:val="007F16CB"/>
    <w:rsid w:val="007F21AF"/>
    <w:rsid w:val="007F2710"/>
    <w:rsid w:val="007F2A57"/>
    <w:rsid w:val="007F35DB"/>
    <w:rsid w:val="007F372A"/>
    <w:rsid w:val="007F47D4"/>
    <w:rsid w:val="007F4AD6"/>
    <w:rsid w:val="007F4CDC"/>
    <w:rsid w:val="007F50B0"/>
    <w:rsid w:val="007F56AD"/>
    <w:rsid w:val="007F5996"/>
    <w:rsid w:val="007F5F63"/>
    <w:rsid w:val="007F6139"/>
    <w:rsid w:val="007F68A3"/>
    <w:rsid w:val="007F69B0"/>
    <w:rsid w:val="007F7994"/>
    <w:rsid w:val="007F7FB1"/>
    <w:rsid w:val="008006A8"/>
    <w:rsid w:val="00801603"/>
    <w:rsid w:val="008021F7"/>
    <w:rsid w:val="008025CA"/>
    <w:rsid w:val="0080387C"/>
    <w:rsid w:val="008038AE"/>
    <w:rsid w:val="008038EC"/>
    <w:rsid w:val="008040BE"/>
    <w:rsid w:val="008049CE"/>
    <w:rsid w:val="00805583"/>
    <w:rsid w:val="0080598E"/>
    <w:rsid w:val="00805E8E"/>
    <w:rsid w:val="008062F9"/>
    <w:rsid w:val="00807A4A"/>
    <w:rsid w:val="00807FB3"/>
    <w:rsid w:val="0081021C"/>
    <w:rsid w:val="00810BB1"/>
    <w:rsid w:val="00812A7A"/>
    <w:rsid w:val="00812B74"/>
    <w:rsid w:val="008138D0"/>
    <w:rsid w:val="00814035"/>
    <w:rsid w:val="0081434D"/>
    <w:rsid w:val="0081435B"/>
    <w:rsid w:val="00815D38"/>
    <w:rsid w:val="00816774"/>
    <w:rsid w:val="00816F9F"/>
    <w:rsid w:val="00817A72"/>
    <w:rsid w:val="00820411"/>
    <w:rsid w:val="00821283"/>
    <w:rsid w:val="00821785"/>
    <w:rsid w:val="00821DBC"/>
    <w:rsid w:val="008225C6"/>
    <w:rsid w:val="00822640"/>
    <w:rsid w:val="008227FA"/>
    <w:rsid w:val="0082290B"/>
    <w:rsid w:val="00822ABC"/>
    <w:rsid w:val="00822F44"/>
    <w:rsid w:val="008238E7"/>
    <w:rsid w:val="00823E82"/>
    <w:rsid w:val="0082474A"/>
    <w:rsid w:val="00825779"/>
    <w:rsid w:val="00825AD0"/>
    <w:rsid w:val="00826415"/>
    <w:rsid w:val="0082703E"/>
    <w:rsid w:val="00827930"/>
    <w:rsid w:val="0083097E"/>
    <w:rsid w:val="00830B3F"/>
    <w:rsid w:val="00831CA5"/>
    <w:rsid w:val="008322B5"/>
    <w:rsid w:val="00832C6E"/>
    <w:rsid w:val="00832EA1"/>
    <w:rsid w:val="0083349E"/>
    <w:rsid w:val="008351F1"/>
    <w:rsid w:val="00835D14"/>
    <w:rsid w:val="008360C7"/>
    <w:rsid w:val="00836421"/>
    <w:rsid w:val="0083678C"/>
    <w:rsid w:val="008369F8"/>
    <w:rsid w:val="00842025"/>
    <w:rsid w:val="008421B8"/>
    <w:rsid w:val="008427EC"/>
    <w:rsid w:val="00842FC2"/>
    <w:rsid w:val="00843D52"/>
    <w:rsid w:val="00844D42"/>
    <w:rsid w:val="00844F4C"/>
    <w:rsid w:val="00845140"/>
    <w:rsid w:val="0084543E"/>
    <w:rsid w:val="00845A1F"/>
    <w:rsid w:val="00846522"/>
    <w:rsid w:val="008465F8"/>
    <w:rsid w:val="00846FBF"/>
    <w:rsid w:val="008470B6"/>
    <w:rsid w:val="00850238"/>
    <w:rsid w:val="00850623"/>
    <w:rsid w:val="00850BAF"/>
    <w:rsid w:val="00850DD9"/>
    <w:rsid w:val="00851063"/>
    <w:rsid w:val="0085124F"/>
    <w:rsid w:val="00851EEC"/>
    <w:rsid w:val="00851F8D"/>
    <w:rsid w:val="008524C5"/>
    <w:rsid w:val="00852583"/>
    <w:rsid w:val="00852D65"/>
    <w:rsid w:val="00853474"/>
    <w:rsid w:val="008538DA"/>
    <w:rsid w:val="008539CB"/>
    <w:rsid w:val="00853B03"/>
    <w:rsid w:val="00853CA3"/>
    <w:rsid w:val="00854097"/>
    <w:rsid w:val="0085542F"/>
    <w:rsid w:val="0085594F"/>
    <w:rsid w:val="00855BD8"/>
    <w:rsid w:val="00855F52"/>
    <w:rsid w:val="00856244"/>
    <w:rsid w:val="008563E4"/>
    <w:rsid w:val="00856976"/>
    <w:rsid w:val="00856FEE"/>
    <w:rsid w:val="00857074"/>
    <w:rsid w:val="0085752F"/>
    <w:rsid w:val="00860602"/>
    <w:rsid w:val="008611A6"/>
    <w:rsid w:val="0086163A"/>
    <w:rsid w:val="00861C43"/>
    <w:rsid w:val="00861F35"/>
    <w:rsid w:val="00862929"/>
    <w:rsid w:val="00863298"/>
    <w:rsid w:val="0086341B"/>
    <w:rsid w:val="008634D5"/>
    <w:rsid w:val="00864254"/>
    <w:rsid w:val="00864C38"/>
    <w:rsid w:val="00864CC9"/>
    <w:rsid w:val="0086550C"/>
    <w:rsid w:val="00865914"/>
    <w:rsid w:val="00865957"/>
    <w:rsid w:val="00865D5C"/>
    <w:rsid w:val="00866F43"/>
    <w:rsid w:val="008672E3"/>
    <w:rsid w:val="008700AA"/>
    <w:rsid w:val="00870629"/>
    <w:rsid w:val="00870BE5"/>
    <w:rsid w:val="00871005"/>
    <w:rsid w:val="008711D5"/>
    <w:rsid w:val="008718CE"/>
    <w:rsid w:val="008719CD"/>
    <w:rsid w:val="00872DE2"/>
    <w:rsid w:val="0087305D"/>
    <w:rsid w:val="00873F1B"/>
    <w:rsid w:val="00874243"/>
    <w:rsid w:val="008748A8"/>
    <w:rsid w:val="00874C17"/>
    <w:rsid w:val="00875663"/>
    <w:rsid w:val="00875BDF"/>
    <w:rsid w:val="00875F7F"/>
    <w:rsid w:val="0087749D"/>
    <w:rsid w:val="008775CB"/>
    <w:rsid w:val="00880555"/>
    <w:rsid w:val="00880ED0"/>
    <w:rsid w:val="00881035"/>
    <w:rsid w:val="0088159D"/>
    <w:rsid w:val="00881C3A"/>
    <w:rsid w:val="00881F43"/>
    <w:rsid w:val="00882011"/>
    <w:rsid w:val="008825E8"/>
    <w:rsid w:val="00882656"/>
    <w:rsid w:val="00883296"/>
    <w:rsid w:val="008832A7"/>
    <w:rsid w:val="0088384D"/>
    <w:rsid w:val="00883A4D"/>
    <w:rsid w:val="00884066"/>
    <w:rsid w:val="0088456C"/>
    <w:rsid w:val="008849E4"/>
    <w:rsid w:val="008849F5"/>
    <w:rsid w:val="00884DDC"/>
    <w:rsid w:val="008853C0"/>
    <w:rsid w:val="0088547C"/>
    <w:rsid w:val="008859FF"/>
    <w:rsid w:val="00885BE3"/>
    <w:rsid w:val="00885E60"/>
    <w:rsid w:val="00886134"/>
    <w:rsid w:val="00886249"/>
    <w:rsid w:val="00886280"/>
    <w:rsid w:val="0088753E"/>
    <w:rsid w:val="00890951"/>
    <w:rsid w:val="00890D28"/>
    <w:rsid w:val="00890F67"/>
    <w:rsid w:val="008916D3"/>
    <w:rsid w:val="008919CA"/>
    <w:rsid w:val="0089226C"/>
    <w:rsid w:val="008922B1"/>
    <w:rsid w:val="008923CC"/>
    <w:rsid w:val="008928AB"/>
    <w:rsid w:val="008928AE"/>
    <w:rsid w:val="00892C50"/>
    <w:rsid w:val="00892EAF"/>
    <w:rsid w:val="00894488"/>
    <w:rsid w:val="00894BC4"/>
    <w:rsid w:val="00895484"/>
    <w:rsid w:val="008954E2"/>
    <w:rsid w:val="0089562F"/>
    <w:rsid w:val="00895ED2"/>
    <w:rsid w:val="008961DC"/>
    <w:rsid w:val="00896301"/>
    <w:rsid w:val="008964F9"/>
    <w:rsid w:val="00896683"/>
    <w:rsid w:val="008970C3"/>
    <w:rsid w:val="008A00DD"/>
    <w:rsid w:val="008A0936"/>
    <w:rsid w:val="008A0E39"/>
    <w:rsid w:val="008A3152"/>
    <w:rsid w:val="008A48B7"/>
    <w:rsid w:val="008A5855"/>
    <w:rsid w:val="008A60F6"/>
    <w:rsid w:val="008A6C6C"/>
    <w:rsid w:val="008A6C8B"/>
    <w:rsid w:val="008A72E8"/>
    <w:rsid w:val="008A7FD5"/>
    <w:rsid w:val="008B007A"/>
    <w:rsid w:val="008B0648"/>
    <w:rsid w:val="008B1467"/>
    <w:rsid w:val="008B1534"/>
    <w:rsid w:val="008B35BB"/>
    <w:rsid w:val="008B5F9E"/>
    <w:rsid w:val="008B63D4"/>
    <w:rsid w:val="008B69BD"/>
    <w:rsid w:val="008B6DD0"/>
    <w:rsid w:val="008C0599"/>
    <w:rsid w:val="008C0768"/>
    <w:rsid w:val="008C0D4A"/>
    <w:rsid w:val="008C0E71"/>
    <w:rsid w:val="008C1788"/>
    <w:rsid w:val="008C1E30"/>
    <w:rsid w:val="008C23C9"/>
    <w:rsid w:val="008C247F"/>
    <w:rsid w:val="008C49E5"/>
    <w:rsid w:val="008C7217"/>
    <w:rsid w:val="008C7310"/>
    <w:rsid w:val="008D0207"/>
    <w:rsid w:val="008D0BE5"/>
    <w:rsid w:val="008D10BA"/>
    <w:rsid w:val="008D1148"/>
    <w:rsid w:val="008D1B47"/>
    <w:rsid w:val="008D257E"/>
    <w:rsid w:val="008D26AD"/>
    <w:rsid w:val="008D2803"/>
    <w:rsid w:val="008D32ED"/>
    <w:rsid w:val="008D35EF"/>
    <w:rsid w:val="008D382D"/>
    <w:rsid w:val="008D41CF"/>
    <w:rsid w:val="008D432C"/>
    <w:rsid w:val="008D45EA"/>
    <w:rsid w:val="008D5998"/>
    <w:rsid w:val="008D600C"/>
    <w:rsid w:val="008D7EC1"/>
    <w:rsid w:val="008E20CF"/>
    <w:rsid w:val="008E2B16"/>
    <w:rsid w:val="008E30F1"/>
    <w:rsid w:val="008E30F6"/>
    <w:rsid w:val="008E3D22"/>
    <w:rsid w:val="008E414F"/>
    <w:rsid w:val="008E42EF"/>
    <w:rsid w:val="008E480B"/>
    <w:rsid w:val="008E49EB"/>
    <w:rsid w:val="008E5042"/>
    <w:rsid w:val="008E5F8B"/>
    <w:rsid w:val="008E5FC3"/>
    <w:rsid w:val="008E5FF6"/>
    <w:rsid w:val="008E6133"/>
    <w:rsid w:val="008E6986"/>
    <w:rsid w:val="008E77B5"/>
    <w:rsid w:val="008E787A"/>
    <w:rsid w:val="008F0986"/>
    <w:rsid w:val="008F0D5C"/>
    <w:rsid w:val="008F1B17"/>
    <w:rsid w:val="008F3191"/>
    <w:rsid w:val="008F3237"/>
    <w:rsid w:val="008F368C"/>
    <w:rsid w:val="008F3838"/>
    <w:rsid w:val="008F399C"/>
    <w:rsid w:val="008F439B"/>
    <w:rsid w:val="008F4599"/>
    <w:rsid w:val="008F48F0"/>
    <w:rsid w:val="008F4DCC"/>
    <w:rsid w:val="008F53DD"/>
    <w:rsid w:val="008F57C3"/>
    <w:rsid w:val="008F587E"/>
    <w:rsid w:val="008F5909"/>
    <w:rsid w:val="008F6DC3"/>
    <w:rsid w:val="008F6F5E"/>
    <w:rsid w:val="008F6FA2"/>
    <w:rsid w:val="008F7035"/>
    <w:rsid w:val="008F7699"/>
    <w:rsid w:val="008F79CF"/>
    <w:rsid w:val="008F7AC7"/>
    <w:rsid w:val="008F7DB7"/>
    <w:rsid w:val="0090023B"/>
    <w:rsid w:val="00901399"/>
    <w:rsid w:val="009028AB"/>
    <w:rsid w:val="00902E87"/>
    <w:rsid w:val="00903C66"/>
    <w:rsid w:val="00903DFA"/>
    <w:rsid w:val="00904509"/>
    <w:rsid w:val="00904E03"/>
    <w:rsid w:val="00906C37"/>
    <w:rsid w:val="00906FA9"/>
    <w:rsid w:val="00907A5A"/>
    <w:rsid w:val="00907EA2"/>
    <w:rsid w:val="00910045"/>
    <w:rsid w:val="009101D8"/>
    <w:rsid w:val="009106C1"/>
    <w:rsid w:val="009107C5"/>
    <w:rsid w:val="0091110B"/>
    <w:rsid w:val="009113DD"/>
    <w:rsid w:val="009114E9"/>
    <w:rsid w:val="00912772"/>
    <w:rsid w:val="009129F0"/>
    <w:rsid w:val="00912B77"/>
    <w:rsid w:val="00912C0E"/>
    <w:rsid w:val="00913DF1"/>
    <w:rsid w:val="00914B12"/>
    <w:rsid w:val="00914D1C"/>
    <w:rsid w:val="0091508B"/>
    <w:rsid w:val="009153D1"/>
    <w:rsid w:val="009155E5"/>
    <w:rsid w:val="00915E04"/>
    <w:rsid w:val="00915F34"/>
    <w:rsid w:val="009163C9"/>
    <w:rsid w:val="00916686"/>
    <w:rsid w:val="00916F71"/>
    <w:rsid w:val="0091732E"/>
    <w:rsid w:val="00917B22"/>
    <w:rsid w:val="009205F1"/>
    <w:rsid w:val="00920681"/>
    <w:rsid w:val="00920E68"/>
    <w:rsid w:val="00920F23"/>
    <w:rsid w:val="00921140"/>
    <w:rsid w:val="009214B8"/>
    <w:rsid w:val="0092181D"/>
    <w:rsid w:val="009225FE"/>
    <w:rsid w:val="0092364E"/>
    <w:rsid w:val="00923654"/>
    <w:rsid w:val="00923E91"/>
    <w:rsid w:val="009245B2"/>
    <w:rsid w:val="0092538D"/>
    <w:rsid w:val="009255DA"/>
    <w:rsid w:val="00925E46"/>
    <w:rsid w:val="00926D91"/>
    <w:rsid w:val="00926FF0"/>
    <w:rsid w:val="00927170"/>
    <w:rsid w:val="00927187"/>
    <w:rsid w:val="00927BA8"/>
    <w:rsid w:val="00927BCE"/>
    <w:rsid w:val="0093017B"/>
    <w:rsid w:val="00930447"/>
    <w:rsid w:val="00930826"/>
    <w:rsid w:val="0093099B"/>
    <w:rsid w:val="009312E1"/>
    <w:rsid w:val="009320B0"/>
    <w:rsid w:val="00932CBB"/>
    <w:rsid w:val="00933561"/>
    <w:rsid w:val="00933A62"/>
    <w:rsid w:val="00933DC0"/>
    <w:rsid w:val="0093449D"/>
    <w:rsid w:val="00934CDE"/>
    <w:rsid w:val="00935433"/>
    <w:rsid w:val="009359EE"/>
    <w:rsid w:val="009363AC"/>
    <w:rsid w:val="009374D4"/>
    <w:rsid w:val="009406C5"/>
    <w:rsid w:val="009415A5"/>
    <w:rsid w:val="00941777"/>
    <w:rsid w:val="0094288C"/>
    <w:rsid w:val="0094288E"/>
    <w:rsid w:val="00943BBE"/>
    <w:rsid w:val="00943CD3"/>
    <w:rsid w:val="009446BD"/>
    <w:rsid w:val="00944B43"/>
    <w:rsid w:val="00944BA2"/>
    <w:rsid w:val="00945540"/>
    <w:rsid w:val="00945810"/>
    <w:rsid w:val="00945C36"/>
    <w:rsid w:val="00946410"/>
    <w:rsid w:val="00946649"/>
    <w:rsid w:val="009466E1"/>
    <w:rsid w:val="00947D49"/>
    <w:rsid w:val="00950550"/>
    <w:rsid w:val="00951316"/>
    <w:rsid w:val="009516C1"/>
    <w:rsid w:val="00953F14"/>
    <w:rsid w:val="009544B8"/>
    <w:rsid w:val="0095493D"/>
    <w:rsid w:val="00954D2E"/>
    <w:rsid w:val="009557FB"/>
    <w:rsid w:val="0095600F"/>
    <w:rsid w:val="009567A4"/>
    <w:rsid w:val="00956C18"/>
    <w:rsid w:val="00956FCC"/>
    <w:rsid w:val="00961544"/>
    <w:rsid w:val="0096171A"/>
    <w:rsid w:val="00962FDE"/>
    <w:rsid w:val="00963A1B"/>
    <w:rsid w:val="00964186"/>
    <w:rsid w:val="009642F8"/>
    <w:rsid w:val="00964417"/>
    <w:rsid w:val="00964F4B"/>
    <w:rsid w:val="00965270"/>
    <w:rsid w:val="00965280"/>
    <w:rsid w:val="009653B2"/>
    <w:rsid w:val="00965B8C"/>
    <w:rsid w:val="00967702"/>
    <w:rsid w:val="00967A27"/>
    <w:rsid w:val="00967A67"/>
    <w:rsid w:val="00967CFA"/>
    <w:rsid w:val="00970240"/>
    <w:rsid w:val="009712F7"/>
    <w:rsid w:val="00971D3A"/>
    <w:rsid w:val="00971D94"/>
    <w:rsid w:val="00972341"/>
    <w:rsid w:val="00972483"/>
    <w:rsid w:val="00972699"/>
    <w:rsid w:val="00973911"/>
    <w:rsid w:val="0097459C"/>
    <w:rsid w:val="00975112"/>
    <w:rsid w:val="0097546F"/>
    <w:rsid w:val="0097581D"/>
    <w:rsid w:val="00975943"/>
    <w:rsid w:val="009762C3"/>
    <w:rsid w:val="00977AEB"/>
    <w:rsid w:val="00980CA6"/>
    <w:rsid w:val="0098156A"/>
    <w:rsid w:val="00981631"/>
    <w:rsid w:val="00981A93"/>
    <w:rsid w:val="00981EEC"/>
    <w:rsid w:val="00981F14"/>
    <w:rsid w:val="00982FCA"/>
    <w:rsid w:val="00983071"/>
    <w:rsid w:val="00983970"/>
    <w:rsid w:val="00983E20"/>
    <w:rsid w:val="00984050"/>
    <w:rsid w:val="009842A7"/>
    <w:rsid w:val="00984AD6"/>
    <w:rsid w:val="009851E0"/>
    <w:rsid w:val="009854C2"/>
    <w:rsid w:val="009857C1"/>
    <w:rsid w:val="00985D55"/>
    <w:rsid w:val="00986187"/>
    <w:rsid w:val="00986906"/>
    <w:rsid w:val="00986CCA"/>
    <w:rsid w:val="009911E1"/>
    <w:rsid w:val="00991D25"/>
    <w:rsid w:val="009929BE"/>
    <w:rsid w:val="00993E43"/>
    <w:rsid w:val="009943AB"/>
    <w:rsid w:val="00994928"/>
    <w:rsid w:val="00994E34"/>
    <w:rsid w:val="00995CAF"/>
    <w:rsid w:val="00996B13"/>
    <w:rsid w:val="0099707E"/>
    <w:rsid w:val="009A0D19"/>
    <w:rsid w:val="009A1326"/>
    <w:rsid w:val="009A15A6"/>
    <w:rsid w:val="009A1762"/>
    <w:rsid w:val="009A2098"/>
    <w:rsid w:val="009A2DE8"/>
    <w:rsid w:val="009A2F8C"/>
    <w:rsid w:val="009A3AC0"/>
    <w:rsid w:val="009A4532"/>
    <w:rsid w:val="009A47F8"/>
    <w:rsid w:val="009A5B22"/>
    <w:rsid w:val="009A5CEC"/>
    <w:rsid w:val="009A5D6E"/>
    <w:rsid w:val="009A5E21"/>
    <w:rsid w:val="009A61CB"/>
    <w:rsid w:val="009A63F4"/>
    <w:rsid w:val="009A652E"/>
    <w:rsid w:val="009A65FA"/>
    <w:rsid w:val="009A660B"/>
    <w:rsid w:val="009A68B3"/>
    <w:rsid w:val="009A6FDA"/>
    <w:rsid w:val="009A741D"/>
    <w:rsid w:val="009B10AC"/>
    <w:rsid w:val="009B1295"/>
    <w:rsid w:val="009B13CB"/>
    <w:rsid w:val="009B1FF4"/>
    <w:rsid w:val="009B21B0"/>
    <w:rsid w:val="009B2549"/>
    <w:rsid w:val="009B304C"/>
    <w:rsid w:val="009B36A0"/>
    <w:rsid w:val="009B4045"/>
    <w:rsid w:val="009B40FE"/>
    <w:rsid w:val="009B4251"/>
    <w:rsid w:val="009B4AC2"/>
    <w:rsid w:val="009B58DD"/>
    <w:rsid w:val="009B6104"/>
    <w:rsid w:val="009B71F0"/>
    <w:rsid w:val="009B757C"/>
    <w:rsid w:val="009C0EE4"/>
    <w:rsid w:val="009C178A"/>
    <w:rsid w:val="009C2B8E"/>
    <w:rsid w:val="009C2E73"/>
    <w:rsid w:val="009C2FEF"/>
    <w:rsid w:val="009C350B"/>
    <w:rsid w:val="009C3C04"/>
    <w:rsid w:val="009C539F"/>
    <w:rsid w:val="009C55A6"/>
    <w:rsid w:val="009C564E"/>
    <w:rsid w:val="009C572B"/>
    <w:rsid w:val="009C69E4"/>
    <w:rsid w:val="009C70DB"/>
    <w:rsid w:val="009C70F8"/>
    <w:rsid w:val="009C75DF"/>
    <w:rsid w:val="009D049D"/>
    <w:rsid w:val="009D07B5"/>
    <w:rsid w:val="009D112A"/>
    <w:rsid w:val="009D14A5"/>
    <w:rsid w:val="009D1BA0"/>
    <w:rsid w:val="009D2FA2"/>
    <w:rsid w:val="009D305F"/>
    <w:rsid w:val="009D3539"/>
    <w:rsid w:val="009D3D1C"/>
    <w:rsid w:val="009D4C49"/>
    <w:rsid w:val="009D4C9F"/>
    <w:rsid w:val="009D5A6F"/>
    <w:rsid w:val="009D5F98"/>
    <w:rsid w:val="009D69ED"/>
    <w:rsid w:val="009D6A54"/>
    <w:rsid w:val="009D6B6A"/>
    <w:rsid w:val="009D7484"/>
    <w:rsid w:val="009D7696"/>
    <w:rsid w:val="009D7DA3"/>
    <w:rsid w:val="009E0330"/>
    <w:rsid w:val="009E03E4"/>
    <w:rsid w:val="009E0ADA"/>
    <w:rsid w:val="009E0C4E"/>
    <w:rsid w:val="009E1848"/>
    <w:rsid w:val="009E23A3"/>
    <w:rsid w:val="009E242E"/>
    <w:rsid w:val="009E2D46"/>
    <w:rsid w:val="009E2E1D"/>
    <w:rsid w:val="009E3880"/>
    <w:rsid w:val="009E3919"/>
    <w:rsid w:val="009E5147"/>
    <w:rsid w:val="009E554E"/>
    <w:rsid w:val="009E5DF4"/>
    <w:rsid w:val="009E5F0D"/>
    <w:rsid w:val="009E62A1"/>
    <w:rsid w:val="009E664F"/>
    <w:rsid w:val="009E6A0A"/>
    <w:rsid w:val="009F0AA7"/>
    <w:rsid w:val="009F0B4A"/>
    <w:rsid w:val="009F0D89"/>
    <w:rsid w:val="009F1142"/>
    <w:rsid w:val="009F15A6"/>
    <w:rsid w:val="009F1E1E"/>
    <w:rsid w:val="009F20FA"/>
    <w:rsid w:val="009F2C3F"/>
    <w:rsid w:val="009F2CC1"/>
    <w:rsid w:val="009F4230"/>
    <w:rsid w:val="009F4899"/>
    <w:rsid w:val="009F4B8F"/>
    <w:rsid w:val="009F5C24"/>
    <w:rsid w:val="009F6925"/>
    <w:rsid w:val="009F77F8"/>
    <w:rsid w:val="009F7E63"/>
    <w:rsid w:val="00A00262"/>
    <w:rsid w:val="00A002FC"/>
    <w:rsid w:val="00A01107"/>
    <w:rsid w:val="00A01B8A"/>
    <w:rsid w:val="00A02013"/>
    <w:rsid w:val="00A02A32"/>
    <w:rsid w:val="00A02DB2"/>
    <w:rsid w:val="00A02F20"/>
    <w:rsid w:val="00A03402"/>
    <w:rsid w:val="00A04C7E"/>
    <w:rsid w:val="00A04C91"/>
    <w:rsid w:val="00A0595A"/>
    <w:rsid w:val="00A0597F"/>
    <w:rsid w:val="00A05D72"/>
    <w:rsid w:val="00A072E0"/>
    <w:rsid w:val="00A07DC1"/>
    <w:rsid w:val="00A1033E"/>
    <w:rsid w:val="00A11B19"/>
    <w:rsid w:val="00A1215E"/>
    <w:rsid w:val="00A12877"/>
    <w:rsid w:val="00A128A1"/>
    <w:rsid w:val="00A12ABA"/>
    <w:rsid w:val="00A13314"/>
    <w:rsid w:val="00A14FDE"/>
    <w:rsid w:val="00A1518D"/>
    <w:rsid w:val="00A16595"/>
    <w:rsid w:val="00A1721C"/>
    <w:rsid w:val="00A204F1"/>
    <w:rsid w:val="00A20CD0"/>
    <w:rsid w:val="00A21261"/>
    <w:rsid w:val="00A21E2B"/>
    <w:rsid w:val="00A2338C"/>
    <w:rsid w:val="00A23FD0"/>
    <w:rsid w:val="00A2415E"/>
    <w:rsid w:val="00A242D6"/>
    <w:rsid w:val="00A2696A"/>
    <w:rsid w:val="00A269E4"/>
    <w:rsid w:val="00A26DA8"/>
    <w:rsid w:val="00A274D9"/>
    <w:rsid w:val="00A27AF1"/>
    <w:rsid w:val="00A305D7"/>
    <w:rsid w:val="00A306D6"/>
    <w:rsid w:val="00A30D23"/>
    <w:rsid w:val="00A318B5"/>
    <w:rsid w:val="00A318D7"/>
    <w:rsid w:val="00A31DC7"/>
    <w:rsid w:val="00A31ED6"/>
    <w:rsid w:val="00A3233F"/>
    <w:rsid w:val="00A32644"/>
    <w:rsid w:val="00A328C9"/>
    <w:rsid w:val="00A32C9E"/>
    <w:rsid w:val="00A33AF9"/>
    <w:rsid w:val="00A33DFE"/>
    <w:rsid w:val="00A33EE6"/>
    <w:rsid w:val="00A34415"/>
    <w:rsid w:val="00A34542"/>
    <w:rsid w:val="00A35A2B"/>
    <w:rsid w:val="00A35E59"/>
    <w:rsid w:val="00A36E71"/>
    <w:rsid w:val="00A36FD8"/>
    <w:rsid w:val="00A40A41"/>
    <w:rsid w:val="00A41760"/>
    <w:rsid w:val="00A41E7E"/>
    <w:rsid w:val="00A4230B"/>
    <w:rsid w:val="00A4266D"/>
    <w:rsid w:val="00A43601"/>
    <w:rsid w:val="00A439EF"/>
    <w:rsid w:val="00A45EE3"/>
    <w:rsid w:val="00A464D3"/>
    <w:rsid w:val="00A465A3"/>
    <w:rsid w:val="00A46B42"/>
    <w:rsid w:val="00A4718F"/>
    <w:rsid w:val="00A473F3"/>
    <w:rsid w:val="00A476C5"/>
    <w:rsid w:val="00A47F11"/>
    <w:rsid w:val="00A50B00"/>
    <w:rsid w:val="00A50D4F"/>
    <w:rsid w:val="00A51325"/>
    <w:rsid w:val="00A51E7F"/>
    <w:rsid w:val="00A52213"/>
    <w:rsid w:val="00A526BA"/>
    <w:rsid w:val="00A53002"/>
    <w:rsid w:val="00A53103"/>
    <w:rsid w:val="00A53114"/>
    <w:rsid w:val="00A53659"/>
    <w:rsid w:val="00A53769"/>
    <w:rsid w:val="00A53C38"/>
    <w:rsid w:val="00A54661"/>
    <w:rsid w:val="00A54A59"/>
    <w:rsid w:val="00A54AE4"/>
    <w:rsid w:val="00A54E3E"/>
    <w:rsid w:val="00A54FF6"/>
    <w:rsid w:val="00A5580C"/>
    <w:rsid w:val="00A55CDD"/>
    <w:rsid w:val="00A55F79"/>
    <w:rsid w:val="00A55FB7"/>
    <w:rsid w:val="00A568A9"/>
    <w:rsid w:val="00A56CCE"/>
    <w:rsid w:val="00A56D04"/>
    <w:rsid w:val="00A56E2C"/>
    <w:rsid w:val="00A570C7"/>
    <w:rsid w:val="00A57162"/>
    <w:rsid w:val="00A57989"/>
    <w:rsid w:val="00A6378F"/>
    <w:rsid w:val="00A641B4"/>
    <w:rsid w:val="00A65CCE"/>
    <w:rsid w:val="00A66229"/>
    <w:rsid w:val="00A66CF5"/>
    <w:rsid w:val="00A66E15"/>
    <w:rsid w:val="00A6757A"/>
    <w:rsid w:val="00A675CA"/>
    <w:rsid w:val="00A67BB9"/>
    <w:rsid w:val="00A67C03"/>
    <w:rsid w:val="00A67C1C"/>
    <w:rsid w:val="00A704A6"/>
    <w:rsid w:val="00A71507"/>
    <w:rsid w:val="00A7150A"/>
    <w:rsid w:val="00A7233A"/>
    <w:rsid w:val="00A72B8C"/>
    <w:rsid w:val="00A72EB9"/>
    <w:rsid w:val="00A734C3"/>
    <w:rsid w:val="00A735D5"/>
    <w:rsid w:val="00A748C3"/>
    <w:rsid w:val="00A757CE"/>
    <w:rsid w:val="00A7611C"/>
    <w:rsid w:val="00A76D9A"/>
    <w:rsid w:val="00A76FBF"/>
    <w:rsid w:val="00A7705C"/>
    <w:rsid w:val="00A77402"/>
    <w:rsid w:val="00A77AD6"/>
    <w:rsid w:val="00A77F07"/>
    <w:rsid w:val="00A802C2"/>
    <w:rsid w:val="00A80628"/>
    <w:rsid w:val="00A80F01"/>
    <w:rsid w:val="00A813BE"/>
    <w:rsid w:val="00A8190D"/>
    <w:rsid w:val="00A824F8"/>
    <w:rsid w:val="00A828F2"/>
    <w:rsid w:val="00A840F0"/>
    <w:rsid w:val="00A844B3"/>
    <w:rsid w:val="00A84564"/>
    <w:rsid w:val="00A846DE"/>
    <w:rsid w:val="00A84839"/>
    <w:rsid w:val="00A8485B"/>
    <w:rsid w:val="00A84AE1"/>
    <w:rsid w:val="00A84C6C"/>
    <w:rsid w:val="00A850C3"/>
    <w:rsid w:val="00A8520F"/>
    <w:rsid w:val="00A852DF"/>
    <w:rsid w:val="00A85537"/>
    <w:rsid w:val="00A865E9"/>
    <w:rsid w:val="00A867FC"/>
    <w:rsid w:val="00A86A6E"/>
    <w:rsid w:val="00A86E89"/>
    <w:rsid w:val="00A8727B"/>
    <w:rsid w:val="00A87B52"/>
    <w:rsid w:val="00A87F7C"/>
    <w:rsid w:val="00A908CA"/>
    <w:rsid w:val="00A90BA4"/>
    <w:rsid w:val="00A910B4"/>
    <w:rsid w:val="00A91C3F"/>
    <w:rsid w:val="00A92132"/>
    <w:rsid w:val="00A92D5B"/>
    <w:rsid w:val="00A93235"/>
    <w:rsid w:val="00A93A46"/>
    <w:rsid w:val="00A9574B"/>
    <w:rsid w:val="00A96647"/>
    <w:rsid w:val="00A96F34"/>
    <w:rsid w:val="00A97DDB"/>
    <w:rsid w:val="00A97F27"/>
    <w:rsid w:val="00A97F41"/>
    <w:rsid w:val="00AA04A1"/>
    <w:rsid w:val="00AA0732"/>
    <w:rsid w:val="00AA0CD7"/>
    <w:rsid w:val="00AA0E40"/>
    <w:rsid w:val="00AA1382"/>
    <w:rsid w:val="00AA19B6"/>
    <w:rsid w:val="00AA2A9F"/>
    <w:rsid w:val="00AA345E"/>
    <w:rsid w:val="00AA347A"/>
    <w:rsid w:val="00AA3A5D"/>
    <w:rsid w:val="00AA496B"/>
    <w:rsid w:val="00AA4980"/>
    <w:rsid w:val="00AA54BE"/>
    <w:rsid w:val="00AA5E6F"/>
    <w:rsid w:val="00AA60AC"/>
    <w:rsid w:val="00AA7312"/>
    <w:rsid w:val="00AA734A"/>
    <w:rsid w:val="00AB1FEA"/>
    <w:rsid w:val="00AB22B2"/>
    <w:rsid w:val="00AB2D88"/>
    <w:rsid w:val="00AB3241"/>
    <w:rsid w:val="00AB3BC3"/>
    <w:rsid w:val="00AB3E02"/>
    <w:rsid w:val="00AB4050"/>
    <w:rsid w:val="00AB40B8"/>
    <w:rsid w:val="00AB49D4"/>
    <w:rsid w:val="00AB4A1A"/>
    <w:rsid w:val="00AB57B0"/>
    <w:rsid w:val="00AB5EFC"/>
    <w:rsid w:val="00AB7D72"/>
    <w:rsid w:val="00AC0CD7"/>
    <w:rsid w:val="00AC1321"/>
    <w:rsid w:val="00AC16A6"/>
    <w:rsid w:val="00AC173A"/>
    <w:rsid w:val="00AC1936"/>
    <w:rsid w:val="00AC1BE7"/>
    <w:rsid w:val="00AC2514"/>
    <w:rsid w:val="00AC2EC7"/>
    <w:rsid w:val="00AC3943"/>
    <w:rsid w:val="00AC4071"/>
    <w:rsid w:val="00AC4271"/>
    <w:rsid w:val="00AC4385"/>
    <w:rsid w:val="00AC4CA1"/>
    <w:rsid w:val="00AC7BB0"/>
    <w:rsid w:val="00AC7C3D"/>
    <w:rsid w:val="00AD0355"/>
    <w:rsid w:val="00AD0DA3"/>
    <w:rsid w:val="00AD0DA5"/>
    <w:rsid w:val="00AD0F7B"/>
    <w:rsid w:val="00AD115A"/>
    <w:rsid w:val="00AD1C82"/>
    <w:rsid w:val="00AD258F"/>
    <w:rsid w:val="00AD2DA2"/>
    <w:rsid w:val="00AD43DE"/>
    <w:rsid w:val="00AD4A3B"/>
    <w:rsid w:val="00AD4EFE"/>
    <w:rsid w:val="00AD5119"/>
    <w:rsid w:val="00AD5525"/>
    <w:rsid w:val="00AD6073"/>
    <w:rsid w:val="00AD6084"/>
    <w:rsid w:val="00AD6366"/>
    <w:rsid w:val="00AD647A"/>
    <w:rsid w:val="00AD6873"/>
    <w:rsid w:val="00AD6DF6"/>
    <w:rsid w:val="00AD742A"/>
    <w:rsid w:val="00AE05D5"/>
    <w:rsid w:val="00AE08E6"/>
    <w:rsid w:val="00AE0FD0"/>
    <w:rsid w:val="00AE1F60"/>
    <w:rsid w:val="00AE1F9E"/>
    <w:rsid w:val="00AE2EDD"/>
    <w:rsid w:val="00AE31D6"/>
    <w:rsid w:val="00AE3C21"/>
    <w:rsid w:val="00AE3DE2"/>
    <w:rsid w:val="00AE40BB"/>
    <w:rsid w:val="00AE424E"/>
    <w:rsid w:val="00AE455C"/>
    <w:rsid w:val="00AE57C4"/>
    <w:rsid w:val="00AE596B"/>
    <w:rsid w:val="00AE5B19"/>
    <w:rsid w:val="00AE6197"/>
    <w:rsid w:val="00AE76B8"/>
    <w:rsid w:val="00AF04E0"/>
    <w:rsid w:val="00AF08EB"/>
    <w:rsid w:val="00AF10BD"/>
    <w:rsid w:val="00AF2097"/>
    <w:rsid w:val="00AF32F2"/>
    <w:rsid w:val="00AF486A"/>
    <w:rsid w:val="00AF5DE5"/>
    <w:rsid w:val="00AF6058"/>
    <w:rsid w:val="00AF6217"/>
    <w:rsid w:val="00AF6569"/>
    <w:rsid w:val="00AF6695"/>
    <w:rsid w:val="00AF7166"/>
    <w:rsid w:val="00AF748F"/>
    <w:rsid w:val="00AF796E"/>
    <w:rsid w:val="00B02863"/>
    <w:rsid w:val="00B02D31"/>
    <w:rsid w:val="00B03034"/>
    <w:rsid w:val="00B0377F"/>
    <w:rsid w:val="00B0406C"/>
    <w:rsid w:val="00B05AD8"/>
    <w:rsid w:val="00B05C00"/>
    <w:rsid w:val="00B05ED2"/>
    <w:rsid w:val="00B05F20"/>
    <w:rsid w:val="00B06622"/>
    <w:rsid w:val="00B075BD"/>
    <w:rsid w:val="00B075E0"/>
    <w:rsid w:val="00B1012D"/>
    <w:rsid w:val="00B10B8C"/>
    <w:rsid w:val="00B10C33"/>
    <w:rsid w:val="00B11F83"/>
    <w:rsid w:val="00B12AD2"/>
    <w:rsid w:val="00B15DCE"/>
    <w:rsid w:val="00B16460"/>
    <w:rsid w:val="00B16E50"/>
    <w:rsid w:val="00B17770"/>
    <w:rsid w:val="00B17A30"/>
    <w:rsid w:val="00B20015"/>
    <w:rsid w:val="00B218B1"/>
    <w:rsid w:val="00B2232E"/>
    <w:rsid w:val="00B22B92"/>
    <w:rsid w:val="00B23C06"/>
    <w:rsid w:val="00B243E1"/>
    <w:rsid w:val="00B250F8"/>
    <w:rsid w:val="00B251D8"/>
    <w:rsid w:val="00B26D97"/>
    <w:rsid w:val="00B279FF"/>
    <w:rsid w:val="00B27C74"/>
    <w:rsid w:val="00B302FD"/>
    <w:rsid w:val="00B306B7"/>
    <w:rsid w:val="00B30BB1"/>
    <w:rsid w:val="00B31C21"/>
    <w:rsid w:val="00B32459"/>
    <w:rsid w:val="00B32680"/>
    <w:rsid w:val="00B328BB"/>
    <w:rsid w:val="00B336CB"/>
    <w:rsid w:val="00B33A8E"/>
    <w:rsid w:val="00B349A4"/>
    <w:rsid w:val="00B349AD"/>
    <w:rsid w:val="00B349D5"/>
    <w:rsid w:val="00B357D4"/>
    <w:rsid w:val="00B36933"/>
    <w:rsid w:val="00B36DEB"/>
    <w:rsid w:val="00B37251"/>
    <w:rsid w:val="00B37456"/>
    <w:rsid w:val="00B37C5F"/>
    <w:rsid w:val="00B4061B"/>
    <w:rsid w:val="00B4066B"/>
    <w:rsid w:val="00B4100A"/>
    <w:rsid w:val="00B417A5"/>
    <w:rsid w:val="00B419CC"/>
    <w:rsid w:val="00B42009"/>
    <w:rsid w:val="00B444F4"/>
    <w:rsid w:val="00B450E2"/>
    <w:rsid w:val="00B45184"/>
    <w:rsid w:val="00B454BB"/>
    <w:rsid w:val="00B45BD5"/>
    <w:rsid w:val="00B46A7D"/>
    <w:rsid w:val="00B46CE3"/>
    <w:rsid w:val="00B4730D"/>
    <w:rsid w:val="00B47A39"/>
    <w:rsid w:val="00B50E1C"/>
    <w:rsid w:val="00B51E89"/>
    <w:rsid w:val="00B5217F"/>
    <w:rsid w:val="00B5379F"/>
    <w:rsid w:val="00B5380D"/>
    <w:rsid w:val="00B53D53"/>
    <w:rsid w:val="00B542FE"/>
    <w:rsid w:val="00B5460A"/>
    <w:rsid w:val="00B54DF6"/>
    <w:rsid w:val="00B55003"/>
    <w:rsid w:val="00B55281"/>
    <w:rsid w:val="00B55B3C"/>
    <w:rsid w:val="00B56D85"/>
    <w:rsid w:val="00B57D09"/>
    <w:rsid w:val="00B6057B"/>
    <w:rsid w:val="00B615D0"/>
    <w:rsid w:val="00B627BD"/>
    <w:rsid w:val="00B62823"/>
    <w:rsid w:val="00B62C58"/>
    <w:rsid w:val="00B63474"/>
    <w:rsid w:val="00B635D9"/>
    <w:rsid w:val="00B64F38"/>
    <w:rsid w:val="00B6659D"/>
    <w:rsid w:val="00B66BFF"/>
    <w:rsid w:val="00B6743A"/>
    <w:rsid w:val="00B70031"/>
    <w:rsid w:val="00B70334"/>
    <w:rsid w:val="00B71116"/>
    <w:rsid w:val="00B71171"/>
    <w:rsid w:val="00B71C79"/>
    <w:rsid w:val="00B71EA1"/>
    <w:rsid w:val="00B71F79"/>
    <w:rsid w:val="00B72F28"/>
    <w:rsid w:val="00B733F0"/>
    <w:rsid w:val="00B737B0"/>
    <w:rsid w:val="00B74203"/>
    <w:rsid w:val="00B7442E"/>
    <w:rsid w:val="00B76491"/>
    <w:rsid w:val="00B76A32"/>
    <w:rsid w:val="00B77240"/>
    <w:rsid w:val="00B77CC9"/>
    <w:rsid w:val="00B80477"/>
    <w:rsid w:val="00B806F0"/>
    <w:rsid w:val="00B80AD9"/>
    <w:rsid w:val="00B8227F"/>
    <w:rsid w:val="00B8234C"/>
    <w:rsid w:val="00B8243E"/>
    <w:rsid w:val="00B82FE2"/>
    <w:rsid w:val="00B83538"/>
    <w:rsid w:val="00B8430E"/>
    <w:rsid w:val="00B84F85"/>
    <w:rsid w:val="00B855D6"/>
    <w:rsid w:val="00B86124"/>
    <w:rsid w:val="00B863F9"/>
    <w:rsid w:val="00B86F9E"/>
    <w:rsid w:val="00B87697"/>
    <w:rsid w:val="00B90DD6"/>
    <w:rsid w:val="00B911A5"/>
    <w:rsid w:val="00B91390"/>
    <w:rsid w:val="00B9188F"/>
    <w:rsid w:val="00B92701"/>
    <w:rsid w:val="00B92E1B"/>
    <w:rsid w:val="00B9334D"/>
    <w:rsid w:val="00B94027"/>
    <w:rsid w:val="00B94055"/>
    <w:rsid w:val="00B9441B"/>
    <w:rsid w:val="00B94C8E"/>
    <w:rsid w:val="00B94DA8"/>
    <w:rsid w:val="00B9681D"/>
    <w:rsid w:val="00B97455"/>
    <w:rsid w:val="00B97E6E"/>
    <w:rsid w:val="00BA0F60"/>
    <w:rsid w:val="00BA17EC"/>
    <w:rsid w:val="00BA192D"/>
    <w:rsid w:val="00BA2086"/>
    <w:rsid w:val="00BA2363"/>
    <w:rsid w:val="00BA274D"/>
    <w:rsid w:val="00BA3ACF"/>
    <w:rsid w:val="00BA3D0C"/>
    <w:rsid w:val="00BA4B23"/>
    <w:rsid w:val="00BA51AB"/>
    <w:rsid w:val="00BA5460"/>
    <w:rsid w:val="00BA612B"/>
    <w:rsid w:val="00BA6AE3"/>
    <w:rsid w:val="00BA70B0"/>
    <w:rsid w:val="00BA7231"/>
    <w:rsid w:val="00BB0548"/>
    <w:rsid w:val="00BB0822"/>
    <w:rsid w:val="00BB0958"/>
    <w:rsid w:val="00BB0B75"/>
    <w:rsid w:val="00BB0DF9"/>
    <w:rsid w:val="00BB123E"/>
    <w:rsid w:val="00BB12CC"/>
    <w:rsid w:val="00BB1EDC"/>
    <w:rsid w:val="00BB2110"/>
    <w:rsid w:val="00BB2780"/>
    <w:rsid w:val="00BB37EA"/>
    <w:rsid w:val="00BB43AC"/>
    <w:rsid w:val="00BB4998"/>
    <w:rsid w:val="00BB4C59"/>
    <w:rsid w:val="00BB535B"/>
    <w:rsid w:val="00BB53E6"/>
    <w:rsid w:val="00BB5714"/>
    <w:rsid w:val="00BB5A2B"/>
    <w:rsid w:val="00BB7041"/>
    <w:rsid w:val="00BB7B44"/>
    <w:rsid w:val="00BC017E"/>
    <w:rsid w:val="00BC04A9"/>
    <w:rsid w:val="00BC04D3"/>
    <w:rsid w:val="00BC164C"/>
    <w:rsid w:val="00BC2D0A"/>
    <w:rsid w:val="00BC3187"/>
    <w:rsid w:val="00BC37EC"/>
    <w:rsid w:val="00BC3DF7"/>
    <w:rsid w:val="00BC4C42"/>
    <w:rsid w:val="00BC4F11"/>
    <w:rsid w:val="00BC5731"/>
    <w:rsid w:val="00BC5B7D"/>
    <w:rsid w:val="00BC6237"/>
    <w:rsid w:val="00BC65B7"/>
    <w:rsid w:val="00BC7923"/>
    <w:rsid w:val="00BC79A3"/>
    <w:rsid w:val="00BD0162"/>
    <w:rsid w:val="00BD117A"/>
    <w:rsid w:val="00BD18CD"/>
    <w:rsid w:val="00BD2135"/>
    <w:rsid w:val="00BD2205"/>
    <w:rsid w:val="00BD29E4"/>
    <w:rsid w:val="00BD35BC"/>
    <w:rsid w:val="00BD5068"/>
    <w:rsid w:val="00BD5633"/>
    <w:rsid w:val="00BD663C"/>
    <w:rsid w:val="00BD6811"/>
    <w:rsid w:val="00BD6B73"/>
    <w:rsid w:val="00BD7138"/>
    <w:rsid w:val="00BE2687"/>
    <w:rsid w:val="00BE2960"/>
    <w:rsid w:val="00BE2DF6"/>
    <w:rsid w:val="00BE2F3F"/>
    <w:rsid w:val="00BE39FA"/>
    <w:rsid w:val="00BE455A"/>
    <w:rsid w:val="00BE6285"/>
    <w:rsid w:val="00BE6686"/>
    <w:rsid w:val="00BE6D73"/>
    <w:rsid w:val="00BE7127"/>
    <w:rsid w:val="00BF02EC"/>
    <w:rsid w:val="00BF07A2"/>
    <w:rsid w:val="00BF0BAE"/>
    <w:rsid w:val="00BF14F1"/>
    <w:rsid w:val="00BF3469"/>
    <w:rsid w:val="00BF3B11"/>
    <w:rsid w:val="00BF4338"/>
    <w:rsid w:val="00BF4644"/>
    <w:rsid w:val="00BF58ED"/>
    <w:rsid w:val="00BF5C7A"/>
    <w:rsid w:val="00BF5F4F"/>
    <w:rsid w:val="00BF615E"/>
    <w:rsid w:val="00BF6714"/>
    <w:rsid w:val="00BF77F5"/>
    <w:rsid w:val="00BF7D47"/>
    <w:rsid w:val="00C00CF5"/>
    <w:rsid w:val="00C0122D"/>
    <w:rsid w:val="00C0141C"/>
    <w:rsid w:val="00C015A0"/>
    <w:rsid w:val="00C0180F"/>
    <w:rsid w:val="00C019F2"/>
    <w:rsid w:val="00C01CDE"/>
    <w:rsid w:val="00C02330"/>
    <w:rsid w:val="00C02881"/>
    <w:rsid w:val="00C02D47"/>
    <w:rsid w:val="00C02E48"/>
    <w:rsid w:val="00C03519"/>
    <w:rsid w:val="00C035CA"/>
    <w:rsid w:val="00C03A77"/>
    <w:rsid w:val="00C05080"/>
    <w:rsid w:val="00C0511D"/>
    <w:rsid w:val="00C05751"/>
    <w:rsid w:val="00C06F29"/>
    <w:rsid w:val="00C06F3A"/>
    <w:rsid w:val="00C0719F"/>
    <w:rsid w:val="00C07503"/>
    <w:rsid w:val="00C075BD"/>
    <w:rsid w:val="00C079F5"/>
    <w:rsid w:val="00C10B1C"/>
    <w:rsid w:val="00C10F65"/>
    <w:rsid w:val="00C115EA"/>
    <w:rsid w:val="00C12029"/>
    <w:rsid w:val="00C120BD"/>
    <w:rsid w:val="00C1365B"/>
    <w:rsid w:val="00C13A67"/>
    <w:rsid w:val="00C13FB7"/>
    <w:rsid w:val="00C14396"/>
    <w:rsid w:val="00C14E2D"/>
    <w:rsid w:val="00C17552"/>
    <w:rsid w:val="00C17839"/>
    <w:rsid w:val="00C2002D"/>
    <w:rsid w:val="00C20419"/>
    <w:rsid w:val="00C20536"/>
    <w:rsid w:val="00C21444"/>
    <w:rsid w:val="00C21955"/>
    <w:rsid w:val="00C21A7E"/>
    <w:rsid w:val="00C21E46"/>
    <w:rsid w:val="00C22BB9"/>
    <w:rsid w:val="00C22DA3"/>
    <w:rsid w:val="00C22EA3"/>
    <w:rsid w:val="00C2316B"/>
    <w:rsid w:val="00C23CE2"/>
    <w:rsid w:val="00C24233"/>
    <w:rsid w:val="00C24284"/>
    <w:rsid w:val="00C24920"/>
    <w:rsid w:val="00C251C4"/>
    <w:rsid w:val="00C254F8"/>
    <w:rsid w:val="00C2551A"/>
    <w:rsid w:val="00C25D0A"/>
    <w:rsid w:val="00C26854"/>
    <w:rsid w:val="00C26E0C"/>
    <w:rsid w:val="00C26E96"/>
    <w:rsid w:val="00C270EA"/>
    <w:rsid w:val="00C273A5"/>
    <w:rsid w:val="00C273AA"/>
    <w:rsid w:val="00C279A2"/>
    <w:rsid w:val="00C3024B"/>
    <w:rsid w:val="00C30715"/>
    <w:rsid w:val="00C3183F"/>
    <w:rsid w:val="00C31E58"/>
    <w:rsid w:val="00C31EC5"/>
    <w:rsid w:val="00C33201"/>
    <w:rsid w:val="00C334ED"/>
    <w:rsid w:val="00C35385"/>
    <w:rsid w:val="00C35758"/>
    <w:rsid w:val="00C35ED0"/>
    <w:rsid w:val="00C36647"/>
    <w:rsid w:val="00C37644"/>
    <w:rsid w:val="00C37A99"/>
    <w:rsid w:val="00C37F16"/>
    <w:rsid w:val="00C41BE4"/>
    <w:rsid w:val="00C41F20"/>
    <w:rsid w:val="00C43117"/>
    <w:rsid w:val="00C43512"/>
    <w:rsid w:val="00C43598"/>
    <w:rsid w:val="00C43F03"/>
    <w:rsid w:val="00C44360"/>
    <w:rsid w:val="00C4464B"/>
    <w:rsid w:val="00C44662"/>
    <w:rsid w:val="00C45452"/>
    <w:rsid w:val="00C47760"/>
    <w:rsid w:val="00C50193"/>
    <w:rsid w:val="00C5074F"/>
    <w:rsid w:val="00C50965"/>
    <w:rsid w:val="00C50973"/>
    <w:rsid w:val="00C516CD"/>
    <w:rsid w:val="00C518A7"/>
    <w:rsid w:val="00C52331"/>
    <w:rsid w:val="00C528C8"/>
    <w:rsid w:val="00C529E1"/>
    <w:rsid w:val="00C52D98"/>
    <w:rsid w:val="00C5327A"/>
    <w:rsid w:val="00C541DF"/>
    <w:rsid w:val="00C5426A"/>
    <w:rsid w:val="00C542E8"/>
    <w:rsid w:val="00C558E6"/>
    <w:rsid w:val="00C56695"/>
    <w:rsid w:val="00C57327"/>
    <w:rsid w:val="00C57FB9"/>
    <w:rsid w:val="00C60861"/>
    <w:rsid w:val="00C609AB"/>
    <w:rsid w:val="00C609AE"/>
    <w:rsid w:val="00C614F1"/>
    <w:rsid w:val="00C61A15"/>
    <w:rsid w:val="00C61F58"/>
    <w:rsid w:val="00C621BD"/>
    <w:rsid w:val="00C63155"/>
    <w:rsid w:val="00C6337A"/>
    <w:rsid w:val="00C63EA2"/>
    <w:rsid w:val="00C64131"/>
    <w:rsid w:val="00C65167"/>
    <w:rsid w:val="00C6585D"/>
    <w:rsid w:val="00C67F1D"/>
    <w:rsid w:val="00C70A9D"/>
    <w:rsid w:val="00C71634"/>
    <w:rsid w:val="00C71F93"/>
    <w:rsid w:val="00C72BE0"/>
    <w:rsid w:val="00C72F1C"/>
    <w:rsid w:val="00C7365B"/>
    <w:rsid w:val="00C738AF"/>
    <w:rsid w:val="00C7391B"/>
    <w:rsid w:val="00C73991"/>
    <w:rsid w:val="00C73D8C"/>
    <w:rsid w:val="00C73EDC"/>
    <w:rsid w:val="00C74FDD"/>
    <w:rsid w:val="00C75260"/>
    <w:rsid w:val="00C7626D"/>
    <w:rsid w:val="00C764A6"/>
    <w:rsid w:val="00C76977"/>
    <w:rsid w:val="00C77C1A"/>
    <w:rsid w:val="00C8185D"/>
    <w:rsid w:val="00C8312A"/>
    <w:rsid w:val="00C831AE"/>
    <w:rsid w:val="00C83A64"/>
    <w:rsid w:val="00C84F40"/>
    <w:rsid w:val="00C85C2D"/>
    <w:rsid w:val="00C85D05"/>
    <w:rsid w:val="00C85D0C"/>
    <w:rsid w:val="00C86755"/>
    <w:rsid w:val="00C86B0A"/>
    <w:rsid w:val="00C86E47"/>
    <w:rsid w:val="00C90187"/>
    <w:rsid w:val="00C9091C"/>
    <w:rsid w:val="00C9092E"/>
    <w:rsid w:val="00C90B7C"/>
    <w:rsid w:val="00C918CF"/>
    <w:rsid w:val="00C91B9B"/>
    <w:rsid w:val="00C92526"/>
    <w:rsid w:val="00C92940"/>
    <w:rsid w:val="00C92D6D"/>
    <w:rsid w:val="00C93D02"/>
    <w:rsid w:val="00C940D3"/>
    <w:rsid w:val="00C94DC5"/>
    <w:rsid w:val="00C95F50"/>
    <w:rsid w:val="00C967F3"/>
    <w:rsid w:val="00C973D3"/>
    <w:rsid w:val="00C97C87"/>
    <w:rsid w:val="00CA0982"/>
    <w:rsid w:val="00CA10FB"/>
    <w:rsid w:val="00CA1D03"/>
    <w:rsid w:val="00CA1E36"/>
    <w:rsid w:val="00CA1E7E"/>
    <w:rsid w:val="00CA205A"/>
    <w:rsid w:val="00CA20F3"/>
    <w:rsid w:val="00CA332A"/>
    <w:rsid w:val="00CA3E0A"/>
    <w:rsid w:val="00CA407A"/>
    <w:rsid w:val="00CA4282"/>
    <w:rsid w:val="00CA45C1"/>
    <w:rsid w:val="00CA4B89"/>
    <w:rsid w:val="00CA5257"/>
    <w:rsid w:val="00CA5B7E"/>
    <w:rsid w:val="00CA6D37"/>
    <w:rsid w:val="00CA7ACC"/>
    <w:rsid w:val="00CB047C"/>
    <w:rsid w:val="00CB0C8D"/>
    <w:rsid w:val="00CB1275"/>
    <w:rsid w:val="00CB17BF"/>
    <w:rsid w:val="00CB333B"/>
    <w:rsid w:val="00CB38BD"/>
    <w:rsid w:val="00CB3C90"/>
    <w:rsid w:val="00CB44AA"/>
    <w:rsid w:val="00CB4E85"/>
    <w:rsid w:val="00CB50B2"/>
    <w:rsid w:val="00CB513B"/>
    <w:rsid w:val="00CB60B6"/>
    <w:rsid w:val="00CB68B6"/>
    <w:rsid w:val="00CB696A"/>
    <w:rsid w:val="00CB6F0C"/>
    <w:rsid w:val="00CC0036"/>
    <w:rsid w:val="00CC00BB"/>
    <w:rsid w:val="00CC0DEF"/>
    <w:rsid w:val="00CC2AA1"/>
    <w:rsid w:val="00CC2B86"/>
    <w:rsid w:val="00CC3787"/>
    <w:rsid w:val="00CC3BD0"/>
    <w:rsid w:val="00CC3CD4"/>
    <w:rsid w:val="00CC3D12"/>
    <w:rsid w:val="00CC43F5"/>
    <w:rsid w:val="00CC46B0"/>
    <w:rsid w:val="00CC5BD2"/>
    <w:rsid w:val="00CC6781"/>
    <w:rsid w:val="00CC6C21"/>
    <w:rsid w:val="00CC7609"/>
    <w:rsid w:val="00CC774E"/>
    <w:rsid w:val="00CC7F10"/>
    <w:rsid w:val="00CD0C0C"/>
    <w:rsid w:val="00CD1956"/>
    <w:rsid w:val="00CD1C0A"/>
    <w:rsid w:val="00CD1F58"/>
    <w:rsid w:val="00CD20B4"/>
    <w:rsid w:val="00CD21F0"/>
    <w:rsid w:val="00CD2985"/>
    <w:rsid w:val="00CD2B45"/>
    <w:rsid w:val="00CD35E1"/>
    <w:rsid w:val="00CD37E0"/>
    <w:rsid w:val="00CD3B93"/>
    <w:rsid w:val="00CD3DE7"/>
    <w:rsid w:val="00CD55CC"/>
    <w:rsid w:val="00CD599A"/>
    <w:rsid w:val="00CD600F"/>
    <w:rsid w:val="00CD629E"/>
    <w:rsid w:val="00CD640F"/>
    <w:rsid w:val="00CD76E7"/>
    <w:rsid w:val="00CE0088"/>
    <w:rsid w:val="00CE016E"/>
    <w:rsid w:val="00CE0FD1"/>
    <w:rsid w:val="00CE1104"/>
    <w:rsid w:val="00CE1A56"/>
    <w:rsid w:val="00CE1D5C"/>
    <w:rsid w:val="00CE1E45"/>
    <w:rsid w:val="00CE3A36"/>
    <w:rsid w:val="00CE3C73"/>
    <w:rsid w:val="00CE4161"/>
    <w:rsid w:val="00CE461D"/>
    <w:rsid w:val="00CE529C"/>
    <w:rsid w:val="00CE54BD"/>
    <w:rsid w:val="00CE5C00"/>
    <w:rsid w:val="00CE66CC"/>
    <w:rsid w:val="00CE674D"/>
    <w:rsid w:val="00CE6B67"/>
    <w:rsid w:val="00CE6E09"/>
    <w:rsid w:val="00CE70A9"/>
    <w:rsid w:val="00CE7646"/>
    <w:rsid w:val="00CF04A5"/>
    <w:rsid w:val="00CF14C6"/>
    <w:rsid w:val="00CF154B"/>
    <w:rsid w:val="00CF159B"/>
    <w:rsid w:val="00CF3576"/>
    <w:rsid w:val="00CF3628"/>
    <w:rsid w:val="00CF3BE0"/>
    <w:rsid w:val="00CF48A8"/>
    <w:rsid w:val="00CF4E75"/>
    <w:rsid w:val="00CF585D"/>
    <w:rsid w:val="00CF6132"/>
    <w:rsid w:val="00CF61B3"/>
    <w:rsid w:val="00CF61CB"/>
    <w:rsid w:val="00D009E9"/>
    <w:rsid w:val="00D00F73"/>
    <w:rsid w:val="00D0149B"/>
    <w:rsid w:val="00D02AC2"/>
    <w:rsid w:val="00D02C25"/>
    <w:rsid w:val="00D02E00"/>
    <w:rsid w:val="00D0300F"/>
    <w:rsid w:val="00D031FF"/>
    <w:rsid w:val="00D03330"/>
    <w:rsid w:val="00D03A82"/>
    <w:rsid w:val="00D03EFF"/>
    <w:rsid w:val="00D043CE"/>
    <w:rsid w:val="00D04466"/>
    <w:rsid w:val="00D04B8C"/>
    <w:rsid w:val="00D0514A"/>
    <w:rsid w:val="00D05836"/>
    <w:rsid w:val="00D05D09"/>
    <w:rsid w:val="00D061B0"/>
    <w:rsid w:val="00D06501"/>
    <w:rsid w:val="00D076D4"/>
    <w:rsid w:val="00D100AA"/>
    <w:rsid w:val="00D10864"/>
    <w:rsid w:val="00D108AC"/>
    <w:rsid w:val="00D10B4A"/>
    <w:rsid w:val="00D10BD0"/>
    <w:rsid w:val="00D10D2A"/>
    <w:rsid w:val="00D10E97"/>
    <w:rsid w:val="00D11095"/>
    <w:rsid w:val="00D113AE"/>
    <w:rsid w:val="00D132E1"/>
    <w:rsid w:val="00D13AC5"/>
    <w:rsid w:val="00D13F6F"/>
    <w:rsid w:val="00D1434C"/>
    <w:rsid w:val="00D1454A"/>
    <w:rsid w:val="00D1483A"/>
    <w:rsid w:val="00D152B6"/>
    <w:rsid w:val="00D15A28"/>
    <w:rsid w:val="00D16684"/>
    <w:rsid w:val="00D20940"/>
    <w:rsid w:val="00D22108"/>
    <w:rsid w:val="00D2224C"/>
    <w:rsid w:val="00D22665"/>
    <w:rsid w:val="00D23B63"/>
    <w:rsid w:val="00D23E3C"/>
    <w:rsid w:val="00D23F46"/>
    <w:rsid w:val="00D246A5"/>
    <w:rsid w:val="00D249E4"/>
    <w:rsid w:val="00D24CC1"/>
    <w:rsid w:val="00D24D54"/>
    <w:rsid w:val="00D259E1"/>
    <w:rsid w:val="00D25BBE"/>
    <w:rsid w:val="00D267C6"/>
    <w:rsid w:val="00D26A12"/>
    <w:rsid w:val="00D26D77"/>
    <w:rsid w:val="00D26ED4"/>
    <w:rsid w:val="00D30199"/>
    <w:rsid w:val="00D306DE"/>
    <w:rsid w:val="00D30BCC"/>
    <w:rsid w:val="00D312D5"/>
    <w:rsid w:val="00D313C9"/>
    <w:rsid w:val="00D319DF"/>
    <w:rsid w:val="00D31E2A"/>
    <w:rsid w:val="00D325F1"/>
    <w:rsid w:val="00D32A65"/>
    <w:rsid w:val="00D32B57"/>
    <w:rsid w:val="00D336F4"/>
    <w:rsid w:val="00D33B43"/>
    <w:rsid w:val="00D34A08"/>
    <w:rsid w:val="00D353BD"/>
    <w:rsid w:val="00D35844"/>
    <w:rsid w:val="00D358F5"/>
    <w:rsid w:val="00D35D06"/>
    <w:rsid w:val="00D3672F"/>
    <w:rsid w:val="00D36E34"/>
    <w:rsid w:val="00D373D4"/>
    <w:rsid w:val="00D37696"/>
    <w:rsid w:val="00D37AAB"/>
    <w:rsid w:val="00D40353"/>
    <w:rsid w:val="00D40A8A"/>
    <w:rsid w:val="00D40DEA"/>
    <w:rsid w:val="00D4155F"/>
    <w:rsid w:val="00D420DD"/>
    <w:rsid w:val="00D4325A"/>
    <w:rsid w:val="00D43B48"/>
    <w:rsid w:val="00D44251"/>
    <w:rsid w:val="00D44935"/>
    <w:rsid w:val="00D44A5B"/>
    <w:rsid w:val="00D45F0C"/>
    <w:rsid w:val="00D4787A"/>
    <w:rsid w:val="00D47B93"/>
    <w:rsid w:val="00D507AE"/>
    <w:rsid w:val="00D50CBB"/>
    <w:rsid w:val="00D50E6D"/>
    <w:rsid w:val="00D5126C"/>
    <w:rsid w:val="00D5139F"/>
    <w:rsid w:val="00D518DA"/>
    <w:rsid w:val="00D519F7"/>
    <w:rsid w:val="00D51EEC"/>
    <w:rsid w:val="00D52519"/>
    <w:rsid w:val="00D52FAE"/>
    <w:rsid w:val="00D534DF"/>
    <w:rsid w:val="00D54112"/>
    <w:rsid w:val="00D54A1B"/>
    <w:rsid w:val="00D55158"/>
    <w:rsid w:val="00D55714"/>
    <w:rsid w:val="00D563B4"/>
    <w:rsid w:val="00D564FC"/>
    <w:rsid w:val="00D56518"/>
    <w:rsid w:val="00D5691A"/>
    <w:rsid w:val="00D5697E"/>
    <w:rsid w:val="00D608B4"/>
    <w:rsid w:val="00D6159B"/>
    <w:rsid w:val="00D61987"/>
    <w:rsid w:val="00D61A4B"/>
    <w:rsid w:val="00D623FA"/>
    <w:rsid w:val="00D6295B"/>
    <w:rsid w:val="00D62BE1"/>
    <w:rsid w:val="00D63935"/>
    <w:rsid w:val="00D644A3"/>
    <w:rsid w:val="00D648D7"/>
    <w:rsid w:val="00D65545"/>
    <w:rsid w:val="00D65874"/>
    <w:rsid w:val="00D65F6C"/>
    <w:rsid w:val="00D66D2E"/>
    <w:rsid w:val="00D67F6A"/>
    <w:rsid w:val="00D7186B"/>
    <w:rsid w:val="00D71895"/>
    <w:rsid w:val="00D72602"/>
    <w:rsid w:val="00D7266F"/>
    <w:rsid w:val="00D726BF"/>
    <w:rsid w:val="00D72948"/>
    <w:rsid w:val="00D73C8C"/>
    <w:rsid w:val="00D74962"/>
    <w:rsid w:val="00D74CA6"/>
    <w:rsid w:val="00D7503F"/>
    <w:rsid w:val="00D754CF"/>
    <w:rsid w:val="00D75BBD"/>
    <w:rsid w:val="00D766A1"/>
    <w:rsid w:val="00D80315"/>
    <w:rsid w:val="00D8095D"/>
    <w:rsid w:val="00D80EED"/>
    <w:rsid w:val="00D811D6"/>
    <w:rsid w:val="00D81440"/>
    <w:rsid w:val="00D815C3"/>
    <w:rsid w:val="00D8188D"/>
    <w:rsid w:val="00D81F8C"/>
    <w:rsid w:val="00D82670"/>
    <w:rsid w:val="00D82752"/>
    <w:rsid w:val="00D82A28"/>
    <w:rsid w:val="00D82A38"/>
    <w:rsid w:val="00D82E57"/>
    <w:rsid w:val="00D84539"/>
    <w:rsid w:val="00D849A4"/>
    <w:rsid w:val="00D855C1"/>
    <w:rsid w:val="00D855D7"/>
    <w:rsid w:val="00D858B7"/>
    <w:rsid w:val="00D85CE2"/>
    <w:rsid w:val="00D86F0E"/>
    <w:rsid w:val="00D87393"/>
    <w:rsid w:val="00D876BD"/>
    <w:rsid w:val="00D90BD5"/>
    <w:rsid w:val="00D90D03"/>
    <w:rsid w:val="00D911C4"/>
    <w:rsid w:val="00D91DD2"/>
    <w:rsid w:val="00D925AC"/>
    <w:rsid w:val="00D92682"/>
    <w:rsid w:val="00D93C76"/>
    <w:rsid w:val="00D9456B"/>
    <w:rsid w:val="00D94745"/>
    <w:rsid w:val="00D95A5F"/>
    <w:rsid w:val="00D95D21"/>
    <w:rsid w:val="00D960B6"/>
    <w:rsid w:val="00D96C04"/>
    <w:rsid w:val="00D9758D"/>
    <w:rsid w:val="00D975F7"/>
    <w:rsid w:val="00D97E75"/>
    <w:rsid w:val="00DA06C5"/>
    <w:rsid w:val="00DA0890"/>
    <w:rsid w:val="00DA0958"/>
    <w:rsid w:val="00DA0B94"/>
    <w:rsid w:val="00DA2F56"/>
    <w:rsid w:val="00DA33CA"/>
    <w:rsid w:val="00DA3766"/>
    <w:rsid w:val="00DA3ACB"/>
    <w:rsid w:val="00DA3C82"/>
    <w:rsid w:val="00DA3E37"/>
    <w:rsid w:val="00DA406B"/>
    <w:rsid w:val="00DA57D3"/>
    <w:rsid w:val="00DA5DED"/>
    <w:rsid w:val="00DA626D"/>
    <w:rsid w:val="00DA63C7"/>
    <w:rsid w:val="00DA7317"/>
    <w:rsid w:val="00DA745C"/>
    <w:rsid w:val="00DB0A5C"/>
    <w:rsid w:val="00DB1D8B"/>
    <w:rsid w:val="00DB2698"/>
    <w:rsid w:val="00DB3A42"/>
    <w:rsid w:val="00DB3B6C"/>
    <w:rsid w:val="00DB4AA6"/>
    <w:rsid w:val="00DB515A"/>
    <w:rsid w:val="00DB51D2"/>
    <w:rsid w:val="00DB61A1"/>
    <w:rsid w:val="00DB665A"/>
    <w:rsid w:val="00DB7467"/>
    <w:rsid w:val="00DB74F2"/>
    <w:rsid w:val="00DB7732"/>
    <w:rsid w:val="00DC140C"/>
    <w:rsid w:val="00DC1BD5"/>
    <w:rsid w:val="00DC1C9A"/>
    <w:rsid w:val="00DC2420"/>
    <w:rsid w:val="00DC2CA0"/>
    <w:rsid w:val="00DC2D80"/>
    <w:rsid w:val="00DC517B"/>
    <w:rsid w:val="00DC632F"/>
    <w:rsid w:val="00DC6507"/>
    <w:rsid w:val="00DC6B5B"/>
    <w:rsid w:val="00DC7327"/>
    <w:rsid w:val="00DC7CD4"/>
    <w:rsid w:val="00DD0750"/>
    <w:rsid w:val="00DD0F6C"/>
    <w:rsid w:val="00DD1145"/>
    <w:rsid w:val="00DD1A53"/>
    <w:rsid w:val="00DD2381"/>
    <w:rsid w:val="00DD3050"/>
    <w:rsid w:val="00DD31CA"/>
    <w:rsid w:val="00DD341C"/>
    <w:rsid w:val="00DD3537"/>
    <w:rsid w:val="00DD37C8"/>
    <w:rsid w:val="00DD4CCF"/>
    <w:rsid w:val="00DD4E0D"/>
    <w:rsid w:val="00DD509B"/>
    <w:rsid w:val="00DD5822"/>
    <w:rsid w:val="00DD6DB9"/>
    <w:rsid w:val="00DD7591"/>
    <w:rsid w:val="00DD7E96"/>
    <w:rsid w:val="00DE0910"/>
    <w:rsid w:val="00DE151B"/>
    <w:rsid w:val="00DE2331"/>
    <w:rsid w:val="00DE279F"/>
    <w:rsid w:val="00DE2857"/>
    <w:rsid w:val="00DE2C8F"/>
    <w:rsid w:val="00DE3726"/>
    <w:rsid w:val="00DE3978"/>
    <w:rsid w:val="00DE3C1E"/>
    <w:rsid w:val="00DE4405"/>
    <w:rsid w:val="00DE45E7"/>
    <w:rsid w:val="00DE498C"/>
    <w:rsid w:val="00DE4ACF"/>
    <w:rsid w:val="00DE5033"/>
    <w:rsid w:val="00DE503E"/>
    <w:rsid w:val="00DE6BF9"/>
    <w:rsid w:val="00DE702C"/>
    <w:rsid w:val="00DE7BAB"/>
    <w:rsid w:val="00DE7DDD"/>
    <w:rsid w:val="00DE7F34"/>
    <w:rsid w:val="00DE7FEB"/>
    <w:rsid w:val="00DF01F6"/>
    <w:rsid w:val="00DF0CF1"/>
    <w:rsid w:val="00DF1C38"/>
    <w:rsid w:val="00DF1E0D"/>
    <w:rsid w:val="00DF1E55"/>
    <w:rsid w:val="00DF2383"/>
    <w:rsid w:val="00DF30E4"/>
    <w:rsid w:val="00DF31A1"/>
    <w:rsid w:val="00DF4548"/>
    <w:rsid w:val="00DF4721"/>
    <w:rsid w:val="00DF4A32"/>
    <w:rsid w:val="00DF4B21"/>
    <w:rsid w:val="00DF504A"/>
    <w:rsid w:val="00DF5829"/>
    <w:rsid w:val="00DF707E"/>
    <w:rsid w:val="00DF73F6"/>
    <w:rsid w:val="00DF793F"/>
    <w:rsid w:val="00E00053"/>
    <w:rsid w:val="00E00521"/>
    <w:rsid w:val="00E008DD"/>
    <w:rsid w:val="00E00BCE"/>
    <w:rsid w:val="00E00BFF"/>
    <w:rsid w:val="00E01AB0"/>
    <w:rsid w:val="00E025C8"/>
    <w:rsid w:val="00E039EF"/>
    <w:rsid w:val="00E03E60"/>
    <w:rsid w:val="00E0486F"/>
    <w:rsid w:val="00E048FA"/>
    <w:rsid w:val="00E04D34"/>
    <w:rsid w:val="00E0600C"/>
    <w:rsid w:val="00E065F3"/>
    <w:rsid w:val="00E0732A"/>
    <w:rsid w:val="00E1114C"/>
    <w:rsid w:val="00E111A9"/>
    <w:rsid w:val="00E11708"/>
    <w:rsid w:val="00E11877"/>
    <w:rsid w:val="00E11CF5"/>
    <w:rsid w:val="00E1231E"/>
    <w:rsid w:val="00E1235C"/>
    <w:rsid w:val="00E1235D"/>
    <w:rsid w:val="00E1268E"/>
    <w:rsid w:val="00E12E86"/>
    <w:rsid w:val="00E13199"/>
    <w:rsid w:val="00E13408"/>
    <w:rsid w:val="00E13B1A"/>
    <w:rsid w:val="00E14896"/>
    <w:rsid w:val="00E162BB"/>
    <w:rsid w:val="00E16FBB"/>
    <w:rsid w:val="00E174E2"/>
    <w:rsid w:val="00E20D9C"/>
    <w:rsid w:val="00E21312"/>
    <w:rsid w:val="00E2149D"/>
    <w:rsid w:val="00E2177D"/>
    <w:rsid w:val="00E22ED5"/>
    <w:rsid w:val="00E23086"/>
    <w:rsid w:val="00E2333D"/>
    <w:rsid w:val="00E23349"/>
    <w:rsid w:val="00E233D2"/>
    <w:rsid w:val="00E2461B"/>
    <w:rsid w:val="00E24BDC"/>
    <w:rsid w:val="00E25296"/>
    <w:rsid w:val="00E25C21"/>
    <w:rsid w:val="00E2616C"/>
    <w:rsid w:val="00E2653B"/>
    <w:rsid w:val="00E26589"/>
    <w:rsid w:val="00E27198"/>
    <w:rsid w:val="00E27492"/>
    <w:rsid w:val="00E301CF"/>
    <w:rsid w:val="00E30533"/>
    <w:rsid w:val="00E3058B"/>
    <w:rsid w:val="00E3066D"/>
    <w:rsid w:val="00E3319C"/>
    <w:rsid w:val="00E33C8C"/>
    <w:rsid w:val="00E34FC7"/>
    <w:rsid w:val="00E351B7"/>
    <w:rsid w:val="00E36219"/>
    <w:rsid w:val="00E366FB"/>
    <w:rsid w:val="00E36A2A"/>
    <w:rsid w:val="00E37978"/>
    <w:rsid w:val="00E408F5"/>
    <w:rsid w:val="00E40DEA"/>
    <w:rsid w:val="00E4191F"/>
    <w:rsid w:val="00E41CFB"/>
    <w:rsid w:val="00E4236C"/>
    <w:rsid w:val="00E42B51"/>
    <w:rsid w:val="00E42DBF"/>
    <w:rsid w:val="00E436A1"/>
    <w:rsid w:val="00E43DF5"/>
    <w:rsid w:val="00E443AC"/>
    <w:rsid w:val="00E444C0"/>
    <w:rsid w:val="00E4598E"/>
    <w:rsid w:val="00E469BA"/>
    <w:rsid w:val="00E46E0D"/>
    <w:rsid w:val="00E4700A"/>
    <w:rsid w:val="00E47CEC"/>
    <w:rsid w:val="00E50012"/>
    <w:rsid w:val="00E505E3"/>
    <w:rsid w:val="00E507E4"/>
    <w:rsid w:val="00E508E6"/>
    <w:rsid w:val="00E50A14"/>
    <w:rsid w:val="00E5178C"/>
    <w:rsid w:val="00E518B1"/>
    <w:rsid w:val="00E520E4"/>
    <w:rsid w:val="00E5301D"/>
    <w:rsid w:val="00E5440F"/>
    <w:rsid w:val="00E55E23"/>
    <w:rsid w:val="00E5728D"/>
    <w:rsid w:val="00E60DE4"/>
    <w:rsid w:val="00E61DB5"/>
    <w:rsid w:val="00E62BD6"/>
    <w:rsid w:val="00E6324B"/>
    <w:rsid w:val="00E636FE"/>
    <w:rsid w:val="00E63CB5"/>
    <w:rsid w:val="00E640FC"/>
    <w:rsid w:val="00E64841"/>
    <w:rsid w:val="00E65A0F"/>
    <w:rsid w:val="00E65B0B"/>
    <w:rsid w:val="00E65E76"/>
    <w:rsid w:val="00E66027"/>
    <w:rsid w:val="00E66070"/>
    <w:rsid w:val="00E66890"/>
    <w:rsid w:val="00E67284"/>
    <w:rsid w:val="00E677FB"/>
    <w:rsid w:val="00E72D3C"/>
    <w:rsid w:val="00E73FA8"/>
    <w:rsid w:val="00E76022"/>
    <w:rsid w:val="00E76403"/>
    <w:rsid w:val="00E76ACB"/>
    <w:rsid w:val="00E76B79"/>
    <w:rsid w:val="00E775FE"/>
    <w:rsid w:val="00E77EEA"/>
    <w:rsid w:val="00E77FFC"/>
    <w:rsid w:val="00E802F5"/>
    <w:rsid w:val="00E80646"/>
    <w:rsid w:val="00E815CD"/>
    <w:rsid w:val="00E81C3A"/>
    <w:rsid w:val="00E81E05"/>
    <w:rsid w:val="00E826AA"/>
    <w:rsid w:val="00E82982"/>
    <w:rsid w:val="00E82B2C"/>
    <w:rsid w:val="00E85222"/>
    <w:rsid w:val="00E8523F"/>
    <w:rsid w:val="00E859C7"/>
    <w:rsid w:val="00E8617F"/>
    <w:rsid w:val="00E86D2D"/>
    <w:rsid w:val="00E87246"/>
    <w:rsid w:val="00E87505"/>
    <w:rsid w:val="00E875DC"/>
    <w:rsid w:val="00E87E26"/>
    <w:rsid w:val="00E902F0"/>
    <w:rsid w:val="00E90471"/>
    <w:rsid w:val="00E90E58"/>
    <w:rsid w:val="00E910DA"/>
    <w:rsid w:val="00E91391"/>
    <w:rsid w:val="00E914DE"/>
    <w:rsid w:val="00E915E5"/>
    <w:rsid w:val="00E9227D"/>
    <w:rsid w:val="00E924E5"/>
    <w:rsid w:val="00E94366"/>
    <w:rsid w:val="00E944EF"/>
    <w:rsid w:val="00E945EA"/>
    <w:rsid w:val="00E94AD4"/>
    <w:rsid w:val="00E957C0"/>
    <w:rsid w:val="00E967CA"/>
    <w:rsid w:val="00E97057"/>
    <w:rsid w:val="00E97169"/>
    <w:rsid w:val="00E97372"/>
    <w:rsid w:val="00E97B6E"/>
    <w:rsid w:val="00EA0321"/>
    <w:rsid w:val="00EA1175"/>
    <w:rsid w:val="00EA23E0"/>
    <w:rsid w:val="00EA2868"/>
    <w:rsid w:val="00EA2A0A"/>
    <w:rsid w:val="00EA2E09"/>
    <w:rsid w:val="00EA450F"/>
    <w:rsid w:val="00EA4DC8"/>
    <w:rsid w:val="00EA4F88"/>
    <w:rsid w:val="00EA5027"/>
    <w:rsid w:val="00EA6B05"/>
    <w:rsid w:val="00EA7BBE"/>
    <w:rsid w:val="00EB0280"/>
    <w:rsid w:val="00EB0744"/>
    <w:rsid w:val="00EB0E7C"/>
    <w:rsid w:val="00EB0EAA"/>
    <w:rsid w:val="00EB2372"/>
    <w:rsid w:val="00EB33BB"/>
    <w:rsid w:val="00EB37D9"/>
    <w:rsid w:val="00EB3957"/>
    <w:rsid w:val="00EB4307"/>
    <w:rsid w:val="00EB4913"/>
    <w:rsid w:val="00EB4E10"/>
    <w:rsid w:val="00EB5703"/>
    <w:rsid w:val="00EB688E"/>
    <w:rsid w:val="00EB702F"/>
    <w:rsid w:val="00EB72ED"/>
    <w:rsid w:val="00EB7370"/>
    <w:rsid w:val="00EB7829"/>
    <w:rsid w:val="00EB7A00"/>
    <w:rsid w:val="00EC0456"/>
    <w:rsid w:val="00EC0CAF"/>
    <w:rsid w:val="00EC16A8"/>
    <w:rsid w:val="00EC1EE2"/>
    <w:rsid w:val="00EC211D"/>
    <w:rsid w:val="00EC3129"/>
    <w:rsid w:val="00EC451B"/>
    <w:rsid w:val="00EC46C6"/>
    <w:rsid w:val="00EC4995"/>
    <w:rsid w:val="00EC4B72"/>
    <w:rsid w:val="00EC4DFB"/>
    <w:rsid w:val="00EC4F1D"/>
    <w:rsid w:val="00EC532B"/>
    <w:rsid w:val="00EC5F3D"/>
    <w:rsid w:val="00EC689E"/>
    <w:rsid w:val="00EC707C"/>
    <w:rsid w:val="00EC74CE"/>
    <w:rsid w:val="00ED0C1A"/>
    <w:rsid w:val="00ED138E"/>
    <w:rsid w:val="00ED138F"/>
    <w:rsid w:val="00ED1A40"/>
    <w:rsid w:val="00ED225D"/>
    <w:rsid w:val="00ED2C0C"/>
    <w:rsid w:val="00ED3192"/>
    <w:rsid w:val="00ED328D"/>
    <w:rsid w:val="00ED40E0"/>
    <w:rsid w:val="00ED427B"/>
    <w:rsid w:val="00ED4BC6"/>
    <w:rsid w:val="00ED50DA"/>
    <w:rsid w:val="00ED52C5"/>
    <w:rsid w:val="00ED54A7"/>
    <w:rsid w:val="00ED5B8F"/>
    <w:rsid w:val="00ED644F"/>
    <w:rsid w:val="00ED6CFE"/>
    <w:rsid w:val="00ED6DA3"/>
    <w:rsid w:val="00ED6E23"/>
    <w:rsid w:val="00ED7642"/>
    <w:rsid w:val="00ED7643"/>
    <w:rsid w:val="00ED7C53"/>
    <w:rsid w:val="00EE0066"/>
    <w:rsid w:val="00EE02A8"/>
    <w:rsid w:val="00EE1264"/>
    <w:rsid w:val="00EE1EDC"/>
    <w:rsid w:val="00EE204A"/>
    <w:rsid w:val="00EE254A"/>
    <w:rsid w:val="00EE3077"/>
    <w:rsid w:val="00EE3817"/>
    <w:rsid w:val="00EE3B02"/>
    <w:rsid w:val="00EE44F6"/>
    <w:rsid w:val="00EE45E8"/>
    <w:rsid w:val="00EE482B"/>
    <w:rsid w:val="00EE4E4C"/>
    <w:rsid w:val="00EE50A6"/>
    <w:rsid w:val="00EE55AD"/>
    <w:rsid w:val="00EE5AF4"/>
    <w:rsid w:val="00EE5C62"/>
    <w:rsid w:val="00EE5F9D"/>
    <w:rsid w:val="00EE629F"/>
    <w:rsid w:val="00EF1006"/>
    <w:rsid w:val="00EF129D"/>
    <w:rsid w:val="00EF167C"/>
    <w:rsid w:val="00EF198C"/>
    <w:rsid w:val="00EF1B19"/>
    <w:rsid w:val="00EF265A"/>
    <w:rsid w:val="00EF2B78"/>
    <w:rsid w:val="00EF32B6"/>
    <w:rsid w:val="00EF32CB"/>
    <w:rsid w:val="00EF3A05"/>
    <w:rsid w:val="00EF5F8B"/>
    <w:rsid w:val="00EF73D0"/>
    <w:rsid w:val="00EF74C9"/>
    <w:rsid w:val="00EF79D3"/>
    <w:rsid w:val="00EF7B15"/>
    <w:rsid w:val="00F00C0A"/>
    <w:rsid w:val="00F0136B"/>
    <w:rsid w:val="00F01873"/>
    <w:rsid w:val="00F02217"/>
    <w:rsid w:val="00F02582"/>
    <w:rsid w:val="00F02C7A"/>
    <w:rsid w:val="00F0308A"/>
    <w:rsid w:val="00F0396C"/>
    <w:rsid w:val="00F03B01"/>
    <w:rsid w:val="00F0490A"/>
    <w:rsid w:val="00F0512D"/>
    <w:rsid w:val="00F0599E"/>
    <w:rsid w:val="00F06047"/>
    <w:rsid w:val="00F064E8"/>
    <w:rsid w:val="00F06E3D"/>
    <w:rsid w:val="00F06EA9"/>
    <w:rsid w:val="00F079FC"/>
    <w:rsid w:val="00F07C12"/>
    <w:rsid w:val="00F07F1C"/>
    <w:rsid w:val="00F11395"/>
    <w:rsid w:val="00F1210A"/>
    <w:rsid w:val="00F12754"/>
    <w:rsid w:val="00F1282A"/>
    <w:rsid w:val="00F12CCB"/>
    <w:rsid w:val="00F1313B"/>
    <w:rsid w:val="00F13C33"/>
    <w:rsid w:val="00F145BD"/>
    <w:rsid w:val="00F14B1E"/>
    <w:rsid w:val="00F151B2"/>
    <w:rsid w:val="00F151FC"/>
    <w:rsid w:val="00F15521"/>
    <w:rsid w:val="00F156B4"/>
    <w:rsid w:val="00F16796"/>
    <w:rsid w:val="00F16BFD"/>
    <w:rsid w:val="00F16FFA"/>
    <w:rsid w:val="00F170AF"/>
    <w:rsid w:val="00F20348"/>
    <w:rsid w:val="00F208B9"/>
    <w:rsid w:val="00F20908"/>
    <w:rsid w:val="00F20F96"/>
    <w:rsid w:val="00F218F6"/>
    <w:rsid w:val="00F21A86"/>
    <w:rsid w:val="00F222C6"/>
    <w:rsid w:val="00F22C05"/>
    <w:rsid w:val="00F22D51"/>
    <w:rsid w:val="00F22DD1"/>
    <w:rsid w:val="00F231D7"/>
    <w:rsid w:val="00F232C1"/>
    <w:rsid w:val="00F23451"/>
    <w:rsid w:val="00F23A68"/>
    <w:rsid w:val="00F23C45"/>
    <w:rsid w:val="00F24D13"/>
    <w:rsid w:val="00F25A96"/>
    <w:rsid w:val="00F25DB5"/>
    <w:rsid w:val="00F25F67"/>
    <w:rsid w:val="00F265FD"/>
    <w:rsid w:val="00F26F15"/>
    <w:rsid w:val="00F271D7"/>
    <w:rsid w:val="00F27526"/>
    <w:rsid w:val="00F277BF"/>
    <w:rsid w:val="00F27A30"/>
    <w:rsid w:val="00F27BE3"/>
    <w:rsid w:val="00F301F3"/>
    <w:rsid w:val="00F30590"/>
    <w:rsid w:val="00F3068D"/>
    <w:rsid w:val="00F3078C"/>
    <w:rsid w:val="00F3087C"/>
    <w:rsid w:val="00F3142C"/>
    <w:rsid w:val="00F3195D"/>
    <w:rsid w:val="00F31A20"/>
    <w:rsid w:val="00F31E51"/>
    <w:rsid w:val="00F32554"/>
    <w:rsid w:val="00F331C9"/>
    <w:rsid w:val="00F333D7"/>
    <w:rsid w:val="00F3412C"/>
    <w:rsid w:val="00F34179"/>
    <w:rsid w:val="00F3573A"/>
    <w:rsid w:val="00F35C45"/>
    <w:rsid w:val="00F36919"/>
    <w:rsid w:val="00F36C3C"/>
    <w:rsid w:val="00F402DE"/>
    <w:rsid w:val="00F402E6"/>
    <w:rsid w:val="00F40A7A"/>
    <w:rsid w:val="00F40BF7"/>
    <w:rsid w:val="00F4104A"/>
    <w:rsid w:val="00F41B28"/>
    <w:rsid w:val="00F41CFF"/>
    <w:rsid w:val="00F425EC"/>
    <w:rsid w:val="00F44C84"/>
    <w:rsid w:val="00F44F1A"/>
    <w:rsid w:val="00F454D5"/>
    <w:rsid w:val="00F46D9F"/>
    <w:rsid w:val="00F500EA"/>
    <w:rsid w:val="00F50933"/>
    <w:rsid w:val="00F50EA3"/>
    <w:rsid w:val="00F514C5"/>
    <w:rsid w:val="00F51BB9"/>
    <w:rsid w:val="00F5308B"/>
    <w:rsid w:val="00F55478"/>
    <w:rsid w:val="00F56675"/>
    <w:rsid w:val="00F56AE4"/>
    <w:rsid w:val="00F56C03"/>
    <w:rsid w:val="00F5757E"/>
    <w:rsid w:val="00F576FB"/>
    <w:rsid w:val="00F602B4"/>
    <w:rsid w:val="00F60F3A"/>
    <w:rsid w:val="00F613B8"/>
    <w:rsid w:val="00F61677"/>
    <w:rsid w:val="00F61921"/>
    <w:rsid w:val="00F61974"/>
    <w:rsid w:val="00F622DC"/>
    <w:rsid w:val="00F6498E"/>
    <w:rsid w:val="00F64A32"/>
    <w:rsid w:val="00F64BE2"/>
    <w:rsid w:val="00F65FB1"/>
    <w:rsid w:val="00F6612D"/>
    <w:rsid w:val="00F667F9"/>
    <w:rsid w:val="00F66AB2"/>
    <w:rsid w:val="00F66BBE"/>
    <w:rsid w:val="00F673FA"/>
    <w:rsid w:val="00F7005D"/>
    <w:rsid w:val="00F70E39"/>
    <w:rsid w:val="00F7104F"/>
    <w:rsid w:val="00F713B3"/>
    <w:rsid w:val="00F734DE"/>
    <w:rsid w:val="00F73C23"/>
    <w:rsid w:val="00F74B78"/>
    <w:rsid w:val="00F74EFF"/>
    <w:rsid w:val="00F76E40"/>
    <w:rsid w:val="00F77257"/>
    <w:rsid w:val="00F7798C"/>
    <w:rsid w:val="00F77B1B"/>
    <w:rsid w:val="00F77E4C"/>
    <w:rsid w:val="00F80683"/>
    <w:rsid w:val="00F811B7"/>
    <w:rsid w:val="00F834AA"/>
    <w:rsid w:val="00F83F28"/>
    <w:rsid w:val="00F83F71"/>
    <w:rsid w:val="00F840F9"/>
    <w:rsid w:val="00F843DE"/>
    <w:rsid w:val="00F852A6"/>
    <w:rsid w:val="00F85350"/>
    <w:rsid w:val="00F85669"/>
    <w:rsid w:val="00F85970"/>
    <w:rsid w:val="00F85C8E"/>
    <w:rsid w:val="00F861BF"/>
    <w:rsid w:val="00F862E9"/>
    <w:rsid w:val="00F8676F"/>
    <w:rsid w:val="00F86F43"/>
    <w:rsid w:val="00F872A3"/>
    <w:rsid w:val="00F874E4"/>
    <w:rsid w:val="00F8760D"/>
    <w:rsid w:val="00F87DDC"/>
    <w:rsid w:val="00F90C2D"/>
    <w:rsid w:val="00F9105A"/>
    <w:rsid w:val="00F9157E"/>
    <w:rsid w:val="00F91B24"/>
    <w:rsid w:val="00F91C8A"/>
    <w:rsid w:val="00F9210E"/>
    <w:rsid w:val="00F9287F"/>
    <w:rsid w:val="00F92B68"/>
    <w:rsid w:val="00F93169"/>
    <w:rsid w:val="00F94361"/>
    <w:rsid w:val="00F945C0"/>
    <w:rsid w:val="00F94692"/>
    <w:rsid w:val="00F95285"/>
    <w:rsid w:val="00F961E6"/>
    <w:rsid w:val="00F9733A"/>
    <w:rsid w:val="00F97A64"/>
    <w:rsid w:val="00FA0FB9"/>
    <w:rsid w:val="00FA14E6"/>
    <w:rsid w:val="00FA1DB2"/>
    <w:rsid w:val="00FA1F8C"/>
    <w:rsid w:val="00FA2C80"/>
    <w:rsid w:val="00FA2CA9"/>
    <w:rsid w:val="00FA2E89"/>
    <w:rsid w:val="00FA37A0"/>
    <w:rsid w:val="00FA4013"/>
    <w:rsid w:val="00FA4F00"/>
    <w:rsid w:val="00FA55BE"/>
    <w:rsid w:val="00FA5963"/>
    <w:rsid w:val="00FA780C"/>
    <w:rsid w:val="00FA7FB2"/>
    <w:rsid w:val="00FB0567"/>
    <w:rsid w:val="00FB0669"/>
    <w:rsid w:val="00FB0928"/>
    <w:rsid w:val="00FB1276"/>
    <w:rsid w:val="00FB1CF9"/>
    <w:rsid w:val="00FB29C6"/>
    <w:rsid w:val="00FB2E2C"/>
    <w:rsid w:val="00FB3CC2"/>
    <w:rsid w:val="00FB4A1D"/>
    <w:rsid w:val="00FB5873"/>
    <w:rsid w:val="00FB5949"/>
    <w:rsid w:val="00FB5CA7"/>
    <w:rsid w:val="00FB5EDB"/>
    <w:rsid w:val="00FB67D6"/>
    <w:rsid w:val="00FB6DAB"/>
    <w:rsid w:val="00FB7272"/>
    <w:rsid w:val="00FB7C75"/>
    <w:rsid w:val="00FB7CD3"/>
    <w:rsid w:val="00FC0BF1"/>
    <w:rsid w:val="00FC0FC8"/>
    <w:rsid w:val="00FC2608"/>
    <w:rsid w:val="00FC3465"/>
    <w:rsid w:val="00FC3542"/>
    <w:rsid w:val="00FC4490"/>
    <w:rsid w:val="00FC4802"/>
    <w:rsid w:val="00FC50D5"/>
    <w:rsid w:val="00FC522D"/>
    <w:rsid w:val="00FC54CB"/>
    <w:rsid w:val="00FC6985"/>
    <w:rsid w:val="00FC6CB4"/>
    <w:rsid w:val="00FC7115"/>
    <w:rsid w:val="00FC73CC"/>
    <w:rsid w:val="00FC7A53"/>
    <w:rsid w:val="00FD015A"/>
    <w:rsid w:val="00FD057D"/>
    <w:rsid w:val="00FD061F"/>
    <w:rsid w:val="00FD0900"/>
    <w:rsid w:val="00FD0D92"/>
    <w:rsid w:val="00FD151B"/>
    <w:rsid w:val="00FD17B2"/>
    <w:rsid w:val="00FD1914"/>
    <w:rsid w:val="00FD3491"/>
    <w:rsid w:val="00FD34D4"/>
    <w:rsid w:val="00FD4142"/>
    <w:rsid w:val="00FD4245"/>
    <w:rsid w:val="00FD43A3"/>
    <w:rsid w:val="00FD530D"/>
    <w:rsid w:val="00FD54B0"/>
    <w:rsid w:val="00FD5909"/>
    <w:rsid w:val="00FD59C5"/>
    <w:rsid w:val="00FD59D4"/>
    <w:rsid w:val="00FD5AD3"/>
    <w:rsid w:val="00FD6275"/>
    <w:rsid w:val="00FD655C"/>
    <w:rsid w:val="00FD683B"/>
    <w:rsid w:val="00FD778E"/>
    <w:rsid w:val="00FE0BAD"/>
    <w:rsid w:val="00FE1367"/>
    <w:rsid w:val="00FE1B18"/>
    <w:rsid w:val="00FE2396"/>
    <w:rsid w:val="00FE2AF5"/>
    <w:rsid w:val="00FE3B50"/>
    <w:rsid w:val="00FE3EEE"/>
    <w:rsid w:val="00FE43B2"/>
    <w:rsid w:val="00FE49F4"/>
    <w:rsid w:val="00FE4A94"/>
    <w:rsid w:val="00FE51B4"/>
    <w:rsid w:val="00FE59D7"/>
    <w:rsid w:val="00FE5CBB"/>
    <w:rsid w:val="00FE602D"/>
    <w:rsid w:val="00FE6050"/>
    <w:rsid w:val="00FE6482"/>
    <w:rsid w:val="00FE6DDE"/>
    <w:rsid w:val="00FE7267"/>
    <w:rsid w:val="00FE78ED"/>
    <w:rsid w:val="00FE7B16"/>
    <w:rsid w:val="00FE7EEF"/>
    <w:rsid w:val="00FF00BA"/>
    <w:rsid w:val="00FF0470"/>
    <w:rsid w:val="00FF07D6"/>
    <w:rsid w:val="00FF0E1D"/>
    <w:rsid w:val="00FF26D4"/>
    <w:rsid w:val="00FF3998"/>
    <w:rsid w:val="00FF4397"/>
    <w:rsid w:val="00FF4C28"/>
    <w:rsid w:val="00FF5F43"/>
    <w:rsid w:val="00FF6435"/>
    <w:rsid w:val="00FF74E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FE5B9E"/>
  <w15:docId w15:val="{9F83BE1D-915C-4CF4-944D-D2A97BEDC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A7E7F"/>
    <w:pPr>
      <w:spacing w:after="0" w:line="240" w:lineRule="auto"/>
    </w:pPr>
    <w:rPr>
      <w:rFonts w:ascii="Times New Roman" w:eastAsia="Times New Roman" w:hAnsi="Times New Roman" w:cs="Times New Roman"/>
      <w:sz w:val="24"/>
      <w:szCs w:val="24"/>
      <w:lang w:eastAsia="ru-RU"/>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6"/>
    <w:next w:val="a6"/>
    <w:link w:val="13"/>
    <w:qFormat/>
    <w:rsid w:val="00EF74C9"/>
    <w:pPr>
      <w:keepNext/>
      <w:spacing w:before="240" w:after="60"/>
      <w:outlineLvl w:val="0"/>
    </w:pPr>
    <w:rPr>
      <w:rFonts w:ascii="Arial" w:hAnsi="Arial" w:cs="Arial"/>
      <w:b/>
      <w:bCs/>
      <w:kern w:val="32"/>
      <w:sz w:val="32"/>
      <w:szCs w:val="32"/>
    </w:rPr>
  </w:style>
  <w:style w:type="paragraph" w:styleId="2">
    <w:name w:val="heading 2"/>
    <w:aliases w:val="2,sub-sect,H2,contract,h2,Numbered text 3,H21,H22,H23,H24,H211,H25,H212,H221,H231,H241,H2111,H26,H213,H222,H232,H242,H2112,H27,H214,H28,H29,H210,H215,H216,H217,H218,H219,H220,H2110,H223,H2113,H224,H225,H226,H227,H228,Заголовок 2 Знак Знак"/>
    <w:basedOn w:val="a6"/>
    <w:next w:val="a6"/>
    <w:link w:val="20"/>
    <w:uiPriority w:val="9"/>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aliases w:val="h3,Head 3,l3+toc 3,heading 3,CT,Sub-section Title,l3,H3"/>
    <w:basedOn w:val="a6"/>
    <w:next w:val="a6"/>
    <w:link w:val="30"/>
    <w:uiPriority w:val="9"/>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6"/>
    <w:next w:val="a6"/>
    <w:link w:val="40"/>
    <w:uiPriority w:val="9"/>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6"/>
    <w:next w:val="a6"/>
    <w:link w:val="50"/>
    <w:uiPriority w:val="9"/>
    <w:qFormat/>
    <w:rsid w:val="00EF74C9"/>
    <w:pPr>
      <w:keepNext/>
      <w:ind w:firstLine="5940"/>
      <w:outlineLvl w:val="4"/>
    </w:pPr>
    <w:rPr>
      <w:caps/>
      <w:sz w:val="28"/>
      <w:szCs w:val="28"/>
    </w:rPr>
  </w:style>
  <w:style w:type="paragraph" w:styleId="60">
    <w:name w:val="heading 6"/>
    <w:basedOn w:val="a6"/>
    <w:next w:val="a6"/>
    <w:link w:val="61"/>
    <w:uiPriority w:val="9"/>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6"/>
    <w:next w:val="a6"/>
    <w:link w:val="70"/>
    <w:uiPriority w:val="9"/>
    <w:qFormat/>
    <w:rsid w:val="00EF74C9"/>
    <w:pPr>
      <w:spacing w:before="240" w:after="60"/>
      <w:outlineLvl w:val="6"/>
    </w:pPr>
  </w:style>
  <w:style w:type="paragraph" w:styleId="8">
    <w:name w:val="heading 8"/>
    <w:basedOn w:val="a6"/>
    <w:next w:val="a6"/>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6"/>
    <w:next w:val="a6"/>
    <w:link w:val="90"/>
    <w:uiPriority w:val="9"/>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7"/>
    <w:link w:val="12"/>
    <w:rsid w:val="00EF74C9"/>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contract Знак,h2 Знак,Numbered text 3 Знак,H21 Знак,H22 Знак,H23 Знак,H24 Знак,H211 Знак,H25 Знак,H212 Знак,H221 Знак,H231 Знак,H241 Знак,H2111 Знак,H26 Знак,H213 Знак,H222 Знак,H232 Знак,H242 Знак,H27 Знак"/>
    <w:basedOn w:val="a7"/>
    <w:link w:val="2"/>
    <w:uiPriority w:val="9"/>
    <w:rsid w:val="00EF74C9"/>
    <w:rPr>
      <w:rFonts w:ascii="Arial" w:eastAsia="Times New Roman" w:hAnsi="Arial" w:cs="Arial"/>
      <w:b/>
      <w:bCs/>
      <w:i/>
      <w:iCs/>
      <w:sz w:val="28"/>
      <w:szCs w:val="28"/>
      <w:lang w:eastAsia="ru-RU"/>
    </w:rPr>
  </w:style>
  <w:style w:type="character" w:customStyle="1" w:styleId="30">
    <w:name w:val="Заголовок 3 Знак"/>
    <w:aliases w:val="h3 Знак,Head 3 Знак,l3+toc 3 Знак,heading 3 Знак,CT Знак,Sub-section Title Знак,l3 Знак,H3 Знак"/>
    <w:basedOn w:val="a7"/>
    <w:link w:val="3"/>
    <w:uiPriority w:val="9"/>
    <w:rsid w:val="00EF74C9"/>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7"/>
    <w:link w:val="4"/>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7"/>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7"/>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7"/>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6"/>
    <w:link w:val="ab"/>
    <w:uiPriority w:val="99"/>
    <w:qFormat/>
    <w:rsid w:val="00C47760"/>
    <w:pPr>
      <w:ind w:left="720"/>
      <w:contextualSpacing/>
    </w:pPr>
  </w:style>
  <w:style w:type="character" w:customStyle="1" w:styleId="a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a"/>
    <w:uiPriority w:val="99"/>
    <w:qFormat/>
    <w:locked/>
    <w:rsid w:val="00C6337A"/>
    <w:rPr>
      <w:rFonts w:ascii="Times New Roman" w:eastAsia="Times New Roman" w:hAnsi="Times New Roman" w:cs="Times New Roman"/>
      <w:sz w:val="24"/>
      <w:szCs w:val="24"/>
      <w:lang w:eastAsia="ru-RU"/>
    </w:rPr>
  </w:style>
  <w:style w:type="paragraph" w:styleId="ac">
    <w:name w:val="Body Text Indent"/>
    <w:basedOn w:val="a6"/>
    <w:link w:val="ad"/>
    <w:uiPriority w:val="99"/>
    <w:rsid w:val="00EF74C9"/>
    <w:pPr>
      <w:widowControl w:val="0"/>
      <w:autoSpaceDE w:val="0"/>
      <w:autoSpaceDN w:val="0"/>
      <w:adjustRightInd w:val="0"/>
      <w:spacing w:after="120" w:line="360" w:lineRule="auto"/>
      <w:ind w:left="283" w:firstLine="720"/>
      <w:jc w:val="both"/>
    </w:pPr>
  </w:style>
  <w:style w:type="character" w:customStyle="1" w:styleId="ad">
    <w:name w:val="Основной текст с отступом Знак"/>
    <w:basedOn w:val="a7"/>
    <w:link w:val="ac"/>
    <w:rsid w:val="00EF74C9"/>
    <w:rPr>
      <w:rFonts w:ascii="Times New Roman" w:eastAsia="Times New Roman" w:hAnsi="Times New Roman" w:cs="Times New Roman"/>
      <w:sz w:val="24"/>
      <w:szCs w:val="24"/>
      <w:lang w:eastAsia="ru-RU"/>
    </w:rPr>
  </w:style>
  <w:style w:type="paragraph" w:styleId="31">
    <w:name w:val="Body Text Indent 3"/>
    <w:basedOn w:val="a6"/>
    <w:link w:val="32"/>
    <w:uiPriority w:val="99"/>
    <w:rsid w:val="00EF74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7"/>
    <w:link w:val="31"/>
    <w:rsid w:val="00EF74C9"/>
    <w:rPr>
      <w:rFonts w:ascii="Times New Roman" w:eastAsia="Times New Roman" w:hAnsi="Times New Roman" w:cs="Times New Roman"/>
      <w:sz w:val="28"/>
      <w:szCs w:val="28"/>
      <w:lang w:eastAsia="ru-RU"/>
    </w:rPr>
  </w:style>
  <w:style w:type="paragraph" w:styleId="ae">
    <w:name w:val="Body Text"/>
    <w:aliases w:val="Список 1,Body Text Char"/>
    <w:basedOn w:val="a6"/>
    <w:link w:val="14"/>
    <w:qFormat/>
    <w:rsid w:val="00EF74C9"/>
    <w:pPr>
      <w:widowControl w:val="0"/>
      <w:autoSpaceDE w:val="0"/>
      <w:autoSpaceDN w:val="0"/>
      <w:adjustRightInd w:val="0"/>
      <w:jc w:val="both"/>
    </w:pPr>
    <w:rPr>
      <w:color w:val="000000"/>
      <w:sz w:val="28"/>
      <w:szCs w:val="28"/>
    </w:rPr>
  </w:style>
  <w:style w:type="character" w:customStyle="1" w:styleId="14">
    <w:name w:val="Основной текст Знак1"/>
    <w:aliases w:val="Список 1 Знак1,Body Text Char Знак1"/>
    <w:link w:val="ae"/>
    <w:rsid w:val="00EF74C9"/>
    <w:rPr>
      <w:rFonts w:ascii="Times New Roman" w:eastAsia="Times New Roman" w:hAnsi="Times New Roman" w:cs="Times New Roman"/>
      <w:color w:val="000000"/>
      <w:sz w:val="28"/>
      <w:szCs w:val="28"/>
    </w:rPr>
  </w:style>
  <w:style w:type="character" w:customStyle="1" w:styleId="af">
    <w:name w:val="Основной текст Знак"/>
    <w:aliases w:val="Список 1 Знак,Body Text Char Знак"/>
    <w:basedOn w:val="a7"/>
    <w:rsid w:val="00EF74C9"/>
    <w:rPr>
      <w:rFonts w:ascii="Times New Roman" w:eastAsia="Times New Roman" w:hAnsi="Times New Roman" w:cs="Times New Roman"/>
      <w:sz w:val="24"/>
      <w:szCs w:val="24"/>
      <w:lang w:eastAsia="ru-RU"/>
    </w:rPr>
  </w:style>
  <w:style w:type="paragraph" w:customStyle="1" w:styleId="15">
    <w:name w:val="Обычный1"/>
    <w:link w:val="Normal"/>
    <w:rsid w:val="00EF74C9"/>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6"/>
    <w:link w:val="34"/>
    <w:rsid w:val="00EF74C9"/>
    <w:pPr>
      <w:spacing w:after="120"/>
    </w:pPr>
    <w:rPr>
      <w:sz w:val="16"/>
      <w:szCs w:val="16"/>
    </w:rPr>
  </w:style>
  <w:style w:type="character" w:customStyle="1" w:styleId="34">
    <w:name w:val="Основной текст 3 Знак"/>
    <w:basedOn w:val="a7"/>
    <w:link w:val="33"/>
    <w:rsid w:val="00EF74C9"/>
    <w:rPr>
      <w:rFonts w:ascii="Times New Roman" w:eastAsia="Times New Roman" w:hAnsi="Times New Roman" w:cs="Times New Roman"/>
      <w:sz w:val="16"/>
      <w:szCs w:val="16"/>
      <w:lang w:eastAsia="ru-RU"/>
    </w:rPr>
  </w:style>
  <w:style w:type="paragraph" w:styleId="af0">
    <w:name w:val="Title"/>
    <w:basedOn w:val="a6"/>
    <w:link w:val="af1"/>
    <w:qFormat/>
    <w:rsid w:val="00EF74C9"/>
    <w:pPr>
      <w:jc w:val="center"/>
    </w:pPr>
    <w:rPr>
      <w:sz w:val="28"/>
      <w:szCs w:val="20"/>
    </w:rPr>
  </w:style>
  <w:style w:type="character" w:customStyle="1" w:styleId="af1">
    <w:name w:val="Заголовок Знак"/>
    <w:basedOn w:val="a7"/>
    <w:link w:val="af0"/>
    <w:rsid w:val="00EF74C9"/>
    <w:rPr>
      <w:rFonts w:ascii="Times New Roman" w:eastAsia="Times New Roman" w:hAnsi="Times New Roman" w:cs="Times New Roman"/>
      <w:sz w:val="28"/>
      <w:szCs w:val="20"/>
      <w:lang w:eastAsia="ru-RU"/>
    </w:rPr>
  </w:style>
  <w:style w:type="paragraph" w:styleId="af2">
    <w:name w:val="header"/>
    <w:aliases w:val="Знак1,Heder,Titul,??????? ??????????,I.L.T.,Aa?oiee eieiioeooe1"/>
    <w:basedOn w:val="a6"/>
    <w:link w:val="af3"/>
    <w:uiPriority w:val="99"/>
    <w:rsid w:val="00EF74C9"/>
    <w:pPr>
      <w:tabs>
        <w:tab w:val="center" w:pos="4677"/>
        <w:tab w:val="right" w:pos="9355"/>
      </w:tabs>
    </w:pPr>
  </w:style>
  <w:style w:type="character" w:customStyle="1" w:styleId="af3">
    <w:name w:val="Верхний колонтитул Знак"/>
    <w:aliases w:val="Знак1 Знак,Heder Знак,Titul Знак,??????? ?????????? Знак1,I.L.T. Знак1,Aa?oiee eieiioeooe1 Знак"/>
    <w:basedOn w:val="a7"/>
    <w:link w:val="af2"/>
    <w:uiPriority w:val="99"/>
    <w:rsid w:val="00EF74C9"/>
    <w:rPr>
      <w:rFonts w:ascii="Times New Roman" w:eastAsia="Times New Roman" w:hAnsi="Times New Roman" w:cs="Times New Roman"/>
      <w:sz w:val="24"/>
      <w:szCs w:val="24"/>
      <w:lang w:eastAsia="ru-RU"/>
    </w:rPr>
  </w:style>
  <w:style w:type="character" w:styleId="af4">
    <w:name w:val="page number"/>
    <w:basedOn w:val="a7"/>
    <w:uiPriority w:val="99"/>
    <w:rsid w:val="00EF74C9"/>
  </w:style>
  <w:style w:type="paragraph" w:customStyle="1" w:styleId="310">
    <w:name w:val="Основной текст с отступом 31"/>
    <w:basedOn w:val="15"/>
    <w:rsid w:val="00EF74C9"/>
    <w:pPr>
      <w:spacing w:line="360" w:lineRule="auto"/>
      <w:ind w:left="0" w:firstLine="709"/>
      <w:jc w:val="both"/>
    </w:pPr>
    <w:rPr>
      <w:sz w:val="24"/>
    </w:rPr>
  </w:style>
  <w:style w:type="paragraph" w:customStyle="1" w:styleId="21">
    <w:name w:val="Текст_начало_2"/>
    <w:basedOn w:val="a6"/>
    <w:uiPriority w:val="99"/>
    <w:rsid w:val="00EF74C9"/>
    <w:pPr>
      <w:spacing w:line="360" w:lineRule="exact"/>
      <w:jc w:val="both"/>
    </w:pPr>
    <w:rPr>
      <w:rFonts w:ascii="Arial" w:hAnsi="Arial"/>
      <w:szCs w:val="20"/>
      <w:lang w:val="en-GB"/>
    </w:rPr>
  </w:style>
  <w:style w:type="paragraph" w:customStyle="1" w:styleId="BodyText21">
    <w:name w:val="Body Text 21"/>
    <w:basedOn w:val="15"/>
    <w:rsid w:val="00EF74C9"/>
    <w:pPr>
      <w:spacing w:line="360" w:lineRule="auto"/>
      <w:ind w:left="0" w:firstLine="851"/>
      <w:jc w:val="both"/>
    </w:pPr>
    <w:rPr>
      <w:sz w:val="24"/>
    </w:rPr>
  </w:style>
  <w:style w:type="paragraph" w:styleId="af5">
    <w:name w:val="footer"/>
    <w:basedOn w:val="a6"/>
    <w:link w:val="af6"/>
    <w:uiPriority w:val="99"/>
    <w:rsid w:val="00EF74C9"/>
    <w:pPr>
      <w:tabs>
        <w:tab w:val="center" w:pos="4677"/>
        <w:tab w:val="right" w:pos="9355"/>
      </w:tabs>
    </w:pPr>
  </w:style>
  <w:style w:type="character" w:customStyle="1" w:styleId="af6">
    <w:name w:val="Нижний колонтитул Знак"/>
    <w:basedOn w:val="a7"/>
    <w:link w:val="af5"/>
    <w:uiPriority w:val="99"/>
    <w:rsid w:val="00EF74C9"/>
    <w:rPr>
      <w:rFonts w:ascii="Times New Roman" w:eastAsia="Times New Roman" w:hAnsi="Times New Roman" w:cs="Times New Roman"/>
      <w:sz w:val="24"/>
      <w:szCs w:val="24"/>
      <w:lang w:eastAsia="ru-RU"/>
    </w:rPr>
  </w:style>
  <w:style w:type="paragraph" w:styleId="22">
    <w:name w:val="Body Text 2"/>
    <w:basedOn w:val="a6"/>
    <w:link w:val="23"/>
    <w:uiPriority w:val="99"/>
    <w:rsid w:val="00EF74C9"/>
    <w:pPr>
      <w:jc w:val="both"/>
    </w:pPr>
    <w:rPr>
      <w:sz w:val="28"/>
      <w:szCs w:val="28"/>
    </w:rPr>
  </w:style>
  <w:style w:type="character" w:customStyle="1" w:styleId="23">
    <w:name w:val="Основной текст 2 Знак"/>
    <w:basedOn w:val="a7"/>
    <w:link w:val="22"/>
    <w:rsid w:val="00EF74C9"/>
    <w:rPr>
      <w:rFonts w:ascii="Times New Roman" w:eastAsia="Times New Roman" w:hAnsi="Times New Roman" w:cs="Times New Roman"/>
      <w:sz w:val="28"/>
      <w:szCs w:val="28"/>
      <w:lang w:eastAsia="ru-RU"/>
    </w:rPr>
  </w:style>
  <w:style w:type="paragraph" w:styleId="af7">
    <w:name w:val="Balloon Text"/>
    <w:basedOn w:val="a6"/>
    <w:link w:val="af8"/>
    <w:uiPriority w:val="99"/>
    <w:rsid w:val="00EF74C9"/>
    <w:rPr>
      <w:rFonts w:ascii="Tahoma" w:hAnsi="Tahoma" w:cs="Tahoma"/>
      <w:sz w:val="16"/>
      <w:szCs w:val="16"/>
    </w:rPr>
  </w:style>
  <w:style w:type="character" w:customStyle="1" w:styleId="af8">
    <w:name w:val="Текст выноски Знак"/>
    <w:basedOn w:val="a7"/>
    <w:link w:val="af7"/>
    <w:uiPriority w:val="99"/>
    <w:rsid w:val="00EF74C9"/>
    <w:rPr>
      <w:rFonts w:ascii="Tahoma" w:eastAsia="Times New Roman" w:hAnsi="Tahoma" w:cs="Tahoma"/>
      <w:sz w:val="16"/>
      <w:szCs w:val="16"/>
      <w:lang w:eastAsia="ru-RU"/>
    </w:rPr>
  </w:style>
  <w:style w:type="paragraph" w:styleId="24">
    <w:name w:val="Body Text Indent 2"/>
    <w:basedOn w:val="a6"/>
    <w:link w:val="25"/>
    <w:uiPriority w:val="99"/>
    <w:rsid w:val="00EF74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7"/>
    <w:link w:val="24"/>
    <w:rsid w:val="00EF74C9"/>
    <w:rPr>
      <w:rFonts w:ascii="Times New Roman" w:eastAsia="Times New Roman" w:hAnsi="Times New Roman" w:cs="Times New Roman"/>
      <w:color w:val="000000"/>
      <w:spacing w:val="-1"/>
      <w:sz w:val="28"/>
      <w:szCs w:val="28"/>
      <w:lang w:eastAsia="ru-RU"/>
    </w:rPr>
  </w:style>
  <w:style w:type="paragraph" w:styleId="af9">
    <w:name w:val="Block Text"/>
    <w:basedOn w:val="a6"/>
    <w:uiPriority w:val="99"/>
    <w:rsid w:val="00EF74C9"/>
    <w:pPr>
      <w:ind w:left="5040" w:right="140"/>
    </w:pPr>
    <w:rPr>
      <w:sz w:val="22"/>
      <w:szCs w:val="22"/>
    </w:rPr>
  </w:style>
  <w:style w:type="paragraph" w:customStyle="1" w:styleId="FR1">
    <w:name w:val="FR1"/>
    <w:uiPriority w:val="99"/>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7"/>
    <w:link w:val="ConsNormal"/>
    <w:rsid w:val="00EF74C9"/>
    <w:rPr>
      <w:rFonts w:ascii="Arial" w:eastAsia="Times New Roman" w:hAnsi="Arial" w:cs="Arial"/>
      <w:sz w:val="20"/>
      <w:szCs w:val="20"/>
      <w:lang w:eastAsia="ru-RU"/>
    </w:rPr>
  </w:style>
  <w:style w:type="paragraph" w:customStyle="1" w:styleId="Heading">
    <w:name w:val="Heading"/>
    <w:uiPriority w:val="99"/>
    <w:rsid w:val="00EF74C9"/>
    <w:pPr>
      <w:autoSpaceDE w:val="0"/>
      <w:autoSpaceDN w:val="0"/>
      <w:adjustRightInd w:val="0"/>
      <w:spacing w:after="0" w:line="240" w:lineRule="auto"/>
    </w:pPr>
    <w:rPr>
      <w:rFonts w:ascii="Arial" w:eastAsia="Times New Roman" w:hAnsi="Arial" w:cs="Arial"/>
      <w:b/>
      <w:bCs/>
      <w:lang w:eastAsia="ru-RU"/>
    </w:rPr>
  </w:style>
  <w:style w:type="paragraph" w:styleId="a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6"/>
    <w:link w:val="afb"/>
    <w:uiPriority w:val="99"/>
    <w:qFormat/>
    <w:rsid w:val="00EF74C9"/>
    <w:rPr>
      <w:sz w:val="20"/>
      <w:szCs w:val="20"/>
    </w:rPr>
  </w:style>
  <w:style w:type="character" w:customStyle="1" w:styleId="af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fa"/>
    <w:uiPriority w:val="99"/>
    <w:rsid w:val="00EF74C9"/>
    <w:rPr>
      <w:rFonts w:ascii="Times New Roman" w:eastAsia="Times New Roman" w:hAnsi="Times New Roman" w:cs="Times New Roman"/>
      <w:sz w:val="20"/>
      <w:szCs w:val="20"/>
      <w:lang w:eastAsia="ru-RU"/>
    </w:rPr>
  </w:style>
  <w:style w:type="character" w:styleId="afc">
    <w:name w:val="footnote reference"/>
    <w:aliases w:val="fr,Used by Word for Help footnote symbols,Знак сноски 1,Ciae niinee 1,Знак сноски-FN,Ciae niinee-FN,Ссылка на сноску 45,Referencia nota al pie,SUPERS"/>
    <w:basedOn w:val="a7"/>
    <w:uiPriority w:val="99"/>
    <w:rsid w:val="00EF74C9"/>
    <w:rPr>
      <w:vertAlign w:val="superscript"/>
    </w:rPr>
  </w:style>
  <w:style w:type="paragraph" w:customStyle="1" w:styleId="ConsPlusNormal">
    <w:name w:val="ConsPlusNormal"/>
    <w:link w:val="ConsPlusNormal0"/>
    <w:qFormat/>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6"/>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d">
    <w:name w:val="Обычный.Нормальный абзац Знак"/>
    <w:uiPriority w:val="99"/>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EF74C9"/>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e">
    <w:name w:val="No Spacing"/>
    <w:link w:val="aff"/>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6"/>
    <w:rsid w:val="00EF74C9"/>
    <w:pPr>
      <w:spacing w:after="160" w:line="240" w:lineRule="exact"/>
    </w:pPr>
    <w:rPr>
      <w:rFonts w:ascii="Verdana" w:hAnsi="Verdana"/>
      <w:lang w:val="en-US" w:eastAsia="en-US"/>
    </w:rPr>
  </w:style>
  <w:style w:type="character" w:styleId="aff0">
    <w:name w:val="Placeholder Text"/>
    <w:basedOn w:val="a7"/>
    <w:uiPriority w:val="99"/>
    <w:rsid w:val="00EF74C9"/>
    <w:rPr>
      <w:color w:val="808080"/>
    </w:rPr>
  </w:style>
  <w:style w:type="paragraph" w:styleId="aff1">
    <w:name w:val="endnote text"/>
    <w:basedOn w:val="a6"/>
    <w:link w:val="aff2"/>
    <w:uiPriority w:val="99"/>
    <w:unhideWhenUsed/>
    <w:rsid w:val="00EF74C9"/>
    <w:pPr>
      <w:jc w:val="both"/>
    </w:pPr>
    <w:rPr>
      <w:sz w:val="20"/>
      <w:szCs w:val="20"/>
    </w:rPr>
  </w:style>
  <w:style w:type="character" w:customStyle="1" w:styleId="aff2">
    <w:name w:val="Текст концевой сноски Знак"/>
    <w:basedOn w:val="a7"/>
    <w:link w:val="aff1"/>
    <w:uiPriority w:val="99"/>
    <w:rsid w:val="00EF74C9"/>
    <w:rPr>
      <w:rFonts w:ascii="Times New Roman" w:eastAsia="Times New Roman" w:hAnsi="Times New Roman" w:cs="Times New Roman"/>
      <w:sz w:val="20"/>
      <w:szCs w:val="20"/>
      <w:lang w:eastAsia="ru-RU"/>
    </w:rPr>
  </w:style>
  <w:style w:type="character" w:styleId="aff3">
    <w:name w:val="endnote reference"/>
    <w:basedOn w:val="a7"/>
    <w:uiPriority w:val="99"/>
    <w:unhideWhenUsed/>
    <w:rsid w:val="00EF74C9"/>
    <w:rPr>
      <w:vertAlign w:val="superscript"/>
    </w:rPr>
  </w:style>
  <w:style w:type="paragraph" w:styleId="aff4">
    <w:name w:val="Subtitle"/>
    <w:basedOn w:val="a6"/>
    <w:next w:val="a6"/>
    <w:link w:val="aff5"/>
    <w:qFormat/>
    <w:rsid w:val="00EF74C9"/>
    <w:pPr>
      <w:spacing w:after="60"/>
      <w:jc w:val="center"/>
      <w:outlineLvl w:val="1"/>
    </w:pPr>
    <w:rPr>
      <w:rFonts w:ascii="Cambria" w:hAnsi="Cambria"/>
    </w:rPr>
  </w:style>
  <w:style w:type="character" w:customStyle="1" w:styleId="aff5">
    <w:name w:val="Подзаголовок Знак"/>
    <w:basedOn w:val="a7"/>
    <w:link w:val="aff4"/>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uiPriority w:val="99"/>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uiPriority w:val="99"/>
    <w:rsid w:val="00773994"/>
    <w:pPr>
      <w:spacing w:line="360" w:lineRule="auto"/>
      <w:ind w:left="0" w:firstLine="709"/>
      <w:jc w:val="both"/>
    </w:pPr>
    <w:rPr>
      <w:sz w:val="24"/>
    </w:rPr>
  </w:style>
  <w:style w:type="paragraph" w:styleId="aff6">
    <w:name w:val="annotation text"/>
    <w:aliases w:val="ct,Used by Word for text of author queries, Знак2,Знак2"/>
    <w:basedOn w:val="a6"/>
    <w:link w:val="aff7"/>
    <w:uiPriority w:val="99"/>
    <w:unhideWhenUsed/>
    <w:rsid w:val="00692895"/>
    <w:rPr>
      <w:sz w:val="20"/>
      <w:szCs w:val="20"/>
    </w:rPr>
  </w:style>
  <w:style w:type="character" w:customStyle="1" w:styleId="aff7">
    <w:name w:val="Текст примечания Знак"/>
    <w:aliases w:val="ct Знак,Used by Word for text of author queries Знак, Знак2 Знак,Знак2 Знак"/>
    <w:basedOn w:val="a7"/>
    <w:link w:val="aff6"/>
    <w:uiPriority w:val="99"/>
    <w:rsid w:val="00692895"/>
    <w:rPr>
      <w:rFonts w:ascii="Times New Roman" w:eastAsia="Times New Roman" w:hAnsi="Times New Roman" w:cs="Times New Roman"/>
      <w:sz w:val="20"/>
      <w:szCs w:val="20"/>
      <w:lang w:eastAsia="ru-RU"/>
    </w:rPr>
  </w:style>
  <w:style w:type="character" w:styleId="aff8">
    <w:name w:val="annotation reference"/>
    <w:basedOn w:val="a7"/>
    <w:uiPriority w:val="99"/>
    <w:unhideWhenUsed/>
    <w:rsid w:val="00424E47"/>
    <w:rPr>
      <w:sz w:val="16"/>
      <w:szCs w:val="16"/>
    </w:rPr>
  </w:style>
  <w:style w:type="paragraph" w:styleId="aff9">
    <w:name w:val="annotation subject"/>
    <w:basedOn w:val="aff6"/>
    <w:next w:val="aff6"/>
    <w:link w:val="affa"/>
    <w:uiPriority w:val="99"/>
    <w:unhideWhenUsed/>
    <w:rsid w:val="00424E47"/>
    <w:rPr>
      <w:b/>
      <w:bCs/>
    </w:rPr>
  </w:style>
  <w:style w:type="character" w:customStyle="1" w:styleId="affa">
    <w:name w:val="Тема примечания Знак"/>
    <w:basedOn w:val="aff7"/>
    <w:link w:val="aff9"/>
    <w:uiPriority w:val="99"/>
    <w:rsid w:val="00424E47"/>
    <w:rPr>
      <w:rFonts w:ascii="Times New Roman" w:eastAsia="Times New Roman" w:hAnsi="Times New Roman" w:cs="Times New Roman"/>
      <w:b/>
      <w:bCs/>
      <w:sz w:val="20"/>
      <w:szCs w:val="20"/>
      <w:lang w:eastAsia="ru-RU"/>
    </w:rPr>
  </w:style>
  <w:style w:type="character" w:styleId="affb">
    <w:name w:val="Hyperlink"/>
    <w:basedOn w:val="a7"/>
    <w:uiPriority w:val="99"/>
    <w:unhideWhenUsed/>
    <w:rsid w:val="0000040A"/>
    <w:rPr>
      <w:color w:val="0000FF" w:themeColor="hyperlink"/>
      <w:u w:val="single"/>
    </w:rPr>
  </w:style>
  <w:style w:type="paragraph" w:customStyle="1" w:styleId="37">
    <w:name w:val="Стиль3"/>
    <w:basedOn w:val="24"/>
    <w:link w:val="38"/>
    <w:uiPriority w:val="99"/>
    <w:qFormat/>
    <w:rsid w:val="004975DD"/>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uiPriority w:val="99"/>
    <w:rsid w:val="00E36219"/>
    <w:rPr>
      <w:rFonts w:ascii="Times New Roman" w:eastAsia="Times New Roman" w:hAnsi="Times New Roman" w:cs="Times New Roman"/>
      <w:sz w:val="24"/>
      <w:szCs w:val="20"/>
      <w:lang w:eastAsia="ru-RU"/>
    </w:rPr>
  </w:style>
  <w:style w:type="paragraph" w:customStyle="1" w:styleId="Normal1">
    <w:name w:val="Normal1"/>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c">
    <w:name w:val="Table Grid"/>
    <w:basedOn w:val="a8"/>
    <w:uiPriority w:val="39"/>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7"/>
    <w:link w:val="9"/>
    <w:uiPriority w:val="9"/>
    <w:rsid w:val="00E36219"/>
    <w:rPr>
      <w:rFonts w:asciiTheme="majorHAnsi" w:eastAsiaTheme="majorEastAsia" w:hAnsiTheme="majorHAnsi" w:cstheme="majorBidi"/>
      <w:i/>
      <w:iCs/>
      <w:color w:val="404040" w:themeColor="text1" w:themeTint="BF"/>
      <w:sz w:val="20"/>
      <w:szCs w:val="20"/>
      <w:lang w:eastAsia="ru-RU"/>
    </w:rPr>
  </w:style>
  <w:style w:type="character" w:styleId="affd">
    <w:name w:val="Strong"/>
    <w:basedOn w:val="a7"/>
    <w:uiPriority w:val="22"/>
    <w:qFormat/>
    <w:rsid w:val="00E36219"/>
    <w:rPr>
      <w:b/>
      <w:bCs/>
    </w:rPr>
  </w:style>
  <w:style w:type="character" w:styleId="affe">
    <w:name w:val="Emphasis"/>
    <w:basedOn w:val="a7"/>
    <w:qFormat/>
    <w:rsid w:val="00E36219"/>
    <w:rPr>
      <w:i/>
      <w:iCs/>
    </w:rPr>
  </w:style>
  <w:style w:type="paragraph" w:styleId="27">
    <w:name w:val="Quote"/>
    <w:basedOn w:val="a6"/>
    <w:next w:val="a6"/>
    <w:link w:val="28"/>
    <w:uiPriority w:val="29"/>
    <w:qFormat/>
    <w:rsid w:val="00E36219"/>
    <w:rPr>
      <w:i/>
      <w:iCs/>
      <w:color w:val="000000" w:themeColor="text1"/>
    </w:rPr>
  </w:style>
  <w:style w:type="character" w:customStyle="1" w:styleId="28">
    <w:name w:val="Цитата 2 Знак"/>
    <w:basedOn w:val="a7"/>
    <w:link w:val="27"/>
    <w:uiPriority w:val="29"/>
    <w:rsid w:val="00E36219"/>
    <w:rPr>
      <w:rFonts w:ascii="Times New Roman" w:eastAsia="Times New Roman" w:hAnsi="Times New Roman" w:cs="Times New Roman"/>
      <w:i/>
      <w:iCs/>
      <w:color w:val="000000" w:themeColor="text1"/>
      <w:sz w:val="24"/>
      <w:szCs w:val="24"/>
      <w:lang w:eastAsia="ru-RU"/>
    </w:rPr>
  </w:style>
  <w:style w:type="paragraph" w:styleId="afff">
    <w:name w:val="Intense Quote"/>
    <w:basedOn w:val="a6"/>
    <w:next w:val="a6"/>
    <w:link w:val="afff0"/>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f0">
    <w:name w:val="Выделенная цитата Знак"/>
    <w:basedOn w:val="a7"/>
    <w:link w:val="afff"/>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f1">
    <w:name w:val="Subtle Emphasis"/>
    <w:basedOn w:val="a7"/>
    <w:qFormat/>
    <w:rsid w:val="00E36219"/>
    <w:rPr>
      <w:i/>
      <w:iCs/>
      <w:color w:val="808080" w:themeColor="text1" w:themeTint="7F"/>
    </w:rPr>
  </w:style>
  <w:style w:type="character" w:styleId="afff2">
    <w:name w:val="Intense Emphasis"/>
    <w:basedOn w:val="a7"/>
    <w:uiPriority w:val="21"/>
    <w:qFormat/>
    <w:rsid w:val="00E36219"/>
    <w:rPr>
      <w:b/>
      <w:bCs/>
      <w:i/>
      <w:iCs/>
      <w:color w:val="4F81BD" w:themeColor="accent1"/>
    </w:rPr>
  </w:style>
  <w:style w:type="character" w:styleId="afff3">
    <w:name w:val="Subtle Reference"/>
    <w:basedOn w:val="a7"/>
    <w:uiPriority w:val="31"/>
    <w:qFormat/>
    <w:rsid w:val="00E36219"/>
    <w:rPr>
      <w:smallCaps/>
      <w:color w:val="C0504D" w:themeColor="accent2"/>
      <w:u w:val="single"/>
    </w:rPr>
  </w:style>
  <w:style w:type="character" w:styleId="afff4">
    <w:name w:val="Intense Reference"/>
    <w:basedOn w:val="a7"/>
    <w:uiPriority w:val="32"/>
    <w:qFormat/>
    <w:rsid w:val="00E36219"/>
    <w:rPr>
      <w:b/>
      <w:bCs/>
      <w:smallCaps/>
      <w:color w:val="C0504D" w:themeColor="accent2"/>
      <w:spacing w:val="5"/>
      <w:u w:val="single"/>
    </w:rPr>
  </w:style>
  <w:style w:type="character" w:styleId="afff5">
    <w:name w:val="Book Title"/>
    <w:basedOn w:val="a7"/>
    <w:uiPriority w:val="33"/>
    <w:qFormat/>
    <w:rsid w:val="00E36219"/>
    <w:rPr>
      <w:b/>
      <w:bCs/>
      <w:smallCaps/>
      <w:spacing w:val="5"/>
    </w:rPr>
  </w:style>
  <w:style w:type="paragraph" w:styleId="afff6">
    <w:name w:val="TOC Heading"/>
    <w:basedOn w:val="12"/>
    <w:next w:val="a6"/>
    <w:uiPriority w:val="39"/>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7">
    <w:name w:val="Базовый"/>
    <w:uiPriority w:val="99"/>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4">
    <w:name w:val="Пункты"/>
    <w:basedOn w:val="2"/>
    <w:link w:val="afff8"/>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8">
    <w:name w:val="Пункты Знак"/>
    <w:link w:val="a4"/>
    <w:uiPriority w:val="99"/>
    <w:rsid w:val="00E36219"/>
    <w:rPr>
      <w:rFonts w:ascii="Times New Roman" w:eastAsia="Times New Roman" w:hAnsi="Times New Roman" w:cs="Times New Roman"/>
      <w:bCs/>
      <w:iCs/>
      <w:sz w:val="24"/>
      <w:szCs w:val="28"/>
      <w:lang w:eastAsia="ru-RU"/>
    </w:rPr>
  </w:style>
  <w:style w:type="paragraph" w:customStyle="1" w:styleId="16">
    <w:name w:val="Нижний колонтитул1"/>
    <w:uiPriority w:val="99"/>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uiPriority w:val="99"/>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6"/>
    <w:link w:val="42"/>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E36219"/>
    <w:rPr>
      <w:rFonts w:ascii="Times New Roman" w:eastAsia="Times New Roman" w:hAnsi="Times New Roman" w:cs="Times New Roman"/>
      <w:bCs/>
      <w:sz w:val="24"/>
      <w:szCs w:val="24"/>
      <w:lang w:eastAsia="ru-RU"/>
    </w:rPr>
  </w:style>
  <w:style w:type="paragraph" w:customStyle="1" w:styleId="51">
    <w:name w:val="Стиль5"/>
    <w:basedOn w:val="a6"/>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6"/>
    <w:link w:val="62"/>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a">
    <w:name w:val="Знак Знак Знак Знак Знак Знак Знак"/>
    <w:basedOn w:val="a6"/>
    <w:next w:val="22"/>
    <w:uiPriority w:val="99"/>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b">
    <w:name w:val="Normal (Web)"/>
    <w:basedOn w:val="a6"/>
    <w:uiPriority w:val="99"/>
    <w:rsid w:val="00D16684"/>
    <w:pPr>
      <w:spacing w:before="100" w:beforeAutospacing="1" w:after="100" w:afterAutospacing="1"/>
    </w:pPr>
  </w:style>
  <w:style w:type="character" w:customStyle="1" w:styleId="17">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7"/>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e"/>
    <w:qFormat/>
    <w:rsid w:val="00A87F7C"/>
    <w:pPr>
      <w:numPr>
        <w:numId w:val="3"/>
      </w:numPr>
      <w:spacing w:after="240"/>
      <w:jc w:val="center"/>
      <w:outlineLvl w:val="0"/>
    </w:pPr>
    <w:rPr>
      <w:rFonts w:eastAsiaTheme="minorHAnsi"/>
      <w:sz w:val="28"/>
      <w:szCs w:val="28"/>
      <w:lang w:eastAsia="en-US"/>
    </w:rPr>
  </w:style>
  <w:style w:type="character" w:customStyle="1" w:styleId="aff">
    <w:name w:val="Без интервала Знак"/>
    <w:basedOn w:val="a7"/>
    <w:link w:val="afe"/>
    <w:uiPriority w:val="1"/>
    <w:rsid w:val="00A87F7C"/>
    <w:rPr>
      <w:rFonts w:ascii="Times New Roman" w:eastAsia="Times New Roman" w:hAnsi="Times New Roman" w:cs="Times New Roman"/>
      <w:sz w:val="24"/>
      <w:szCs w:val="24"/>
      <w:lang w:eastAsia="ru-RU"/>
    </w:rPr>
  </w:style>
  <w:style w:type="paragraph" w:customStyle="1" w:styleId="1110">
    <w:name w:val="Стиль111"/>
    <w:basedOn w:val="afe"/>
    <w:link w:val="1111"/>
    <w:qFormat/>
    <w:rsid w:val="00A87F7C"/>
    <w:pPr>
      <w:numPr>
        <w:ilvl w:val="1"/>
        <w:numId w:val="3"/>
      </w:numPr>
    </w:pPr>
    <w:rPr>
      <w:rFonts w:eastAsiaTheme="minorHAnsi"/>
      <w:color w:val="000000" w:themeColor="text1"/>
      <w:sz w:val="28"/>
      <w:szCs w:val="28"/>
      <w:u w:val="single"/>
      <w:lang w:eastAsia="en-US"/>
    </w:rPr>
  </w:style>
  <w:style w:type="character" w:customStyle="1" w:styleId="1111">
    <w:name w:val="Стиль111 Знак"/>
    <w:basedOn w:val="aff"/>
    <w:link w:val="1110"/>
    <w:rsid w:val="006C1B3A"/>
    <w:rPr>
      <w:rFonts w:ascii="Times New Roman" w:eastAsia="Times New Roman" w:hAnsi="Times New Roman" w:cs="Times New Roman"/>
      <w:color w:val="000000" w:themeColor="text1"/>
      <w:sz w:val="28"/>
      <w:szCs w:val="28"/>
      <w:u w:val="single"/>
      <w:lang w:eastAsia="ru-RU"/>
    </w:rPr>
  </w:style>
  <w:style w:type="paragraph" w:customStyle="1" w:styleId="afffc">
    <w:name w:val="Разновидность документа"/>
    <w:basedOn w:val="a6"/>
    <w:uiPriority w:val="99"/>
    <w:rsid w:val="006C1B3A"/>
    <w:pPr>
      <w:widowControl w:val="0"/>
      <w:suppressAutoHyphens/>
      <w:spacing w:after="40"/>
      <w:jc w:val="center"/>
    </w:pPr>
    <w:rPr>
      <w:rFonts w:ascii="Arial" w:hAnsi="Arial"/>
      <w:b/>
      <w:szCs w:val="20"/>
      <w:lang w:eastAsia="ar-SA"/>
    </w:rPr>
  </w:style>
  <w:style w:type="paragraph" w:customStyle="1" w:styleId="a2">
    <w:name w:val="О"/>
    <w:basedOn w:val="aa"/>
    <w:uiPriority w:val="99"/>
    <w:qFormat/>
    <w:rsid w:val="006C1B3A"/>
    <w:pPr>
      <w:numPr>
        <w:numId w:val="4"/>
      </w:numPr>
      <w:spacing w:line="276" w:lineRule="auto"/>
      <w:jc w:val="both"/>
    </w:pPr>
    <w:rPr>
      <w:rFonts w:eastAsiaTheme="minorHAnsi" w:cstheme="minorBidi"/>
      <w:szCs w:val="22"/>
      <w:lang w:eastAsia="en-US"/>
    </w:rPr>
  </w:style>
  <w:style w:type="paragraph" w:customStyle="1" w:styleId="afffd">
    <w:name w:val="Таблица"/>
    <w:basedOn w:val="aa"/>
    <w:qFormat/>
    <w:rsid w:val="00D766A1"/>
    <w:pPr>
      <w:spacing w:line="276" w:lineRule="auto"/>
      <w:ind w:left="33"/>
    </w:pPr>
    <w:rPr>
      <w:rFonts w:eastAsiaTheme="minorHAnsi" w:cstheme="minorBidi"/>
      <w:szCs w:val="22"/>
      <w:lang w:eastAsia="en-US"/>
    </w:rPr>
  </w:style>
  <w:style w:type="paragraph" w:customStyle="1" w:styleId="10">
    <w:name w:val="Заг1"/>
    <w:basedOn w:val="a6"/>
    <w:uiPriority w:val="99"/>
    <w:qFormat/>
    <w:rsid w:val="00D766A1"/>
    <w:pPr>
      <w:keepNext/>
      <w:numPr>
        <w:numId w:val="5"/>
      </w:numPr>
      <w:spacing w:after="60"/>
      <w:outlineLvl w:val="0"/>
    </w:pPr>
    <w:rPr>
      <w:b/>
      <w:bCs/>
      <w:color w:val="000000"/>
      <w:kern w:val="28"/>
      <w:sz w:val="32"/>
      <w:szCs w:val="28"/>
    </w:rPr>
  </w:style>
  <w:style w:type="paragraph" w:customStyle="1" w:styleId="11">
    <w:name w:val="Подзаг1"/>
    <w:basedOn w:val="10"/>
    <w:uiPriority w:val="99"/>
    <w:qFormat/>
    <w:rsid w:val="00D766A1"/>
    <w:pPr>
      <w:numPr>
        <w:ilvl w:val="1"/>
      </w:numPr>
      <w:outlineLvl w:val="1"/>
    </w:pPr>
    <w:rPr>
      <w:sz w:val="24"/>
    </w:rPr>
  </w:style>
  <w:style w:type="paragraph" w:customStyle="1" w:styleId="-">
    <w:name w:val="Абзац - номер"/>
    <w:basedOn w:val="aa"/>
    <w:link w:val="-0"/>
    <w:qFormat/>
    <w:rsid w:val="00D766A1"/>
    <w:pPr>
      <w:numPr>
        <w:ilvl w:val="2"/>
        <w:numId w:val="5"/>
      </w:numPr>
      <w:spacing w:after="200" w:line="276" w:lineRule="auto"/>
      <w:ind w:left="646"/>
      <w:jc w:val="both"/>
    </w:pPr>
  </w:style>
  <w:style w:type="character" w:customStyle="1" w:styleId="-0">
    <w:name w:val="Абзац - номер Знак"/>
    <w:basedOn w:val="ab"/>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6"/>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8"/>
    <w:uiPriority w:val="99"/>
    <w:rsid w:val="00EC1EE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8">
    <w:name w:val="Нет списка1"/>
    <w:next w:val="a9"/>
    <w:uiPriority w:val="99"/>
    <w:semiHidden/>
    <w:unhideWhenUsed/>
    <w:rsid w:val="00E1235D"/>
  </w:style>
  <w:style w:type="character" w:customStyle="1" w:styleId="WW8Num1z5">
    <w:name w:val="WW8Num1z5"/>
    <w:rsid w:val="00F27A30"/>
  </w:style>
  <w:style w:type="paragraph" w:customStyle="1" w:styleId="Text">
    <w:name w:val="Text"/>
    <w:basedOn w:val="a6"/>
    <w:rsid w:val="002F07B0"/>
    <w:pPr>
      <w:spacing w:after="240"/>
    </w:pPr>
    <w:rPr>
      <w:szCs w:val="20"/>
      <w:lang w:val="en-US"/>
    </w:rPr>
  </w:style>
  <w:style w:type="table" w:customStyle="1" w:styleId="29">
    <w:name w:val="Сетка таблицы2"/>
    <w:basedOn w:val="a8"/>
    <w:next w:val="affc"/>
    <w:uiPriority w:val="59"/>
    <w:rsid w:val="00F94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basedOn w:val="a7"/>
    <w:uiPriority w:val="99"/>
    <w:unhideWhenUsed/>
    <w:rsid w:val="00EE3B02"/>
    <w:rPr>
      <w:color w:val="800080" w:themeColor="followedHyperlink"/>
      <w:u w:val="single"/>
    </w:rPr>
  </w:style>
  <w:style w:type="paragraph" w:customStyle="1" w:styleId="msonormal0">
    <w:name w:val="msonormal"/>
    <w:basedOn w:val="a6"/>
    <w:uiPriority w:val="99"/>
    <w:rsid w:val="00EE3B02"/>
    <w:pPr>
      <w:spacing w:before="100" w:beforeAutospacing="1" w:after="100" w:afterAutospacing="1"/>
    </w:pPr>
  </w:style>
  <w:style w:type="character" w:customStyle="1" w:styleId="19">
    <w:name w:val="Текст примечания Знак1"/>
    <w:aliases w:val="ct Знак1,Used by Word for text of author queries Знак1,Знак2 Знак1"/>
    <w:basedOn w:val="a7"/>
    <w:uiPriority w:val="99"/>
    <w:rsid w:val="00EE3B02"/>
    <w:rPr>
      <w:rFonts w:ascii="Times New Roman" w:eastAsia="Times New Roman" w:hAnsi="Times New Roman" w:cs="Times New Roman"/>
      <w:sz w:val="20"/>
      <w:szCs w:val="20"/>
      <w:lang w:eastAsia="ru-RU"/>
    </w:rPr>
  </w:style>
  <w:style w:type="character" w:customStyle="1" w:styleId="1a">
    <w:name w:val="Верхний колонтитул Знак1"/>
    <w:aliases w:val="Знак1 Знак1,Heder Знак1,Titul Знак1,??????? ?????????? Знак,I.L.T. Знак,Aa?oiee eieiioeooe1 Знак1"/>
    <w:basedOn w:val="a7"/>
    <w:rsid w:val="00EE3B02"/>
    <w:rPr>
      <w:rFonts w:ascii="Times New Roman" w:eastAsia="Times New Roman" w:hAnsi="Times New Roman" w:cs="Times New Roman"/>
      <w:sz w:val="24"/>
      <w:szCs w:val="24"/>
      <w:lang w:eastAsia="ru-RU"/>
    </w:rPr>
  </w:style>
  <w:style w:type="table" w:customStyle="1" w:styleId="1b">
    <w:name w:val="Сетка таблицы1"/>
    <w:basedOn w:val="a8"/>
    <w:uiPriority w:val="59"/>
    <w:rsid w:val="00EE3B0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8"/>
    <w:next w:val="affc"/>
    <w:uiPriority w:val="59"/>
    <w:locked/>
    <w:rsid w:val="001E7FE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8"/>
    <w:next w:val="affc"/>
    <w:uiPriority w:val="59"/>
    <w:rsid w:val="001E7FE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8"/>
    <w:next w:val="affc"/>
    <w:uiPriority w:val="59"/>
    <w:locked/>
    <w:rsid w:val="001E7FE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
    <w:name w:val="Сетка таблицы3"/>
    <w:basedOn w:val="a8"/>
    <w:next w:val="affc"/>
    <w:uiPriority w:val="99"/>
    <w:rsid w:val="001E7FE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8"/>
    <w:next w:val="affc"/>
    <w:uiPriority w:val="99"/>
    <w:rsid w:val="001E7FE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8"/>
    <w:next w:val="affc"/>
    <w:uiPriority w:val="99"/>
    <w:rsid w:val="001E7FE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8"/>
    <w:next w:val="affc"/>
    <w:uiPriority w:val="59"/>
    <w:rsid w:val="001E7F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8"/>
    <w:next w:val="affc"/>
    <w:uiPriority w:val="59"/>
    <w:rsid w:val="001E7F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8"/>
    <w:next w:val="affc"/>
    <w:uiPriority w:val="59"/>
    <w:rsid w:val="001E7F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Таблица простая 31"/>
    <w:basedOn w:val="a8"/>
    <w:uiPriority w:val="43"/>
    <w:rsid w:val="00EB72E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uiPriority w:val="99"/>
    <w:rsid w:val="00CB60B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f">
    <w:name w:val="Знак Знак Знак Знак Знак Знак Знак Знак Знак Знак"/>
    <w:basedOn w:val="a6"/>
    <w:rsid w:val="00CB60B6"/>
    <w:pPr>
      <w:spacing w:after="160" w:line="240" w:lineRule="exact"/>
    </w:pPr>
    <w:rPr>
      <w:rFonts w:ascii="Verdana" w:hAnsi="Verdana" w:cs="Verdana"/>
      <w:sz w:val="20"/>
      <w:szCs w:val="20"/>
      <w:lang w:val="en-US" w:eastAsia="en-US"/>
    </w:rPr>
  </w:style>
  <w:style w:type="paragraph" w:customStyle="1" w:styleId="1c">
    <w:name w:val="_Нумерованный 1"/>
    <w:basedOn w:val="a6"/>
    <w:link w:val="113"/>
    <w:qFormat/>
    <w:rsid w:val="00CB60B6"/>
    <w:pPr>
      <w:widowControl w:val="0"/>
      <w:tabs>
        <w:tab w:val="num" w:pos="-1061"/>
      </w:tabs>
      <w:autoSpaceDN w:val="0"/>
      <w:adjustRightInd w:val="0"/>
      <w:spacing w:before="240" w:after="120" w:line="360" w:lineRule="atLeast"/>
      <w:ind w:left="57" w:hanging="57"/>
      <w:jc w:val="both"/>
      <w:textAlignment w:val="baseline"/>
    </w:pPr>
    <w:rPr>
      <w:b/>
      <w:lang w:eastAsia="en-US"/>
    </w:rPr>
  </w:style>
  <w:style w:type="character" w:customStyle="1" w:styleId="FontStyle15">
    <w:name w:val="Font Style15"/>
    <w:uiPriority w:val="99"/>
    <w:rsid w:val="00CB60B6"/>
    <w:rPr>
      <w:rFonts w:ascii="Times New Roman" w:hAnsi="Times New Roman" w:cs="Times New Roman"/>
      <w:b/>
      <w:bCs/>
      <w:sz w:val="16"/>
      <w:szCs w:val="16"/>
    </w:rPr>
  </w:style>
  <w:style w:type="character" w:customStyle="1" w:styleId="113">
    <w:name w:val="_Нумерованный 1 Знак1"/>
    <w:link w:val="1c"/>
    <w:rsid w:val="00CB60B6"/>
    <w:rPr>
      <w:rFonts w:ascii="Times New Roman" w:eastAsia="Times New Roman" w:hAnsi="Times New Roman" w:cs="Times New Roman"/>
      <w:b/>
      <w:sz w:val="24"/>
      <w:szCs w:val="24"/>
    </w:rPr>
  </w:style>
  <w:style w:type="table" w:customStyle="1" w:styleId="1d">
    <w:name w:val="Сетка таблицы светлая1"/>
    <w:basedOn w:val="a8"/>
    <w:uiPriority w:val="40"/>
    <w:rsid w:val="00CB60B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Таблица простая 11"/>
    <w:basedOn w:val="a8"/>
    <w:uiPriority w:val="41"/>
    <w:rsid w:val="00CB60B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Таблица простая 21"/>
    <w:basedOn w:val="a8"/>
    <w:uiPriority w:val="42"/>
    <w:rsid w:val="00CB60B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1">
    <w:name w:val="Таблица-сетка 1 светлая — акцент 11"/>
    <w:basedOn w:val="a8"/>
    <w:uiPriority w:val="46"/>
    <w:rsid w:val="00CB60B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
    <w:name w:val="Таблица-сетка 1 светлая — акцент 21"/>
    <w:basedOn w:val="a8"/>
    <w:uiPriority w:val="46"/>
    <w:rsid w:val="00CB60B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
    <w:name w:val="Таблица-сетка 1 светлая — акцент 31"/>
    <w:basedOn w:val="a8"/>
    <w:uiPriority w:val="46"/>
    <w:rsid w:val="00CB60B6"/>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
    <w:name w:val="Таблица-сетка 1 светлая — акцент 41"/>
    <w:basedOn w:val="a8"/>
    <w:uiPriority w:val="46"/>
    <w:rsid w:val="00CB60B6"/>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character" w:customStyle="1" w:styleId="ecattext">
    <w:name w:val="ecattext"/>
    <w:basedOn w:val="a7"/>
    <w:rsid w:val="00CB60B6"/>
  </w:style>
  <w:style w:type="character" w:customStyle="1" w:styleId="ecatbody">
    <w:name w:val="ecatbody"/>
    <w:basedOn w:val="a7"/>
    <w:rsid w:val="00CB60B6"/>
  </w:style>
  <w:style w:type="character" w:customStyle="1" w:styleId="WW8Num1z0">
    <w:name w:val="WW8Num1z0"/>
    <w:rsid w:val="00CB60B6"/>
    <w:rPr>
      <w:rFonts w:cs="Times New Roman"/>
    </w:rPr>
  </w:style>
  <w:style w:type="character" w:customStyle="1" w:styleId="WW8Num2z0">
    <w:name w:val="WW8Num2z0"/>
    <w:rsid w:val="00CB60B6"/>
    <w:rPr>
      <w:rFonts w:cs="Times New Roman"/>
    </w:rPr>
  </w:style>
  <w:style w:type="character" w:customStyle="1" w:styleId="WW8Num7z0">
    <w:name w:val="WW8Num7z0"/>
    <w:rsid w:val="00CB60B6"/>
    <w:rPr>
      <w:rFonts w:cs="Times New Roman"/>
    </w:rPr>
  </w:style>
  <w:style w:type="character" w:customStyle="1" w:styleId="WW8Num10z0">
    <w:name w:val="WW8Num10z0"/>
    <w:rsid w:val="00CB60B6"/>
    <w:rPr>
      <w:rFonts w:ascii="Symbol" w:hAnsi="Symbol"/>
    </w:rPr>
  </w:style>
  <w:style w:type="character" w:customStyle="1" w:styleId="WW8Num18z0">
    <w:name w:val="WW8Num18z0"/>
    <w:rsid w:val="00CB60B6"/>
    <w:rPr>
      <w:rFonts w:ascii="Times New Roman" w:hAnsi="Times New Roman"/>
    </w:rPr>
  </w:style>
  <w:style w:type="character" w:customStyle="1" w:styleId="WW8Num19z0">
    <w:name w:val="WW8Num19z0"/>
    <w:rsid w:val="00CB60B6"/>
    <w:rPr>
      <w:rFonts w:ascii="Times New Roman" w:hAnsi="Times New Roman"/>
    </w:rPr>
  </w:style>
  <w:style w:type="character" w:customStyle="1" w:styleId="WW8Num21z0">
    <w:name w:val="WW8Num21z0"/>
    <w:rsid w:val="00CB60B6"/>
    <w:rPr>
      <w:sz w:val="24"/>
    </w:rPr>
  </w:style>
  <w:style w:type="character" w:customStyle="1" w:styleId="WW8Num29z0">
    <w:name w:val="WW8Num29z0"/>
    <w:rsid w:val="00CB60B6"/>
    <w:rPr>
      <w:rFonts w:cs="Times New Roman"/>
    </w:rPr>
  </w:style>
  <w:style w:type="character" w:customStyle="1" w:styleId="WW8Num34z0">
    <w:name w:val="WW8Num34z0"/>
    <w:rsid w:val="00CB60B6"/>
    <w:rPr>
      <w:rFonts w:cs="Times New Roman"/>
    </w:rPr>
  </w:style>
  <w:style w:type="character" w:customStyle="1" w:styleId="WW8Num34z2">
    <w:name w:val="WW8Num34z2"/>
    <w:rsid w:val="00CB60B6"/>
    <w:rPr>
      <w:rFonts w:cs="Times New Roman"/>
      <w:color w:val="000000"/>
    </w:rPr>
  </w:style>
  <w:style w:type="character" w:customStyle="1" w:styleId="WW8Num36z0">
    <w:name w:val="WW8Num36z0"/>
    <w:rsid w:val="00CB60B6"/>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CB60B6"/>
    <w:rPr>
      <w:rFonts w:cs="Times New Roman"/>
    </w:rPr>
  </w:style>
  <w:style w:type="character" w:customStyle="1" w:styleId="WW8Num37z0">
    <w:name w:val="WW8Num37z0"/>
    <w:rsid w:val="00CB60B6"/>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CB60B6"/>
    <w:rPr>
      <w:rFonts w:cs="Times New Roman"/>
    </w:rPr>
  </w:style>
  <w:style w:type="character" w:customStyle="1" w:styleId="WW8Num37z3">
    <w:name w:val="WW8Num37z3"/>
    <w:rsid w:val="00CB60B6"/>
    <w:rPr>
      <w:rFonts w:ascii="Wingdings" w:hAnsi="Wingdings"/>
      <w:sz w:val="16"/>
    </w:rPr>
  </w:style>
  <w:style w:type="character" w:customStyle="1" w:styleId="WW8Num37z4">
    <w:name w:val="WW8Num37z4"/>
    <w:rsid w:val="00CB60B6"/>
    <w:rPr>
      <w:rFonts w:ascii="Symbol" w:hAnsi="Symbol"/>
    </w:rPr>
  </w:style>
  <w:style w:type="character" w:customStyle="1" w:styleId="Absatz-Standardschriftart">
    <w:name w:val="Absatz-Standardschriftart"/>
    <w:rsid w:val="00CB60B6"/>
  </w:style>
  <w:style w:type="character" w:customStyle="1" w:styleId="WW-Absatz-Standardschriftart">
    <w:name w:val="WW-Absatz-Standardschriftart"/>
    <w:rsid w:val="00CB60B6"/>
  </w:style>
  <w:style w:type="character" w:customStyle="1" w:styleId="WW8Num8z0">
    <w:name w:val="WW8Num8z0"/>
    <w:rsid w:val="00CB60B6"/>
    <w:rPr>
      <w:rFonts w:cs="Times New Roman"/>
    </w:rPr>
  </w:style>
  <w:style w:type="character" w:customStyle="1" w:styleId="WW8Num11z0">
    <w:name w:val="WW8Num11z0"/>
    <w:rsid w:val="00CB60B6"/>
    <w:rPr>
      <w:rFonts w:ascii="Symbol" w:hAnsi="Symbol"/>
    </w:rPr>
  </w:style>
  <w:style w:type="character" w:customStyle="1" w:styleId="WW8Num20z0">
    <w:name w:val="WW8Num20z0"/>
    <w:rsid w:val="00CB60B6"/>
    <w:rPr>
      <w:rFonts w:ascii="Times New Roman" w:hAnsi="Times New Roman"/>
    </w:rPr>
  </w:style>
  <w:style w:type="character" w:customStyle="1" w:styleId="WW8Num22z0">
    <w:name w:val="WW8Num22z0"/>
    <w:rsid w:val="00CB60B6"/>
    <w:rPr>
      <w:sz w:val="24"/>
    </w:rPr>
  </w:style>
  <w:style w:type="character" w:customStyle="1" w:styleId="WW8Num30z0">
    <w:name w:val="WW8Num30z0"/>
    <w:rsid w:val="00CB60B6"/>
    <w:rPr>
      <w:rFonts w:ascii="Arial" w:hAnsi="Arial"/>
    </w:rPr>
  </w:style>
  <w:style w:type="character" w:customStyle="1" w:styleId="WW8Num35z0">
    <w:name w:val="WW8Num35z0"/>
    <w:rsid w:val="00CB60B6"/>
    <w:rPr>
      <w:rFonts w:cs="Times New Roman"/>
    </w:rPr>
  </w:style>
  <w:style w:type="character" w:customStyle="1" w:styleId="WW8Num35z2">
    <w:name w:val="WW8Num35z2"/>
    <w:rsid w:val="00CB60B6"/>
    <w:rPr>
      <w:rFonts w:cs="Times New Roman"/>
      <w:color w:val="000000"/>
    </w:rPr>
  </w:style>
  <w:style w:type="character" w:customStyle="1" w:styleId="WW8Num38z0">
    <w:name w:val="WW8Num38z0"/>
    <w:rsid w:val="00CB60B6"/>
    <w:rPr>
      <w:rFonts w:ascii="Symbol" w:hAnsi="Symbol"/>
      <w:color w:val="auto"/>
    </w:rPr>
  </w:style>
  <w:style w:type="character" w:customStyle="1" w:styleId="WW8Num38z1">
    <w:name w:val="WW8Num38z1"/>
    <w:rsid w:val="00CB60B6"/>
    <w:rPr>
      <w:rFonts w:ascii="Wingdings" w:hAnsi="Wingdings"/>
    </w:rPr>
  </w:style>
  <w:style w:type="character" w:customStyle="1" w:styleId="WW8Num38z3">
    <w:name w:val="WW8Num38z3"/>
    <w:rsid w:val="00CB60B6"/>
    <w:rPr>
      <w:rFonts w:ascii="Wingdings" w:hAnsi="Wingdings"/>
      <w:sz w:val="16"/>
    </w:rPr>
  </w:style>
  <w:style w:type="character" w:customStyle="1" w:styleId="WW8Num38z4">
    <w:name w:val="WW8Num38z4"/>
    <w:rsid w:val="00CB60B6"/>
    <w:rPr>
      <w:rFonts w:ascii="Symbol" w:hAnsi="Symbol"/>
    </w:rPr>
  </w:style>
  <w:style w:type="character" w:customStyle="1" w:styleId="3a">
    <w:name w:val="Основной шрифт абзаца3"/>
    <w:rsid w:val="00CB60B6"/>
  </w:style>
  <w:style w:type="character" w:customStyle="1" w:styleId="WW8Num15z0">
    <w:name w:val="WW8Num15z0"/>
    <w:rsid w:val="00CB60B6"/>
    <w:rPr>
      <w:rFonts w:ascii="Symbol" w:hAnsi="Symbol"/>
    </w:rPr>
  </w:style>
  <w:style w:type="character" w:customStyle="1" w:styleId="WW8Num24z0">
    <w:name w:val="WW8Num24z0"/>
    <w:rsid w:val="00CB60B6"/>
    <w:rPr>
      <w:rFonts w:ascii="Times New Roman" w:hAnsi="Times New Roman"/>
    </w:rPr>
  </w:style>
  <w:style w:type="character" w:customStyle="1" w:styleId="WW8Num25z0">
    <w:name w:val="WW8Num25z0"/>
    <w:rsid w:val="00CB60B6"/>
    <w:rPr>
      <w:rFonts w:ascii="Times New Roman" w:hAnsi="Times New Roman"/>
    </w:rPr>
  </w:style>
  <w:style w:type="character" w:customStyle="1" w:styleId="WW8Num28z0">
    <w:name w:val="WW8Num28z0"/>
    <w:rsid w:val="00CB60B6"/>
    <w:rPr>
      <w:rFonts w:ascii="Times New Roman" w:hAnsi="Times New Roman" w:cs="Times New Roman"/>
    </w:rPr>
  </w:style>
  <w:style w:type="character" w:customStyle="1" w:styleId="WW8Num40z0">
    <w:name w:val="WW8Num40z0"/>
    <w:rsid w:val="00CB60B6"/>
    <w:rPr>
      <w:b/>
      <w:i w:val="0"/>
    </w:rPr>
  </w:style>
  <w:style w:type="character" w:customStyle="1" w:styleId="WW8Num40z1">
    <w:name w:val="WW8Num40z1"/>
    <w:rsid w:val="00CB60B6"/>
    <w:rPr>
      <w:b w:val="0"/>
    </w:rPr>
  </w:style>
  <w:style w:type="character" w:customStyle="1" w:styleId="WW8Num40z3">
    <w:name w:val="WW8Num40z3"/>
    <w:rsid w:val="00CB60B6"/>
    <w:rPr>
      <w:b/>
    </w:rPr>
  </w:style>
  <w:style w:type="character" w:customStyle="1" w:styleId="WW8Num42z0">
    <w:name w:val="WW8Num42z0"/>
    <w:rsid w:val="00CB60B6"/>
    <w:rPr>
      <w:rFonts w:ascii="Arial" w:hAnsi="Arial"/>
    </w:rPr>
  </w:style>
  <w:style w:type="character" w:customStyle="1" w:styleId="WW8Num47z0">
    <w:name w:val="WW8Num47z0"/>
    <w:rsid w:val="00CB60B6"/>
    <w:rPr>
      <w:rFonts w:cs="Times New Roman"/>
    </w:rPr>
  </w:style>
  <w:style w:type="character" w:customStyle="1" w:styleId="WW8Num47z2">
    <w:name w:val="WW8Num47z2"/>
    <w:rsid w:val="00CB60B6"/>
    <w:rPr>
      <w:rFonts w:cs="Times New Roman"/>
      <w:color w:val="000000"/>
    </w:rPr>
  </w:style>
  <w:style w:type="character" w:customStyle="1" w:styleId="WW8Num50z0">
    <w:name w:val="WW8Num50z0"/>
    <w:rsid w:val="00CB60B6"/>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CB60B6"/>
    <w:rPr>
      <w:rFonts w:cs="Times New Roman"/>
    </w:rPr>
  </w:style>
  <w:style w:type="character" w:customStyle="1" w:styleId="WW8Num52z0">
    <w:name w:val="WW8Num52z0"/>
    <w:rsid w:val="00CB60B6"/>
    <w:rPr>
      <w:rFonts w:ascii="Symbol" w:hAnsi="Symbol"/>
      <w:color w:val="auto"/>
    </w:rPr>
  </w:style>
  <w:style w:type="character" w:customStyle="1" w:styleId="WW8Num52z1">
    <w:name w:val="WW8Num52z1"/>
    <w:rsid w:val="00CB60B6"/>
    <w:rPr>
      <w:rFonts w:ascii="Wingdings" w:hAnsi="Wingdings"/>
    </w:rPr>
  </w:style>
  <w:style w:type="character" w:customStyle="1" w:styleId="WW8Num52z3">
    <w:name w:val="WW8Num52z3"/>
    <w:rsid w:val="00CB60B6"/>
    <w:rPr>
      <w:rFonts w:ascii="Wingdings" w:hAnsi="Wingdings"/>
      <w:sz w:val="16"/>
    </w:rPr>
  </w:style>
  <w:style w:type="character" w:customStyle="1" w:styleId="WW8Num52z4">
    <w:name w:val="WW8Num52z4"/>
    <w:rsid w:val="00CB60B6"/>
    <w:rPr>
      <w:rFonts w:ascii="Symbol" w:hAnsi="Symbol"/>
    </w:rPr>
  </w:style>
  <w:style w:type="character" w:customStyle="1" w:styleId="WW8Num53z0">
    <w:name w:val="WW8Num53z0"/>
    <w:rsid w:val="00CB60B6"/>
    <w:rPr>
      <w:rFonts w:cs="Times New Roman"/>
    </w:rPr>
  </w:style>
  <w:style w:type="character" w:customStyle="1" w:styleId="2a">
    <w:name w:val="Основной шрифт абзаца2"/>
    <w:rsid w:val="00CB60B6"/>
  </w:style>
  <w:style w:type="character" w:customStyle="1" w:styleId="WW8Num14z0">
    <w:name w:val="WW8Num14z0"/>
    <w:rsid w:val="00CB60B6"/>
    <w:rPr>
      <w:rFonts w:ascii="Symbol" w:hAnsi="Symbol"/>
    </w:rPr>
  </w:style>
  <w:style w:type="character" w:customStyle="1" w:styleId="WW8Num14z2">
    <w:name w:val="WW8Num14z2"/>
    <w:rsid w:val="00CB60B6"/>
    <w:rPr>
      <w:rFonts w:ascii="Wingdings" w:hAnsi="Wingdings"/>
    </w:rPr>
  </w:style>
  <w:style w:type="character" w:customStyle="1" w:styleId="WW8Num14z4">
    <w:name w:val="WW8Num14z4"/>
    <w:rsid w:val="00CB60B6"/>
    <w:rPr>
      <w:rFonts w:ascii="Courier New" w:hAnsi="Courier New"/>
    </w:rPr>
  </w:style>
  <w:style w:type="character" w:customStyle="1" w:styleId="WW8Num23z0">
    <w:name w:val="WW8Num23z0"/>
    <w:rsid w:val="00CB60B6"/>
    <w:rPr>
      <w:rFonts w:cs="Times New Roman"/>
    </w:rPr>
  </w:style>
  <w:style w:type="character" w:customStyle="1" w:styleId="WW8Num24z1">
    <w:name w:val="WW8Num24z1"/>
    <w:rsid w:val="00CB60B6"/>
    <w:rPr>
      <w:rFonts w:ascii="Courier New" w:hAnsi="Courier New"/>
    </w:rPr>
  </w:style>
  <w:style w:type="character" w:customStyle="1" w:styleId="WW8Num24z2">
    <w:name w:val="WW8Num24z2"/>
    <w:rsid w:val="00CB60B6"/>
    <w:rPr>
      <w:rFonts w:ascii="Wingdings" w:hAnsi="Wingdings"/>
    </w:rPr>
  </w:style>
  <w:style w:type="character" w:customStyle="1" w:styleId="WW8Num24z3">
    <w:name w:val="WW8Num24z3"/>
    <w:rsid w:val="00CB60B6"/>
    <w:rPr>
      <w:rFonts w:ascii="Symbol" w:hAnsi="Symbol"/>
    </w:rPr>
  </w:style>
  <w:style w:type="character" w:customStyle="1" w:styleId="WW8Num27z0">
    <w:name w:val="WW8Num27z0"/>
    <w:rsid w:val="00CB60B6"/>
    <w:rPr>
      <w:rFonts w:ascii="Symbol" w:hAnsi="Symbol"/>
    </w:rPr>
  </w:style>
  <w:style w:type="character" w:customStyle="1" w:styleId="WW8Num27z1">
    <w:name w:val="WW8Num27z1"/>
    <w:rsid w:val="00CB60B6"/>
    <w:rPr>
      <w:rFonts w:ascii="Courier New" w:hAnsi="Courier New"/>
    </w:rPr>
  </w:style>
  <w:style w:type="character" w:customStyle="1" w:styleId="WW8Num27z2">
    <w:name w:val="WW8Num27z2"/>
    <w:rsid w:val="00CB60B6"/>
    <w:rPr>
      <w:rFonts w:ascii="Wingdings" w:hAnsi="Wingdings"/>
    </w:rPr>
  </w:style>
  <w:style w:type="character" w:customStyle="1" w:styleId="WW8Num42z1">
    <w:name w:val="WW8Num42z1"/>
    <w:rsid w:val="00CB60B6"/>
    <w:rPr>
      <w:rFonts w:ascii="Courier New" w:hAnsi="Courier New"/>
    </w:rPr>
  </w:style>
  <w:style w:type="character" w:customStyle="1" w:styleId="WW8Num42z2">
    <w:name w:val="WW8Num42z2"/>
    <w:rsid w:val="00CB60B6"/>
    <w:rPr>
      <w:rFonts w:ascii="Wingdings" w:hAnsi="Wingdings"/>
    </w:rPr>
  </w:style>
  <w:style w:type="character" w:customStyle="1" w:styleId="WW8Num42z3">
    <w:name w:val="WW8Num42z3"/>
    <w:rsid w:val="00CB60B6"/>
    <w:rPr>
      <w:rFonts w:ascii="Symbol" w:hAnsi="Symbol"/>
    </w:rPr>
  </w:style>
  <w:style w:type="character" w:customStyle="1" w:styleId="1e">
    <w:name w:val="Основной шрифт абзаца1"/>
    <w:rsid w:val="00CB60B6"/>
  </w:style>
  <w:style w:type="character" w:customStyle="1" w:styleId="121">
    <w:name w:val="Заголовок 1 Знак2"/>
    <w:rsid w:val="00CB60B6"/>
    <w:rPr>
      <w:sz w:val="24"/>
      <w:szCs w:val="24"/>
      <w:u w:val="single"/>
      <w:lang w:val="ru-RU" w:eastAsia="ar-SA" w:bidi="ar-SA"/>
    </w:rPr>
  </w:style>
  <w:style w:type="character" w:customStyle="1" w:styleId="Heading3Char1">
    <w:name w:val="Heading 3 Char1"/>
    <w:rsid w:val="00CB60B6"/>
    <w:rPr>
      <w:rFonts w:ascii="Cambria" w:eastAsia="Times New Roman" w:hAnsi="Cambria" w:cs="Times New Roman"/>
      <w:b/>
      <w:bCs/>
      <w:sz w:val="26"/>
      <w:szCs w:val="26"/>
    </w:rPr>
  </w:style>
  <w:style w:type="character" w:customStyle="1" w:styleId="affff0">
    <w:name w:val="Название Знак"/>
    <w:rsid w:val="00CB60B6"/>
    <w:rPr>
      <w:sz w:val="28"/>
      <w:szCs w:val="28"/>
      <w:lang w:val="ru-RU" w:eastAsia="ar-SA" w:bidi="ar-SA"/>
    </w:rPr>
  </w:style>
  <w:style w:type="character" w:customStyle="1" w:styleId="BodyTextIndentChar">
    <w:name w:val="Body Text Indent Char"/>
    <w:rsid w:val="00CB60B6"/>
    <w:rPr>
      <w:rFonts w:cs="Times New Roman"/>
      <w:b/>
      <w:bCs/>
      <w:sz w:val="24"/>
      <w:szCs w:val="24"/>
      <w:lang w:val="ru-RU" w:eastAsia="ar-SA" w:bidi="ar-SA"/>
    </w:rPr>
  </w:style>
  <w:style w:type="character" w:customStyle="1" w:styleId="affff1">
    <w:name w:val="Схема документа Знак"/>
    <w:link w:val="affff2"/>
    <w:rsid w:val="00CB60B6"/>
    <w:rPr>
      <w:rFonts w:ascii="Tahoma" w:hAnsi="Tahoma" w:cs="Tahoma"/>
      <w:shd w:val="clear" w:color="auto" w:fill="000080"/>
      <w:lang w:eastAsia="ar-SA"/>
    </w:rPr>
  </w:style>
  <w:style w:type="character" w:customStyle="1" w:styleId="affff3">
    <w:name w:val="Символ сноски"/>
    <w:rsid w:val="00CB60B6"/>
    <w:rPr>
      <w:rFonts w:cs="Times New Roman"/>
      <w:vertAlign w:val="superscript"/>
    </w:rPr>
  </w:style>
  <w:style w:type="character" w:customStyle="1" w:styleId="1f">
    <w:name w:val="Знак примечания1"/>
    <w:rsid w:val="00CB60B6"/>
    <w:rPr>
      <w:rFonts w:cs="Times New Roman"/>
      <w:sz w:val="16"/>
      <w:szCs w:val="16"/>
    </w:rPr>
  </w:style>
  <w:style w:type="character" w:customStyle="1" w:styleId="affff4">
    <w:name w:val="Дата Знак"/>
    <w:link w:val="affff5"/>
    <w:rsid w:val="00CB60B6"/>
    <w:rPr>
      <w:lang w:eastAsia="ar-SA"/>
    </w:rPr>
  </w:style>
  <w:style w:type="character" w:customStyle="1" w:styleId="affff6">
    <w:name w:val="Текст Знак"/>
    <w:link w:val="affff7"/>
    <w:rsid w:val="00CB60B6"/>
    <w:rPr>
      <w:rFonts w:ascii="Courier New" w:hAnsi="Courier New"/>
      <w:lang w:eastAsia="ar-SA"/>
    </w:rPr>
  </w:style>
  <w:style w:type="character" w:customStyle="1" w:styleId="312">
    <w:name w:val="Заголовок 3 Знак1"/>
    <w:rsid w:val="00CB60B6"/>
    <w:rPr>
      <w:b/>
      <w:bCs/>
      <w:sz w:val="28"/>
      <w:szCs w:val="28"/>
      <w:lang w:val="ru-RU" w:eastAsia="ar-SA" w:bidi="ar-SA"/>
    </w:rPr>
  </w:style>
  <w:style w:type="character" w:customStyle="1" w:styleId="100">
    <w:name w:val="Знак Знак10"/>
    <w:rsid w:val="00CB60B6"/>
    <w:rPr>
      <w:rFonts w:cs="Times New Roman"/>
      <w:sz w:val="24"/>
      <w:lang w:val="ru-RU" w:eastAsia="ar-SA" w:bidi="ar-SA"/>
    </w:rPr>
  </w:style>
  <w:style w:type="character" w:customStyle="1" w:styleId="73">
    <w:name w:val="Знак Знак7"/>
    <w:rsid w:val="00CB60B6"/>
    <w:rPr>
      <w:rFonts w:cs="Times New Roman"/>
      <w:sz w:val="24"/>
      <w:szCs w:val="24"/>
      <w:lang w:val="ru-RU" w:eastAsia="ar-SA" w:bidi="ar-SA"/>
    </w:rPr>
  </w:style>
  <w:style w:type="character" w:customStyle="1" w:styleId="1f0">
    <w:name w:val="Глава 1 Знак"/>
    <w:rsid w:val="00CB60B6"/>
    <w:rPr>
      <w:rFonts w:ascii="Times New Roman" w:hAnsi="Times New Roman" w:cs="Times New Roman"/>
      <w:b/>
      <w:bCs/>
      <w:sz w:val="24"/>
      <w:szCs w:val="24"/>
    </w:rPr>
  </w:style>
  <w:style w:type="character" w:customStyle="1" w:styleId="affff8">
    <w:name w:val="Прощание Знак"/>
    <w:link w:val="affff9"/>
    <w:rsid w:val="00CB60B6"/>
    <w:rPr>
      <w:sz w:val="24"/>
      <w:szCs w:val="24"/>
      <w:lang w:eastAsia="ar-SA"/>
    </w:rPr>
  </w:style>
  <w:style w:type="character" w:customStyle="1" w:styleId="EmailStyle110">
    <w:name w:val="EmailStyle110"/>
    <w:rsid w:val="00CB60B6"/>
    <w:rPr>
      <w:rFonts w:ascii="Arial" w:hAnsi="Arial" w:cs="Arial"/>
      <w:color w:val="auto"/>
      <w:sz w:val="20"/>
      <w:szCs w:val="20"/>
    </w:rPr>
  </w:style>
  <w:style w:type="character" w:customStyle="1" w:styleId="1f1">
    <w:name w:val="заголовок 1 Знак"/>
    <w:uiPriority w:val="99"/>
    <w:rsid w:val="00CB60B6"/>
    <w:rPr>
      <w:rFonts w:cs="Times New Roman"/>
      <w:b/>
      <w:sz w:val="36"/>
      <w:lang w:val="ru-RU" w:eastAsia="ar-SA" w:bidi="ar-SA"/>
    </w:rPr>
  </w:style>
  <w:style w:type="character" w:customStyle="1" w:styleId="G">
    <w:name w:val="G_Текст Знак"/>
    <w:rsid w:val="00CB60B6"/>
    <w:rPr>
      <w:sz w:val="24"/>
      <w:lang w:val="ru-RU" w:eastAsia="ar-SA" w:bidi="ar-SA"/>
    </w:rPr>
  </w:style>
  <w:style w:type="character" w:customStyle="1" w:styleId="1f2">
    <w:name w:val="Основной Знак1"/>
    <w:rsid w:val="00CB60B6"/>
    <w:rPr>
      <w:sz w:val="26"/>
      <w:szCs w:val="24"/>
      <w:lang w:val="ru-RU" w:eastAsia="ar-SA" w:bidi="ar-SA"/>
    </w:rPr>
  </w:style>
  <w:style w:type="character" w:customStyle="1" w:styleId="115">
    <w:name w:val="Текст таблицы 11 Знак"/>
    <w:rsid w:val="00CB60B6"/>
    <w:rPr>
      <w:sz w:val="26"/>
      <w:lang w:val="ru-RU" w:eastAsia="ar-SA" w:bidi="ar-SA"/>
    </w:rPr>
  </w:style>
  <w:style w:type="character" w:customStyle="1" w:styleId="red1">
    <w:name w:val="red1"/>
    <w:rsid w:val="00CB60B6"/>
    <w:rPr>
      <w:rFonts w:cs="Times New Roman"/>
      <w:color w:val="FF0000"/>
    </w:rPr>
  </w:style>
  <w:style w:type="character" w:customStyle="1" w:styleId="bigtextstrong">
    <w:name w:val="bigtextstrong"/>
    <w:rsid w:val="00CB60B6"/>
    <w:rPr>
      <w:rFonts w:cs="Times New Roman"/>
      <w:b/>
      <w:bCs/>
      <w:color w:val="208008"/>
    </w:rPr>
  </w:style>
  <w:style w:type="character" w:customStyle="1" w:styleId="SAbbr">
    <w:name w:val="S_Abbr"/>
    <w:rsid w:val="00CB60B6"/>
    <w:rPr>
      <w:rFonts w:cs="Times New Roman"/>
      <w:b/>
      <w:bCs/>
      <w:position w:val="0"/>
      <w:sz w:val="24"/>
      <w:vertAlign w:val="baseline"/>
    </w:rPr>
  </w:style>
  <w:style w:type="character" w:customStyle="1" w:styleId="SMLst0">
    <w:name w:val="S_MLst Знак"/>
    <w:rsid w:val="00CB60B6"/>
    <w:rPr>
      <w:rFonts w:ascii="Arial" w:hAnsi="Arial"/>
      <w:lang w:val="ru-RU" w:eastAsia="ar-SA" w:bidi="ar-SA"/>
    </w:rPr>
  </w:style>
  <w:style w:type="character" w:customStyle="1" w:styleId="WW8Num2z5">
    <w:name w:val="WW8Num2z5"/>
    <w:rsid w:val="00CB60B6"/>
    <w:rPr>
      <w:rFonts w:ascii="Wingdings" w:hAnsi="Wingdings"/>
    </w:rPr>
  </w:style>
  <w:style w:type="character" w:customStyle="1" w:styleId="SGeneral">
    <w:name w:val="_S General Знак"/>
    <w:rsid w:val="00CB60B6"/>
    <w:rPr>
      <w:sz w:val="24"/>
      <w:szCs w:val="24"/>
      <w:lang w:eastAsia="ar-SA" w:bidi="ar-SA"/>
    </w:rPr>
  </w:style>
  <w:style w:type="character" w:customStyle="1" w:styleId="SMarkList1">
    <w:name w:val="_S_Mark_List Знак1"/>
    <w:basedOn w:val="SGeneral"/>
    <w:rsid w:val="00CB60B6"/>
    <w:rPr>
      <w:sz w:val="24"/>
      <w:szCs w:val="24"/>
      <w:lang w:eastAsia="ar-SA" w:bidi="ar-SA"/>
    </w:rPr>
  </w:style>
  <w:style w:type="character" w:customStyle="1" w:styleId="affffa">
    <w:name w:val="_обычный Знак"/>
    <w:rsid w:val="00CB60B6"/>
    <w:rPr>
      <w:sz w:val="24"/>
      <w:szCs w:val="24"/>
      <w:lang w:val="ru-RU" w:eastAsia="ar-SA" w:bidi="ar-SA"/>
    </w:rPr>
  </w:style>
  <w:style w:type="character" w:customStyle="1" w:styleId="FontStyle45">
    <w:name w:val="Font Style45"/>
    <w:rsid w:val="00CB60B6"/>
    <w:rPr>
      <w:rFonts w:ascii="Arial" w:hAnsi="Arial" w:cs="Arial"/>
      <w:sz w:val="12"/>
      <w:szCs w:val="12"/>
    </w:rPr>
  </w:style>
  <w:style w:type="character" w:customStyle="1" w:styleId="FontStyle46">
    <w:name w:val="Font Style46"/>
    <w:rsid w:val="00CB60B6"/>
    <w:rPr>
      <w:rFonts w:ascii="Arial" w:hAnsi="Arial" w:cs="Arial"/>
      <w:b/>
      <w:bCs/>
      <w:sz w:val="14"/>
      <w:szCs w:val="14"/>
    </w:rPr>
  </w:style>
  <w:style w:type="character" w:customStyle="1" w:styleId="FontStyle47">
    <w:name w:val="Font Style47"/>
    <w:rsid w:val="00CB60B6"/>
    <w:rPr>
      <w:rFonts w:ascii="Arial" w:hAnsi="Arial" w:cs="Arial"/>
      <w:sz w:val="14"/>
      <w:szCs w:val="14"/>
    </w:rPr>
  </w:style>
  <w:style w:type="character" w:customStyle="1" w:styleId="FontStyle48">
    <w:name w:val="Font Style48"/>
    <w:rsid w:val="00CB60B6"/>
    <w:rPr>
      <w:rFonts w:ascii="Palatino Linotype" w:hAnsi="Palatino Linotype" w:cs="Palatino Linotype"/>
      <w:b/>
      <w:bCs/>
      <w:sz w:val="20"/>
      <w:szCs w:val="20"/>
    </w:rPr>
  </w:style>
  <w:style w:type="character" w:customStyle="1" w:styleId="FontStyle49">
    <w:name w:val="Font Style49"/>
    <w:rsid w:val="00CB60B6"/>
    <w:rPr>
      <w:rFonts w:ascii="Arial" w:hAnsi="Arial" w:cs="Arial"/>
      <w:sz w:val="20"/>
      <w:szCs w:val="20"/>
    </w:rPr>
  </w:style>
  <w:style w:type="character" w:customStyle="1" w:styleId="FontStyle50">
    <w:name w:val="Font Style50"/>
    <w:rsid w:val="00CB60B6"/>
    <w:rPr>
      <w:rFonts w:ascii="Arial" w:hAnsi="Arial" w:cs="Arial"/>
      <w:sz w:val="20"/>
      <w:szCs w:val="20"/>
    </w:rPr>
  </w:style>
  <w:style w:type="character" w:customStyle="1" w:styleId="FontStyle51">
    <w:name w:val="Font Style51"/>
    <w:rsid w:val="00CB60B6"/>
    <w:rPr>
      <w:rFonts w:ascii="Franklin Gothic Book" w:hAnsi="Franklin Gothic Book" w:cs="Franklin Gothic Book"/>
      <w:sz w:val="24"/>
      <w:szCs w:val="24"/>
    </w:rPr>
  </w:style>
  <w:style w:type="character" w:customStyle="1" w:styleId="FontStyle52">
    <w:name w:val="Font Style52"/>
    <w:rsid w:val="00CB60B6"/>
    <w:rPr>
      <w:rFonts w:ascii="Franklin Gothic Demi" w:hAnsi="Franklin Gothic Demi" w:cs="Franklin Gothic Demi"/>
      <w:b/>
      <w:bCs/>
      <w:sz w:val="24"/>
      <w:szCs w:val="24"/>
    </w:rPr>
  </w:style>
  <w:style w:type="character" w:customStyle="1" w:styleId="FontStyle53">
    <w:name w:val="Font Style53"/>
    <w:rsid w:val="00CB60B6"/>
    <w:rPr>
      <w:rFonts w:ascii="Franklin Gothic Demi Cond" w:hAnsi="Franklin Gothic Demi Cond" w:cs="Franklin Gothic Demi Cond"/>
      <w:b/>
      <w:bCs/>
      <w:sz w:val="28"/>
      <w:szCs w:val="28"/>
    </w:rPr>
  </w:style>
  <w:style w:type="character" w:customStyle="1" w:styleId="FontStyle54">
    <w:name w:val="Font Style54"/>
    <w:rsid w:val="00CB60B6"/>
    <w:rPr>
      <w:rFonts w:ascii="Arial Narrow" w:hAnsi="Arial Narrow" w:cs="Arial Narrow"/>
      <w:sz w:val="26"/>
      <w:szCs w:val="26"/>
    </w:rPr>
  </w:style>
  <w:style w:type="character" w:customStyle="1" w:styleId="FontStyle55">
    <w:name w:val="Font Style55"/>
    <w:rsid w:val="00CB60B6"/>
    <w:rPr>
      <w:rFonts w:ascii="Arial" w:hAnsi="Arial" w:cs="Arial"/>
      <w:sz w:val="22"/>
      <w:szCs w:val="22"/>
    </w:rPr>
  </w:style>
  <w:style w:type="character" w:customStyle="1" w:styleId="FontStyle56">
    <w:name w:val="Font Style56"/>
    <w:rsid w:val="00CB60B6"/>
    <w:rPr>
      <w:rFonts w:ascii="Cambria" w:hAnsi="Cambria" w:cs="Cambria"/>
      <w:b/>
      <w:bCs/>
      <w:sz w:val="16"/>
      <w:szCs w:val="16"/>
    </w:rPr>
  </w:style>
  <w:style w:type="character" w:customStyle="1" w:styleId="FontStyle57">
    <w:name w:val="Font Style57"/>
    <w:rsid w:val="00CB60B6"/>
    <w:rPr>
      <w:rFonts w:ascii="Arial" w:hAnsi="Arial" w:cs="Arial"/>
      <w:sz w:val="20"/>
      <w:szCs w:val="20"/>
    </w:rPr>
  </w:style>
  <w:style w:type="character" w:customStyle="1" w:styleId="FontStyle59">
    <w:name w:val="Font Style59"/>
    <w:rsid w:val="00CB60B6"/>
    <w:rPr>
      <w:rFonts w:ascii="Arial" w:hAnsi="Arial" w:cs="Arial"/>
      <w:sz w:val="22"/>
      <w:szCs w:val="22"/>
    </w:rPr>
  </w:style>
  <w:style w:type="character" w:customStyle="1" w:styleId="affffb">
    <w:name w:val="Таблица Знак"/>
    <w:rsid w:val="00CB60B6"/>
    <w:rPr>
      <w:rFonts w:cs="Arial"/>
      <w:bCs/>
      <w:iCs/>
      <w:lang w:val="ru-RU" w:eastAsia="ar-SA" w:bidi="ar-SA"/>
    </w:rPr>
  </w:style>
  <w:style w:type="character" w:customStyle="1" w:styleId="affffc">
    <w:name w:val="бпОсновной текст Знак"/>
    <w:rsid w:val="00CB60B6"/>
    <w:rPr>
      <w:rFonts w:ascii="Arial" w:hAnsi="Arial" w:cs="Times New Roman"/>
      <w:sz w:val="24"/>
    </w:rPr>
  </w:style>
  <w:style w:type="character" w:customStyle="1" w:styleId="alp">
    <w:name w:val="alp_обыч_спис Знак"/>
    <w:rsid w:val="00CB60B6"/>
    <w:rPr>
      <w:rFonts w:ascii="Calibri" w:hAnsi="Calibri"/>
      <w:b/>
      <w:sz w:val="22"/>
      <w:szCs w:val="22"/>
      <w:lang w:val="ru-RU" w:eastAsia="ar-SA" w:bidi="ar-SA"/>
    </w:rPr>
  </w:style>
  <w:style w:type="character" w:customStyle="1" w:styleId="EmailStyle227">
    <w:name w:val="EmailStyle227"/>
    <w:rsid w:val="00CB60B6"/>
    <w:rPr>
      <w:rFonts w:ascii="Arial" w:hAnsi="Arial" w:cs="Arial"/>
      <w:color w:val="000080"/>
      <w:sz w:val="20"/>
      <w:szCs w:val="20"/>
    </w:rPr>
  </w:style>
  <w:style w:type="character" w:customStyle="1" w:styleId="Text0">
    <w:name w:val="Text Знак"/>
    <w:rsid w:val="00CB60B6"/>
    <w:rPr>
      <w:sz w:val="22"/>
      <w:lang w:val="en-GB" w:eastAsia="ar-SA" w:bidi="ar-SA"/>
    </w:rPr>
  </w:style>
  <w:style w:type="character" w:customStyle="1" w:styleId="h3subheading">
    <w:name w:val="h3 sub heading Знак"/>
    <w:rsid w:val="00CB60B6"/>
    <w:rPr>
      <w:rFonts w:ascii="Arial" w:hAnsi="Arial" w:cs="Arial"/>
      <w:b/>
      <w:bCs/>
      <w:sz w:val="26"/>
      <w:szCs w:val="26"/>
      <w:lang w:val="ru-RU" w:eastAsia="ar-SA" w:bidi="ar-SA"/>
    </w:rPr>
  </w:style>
  <w:style w:type="character" w:customStyle="1" w:styleId="HTML">
    <w:name w:val="Стандартный HTML Знак"/>
    <w:rsid w:val="00CB60B6"/>
    <w:rPr>
      <w:rFonts w:ascii="Arial Unicode MS" w:hAnsi="Arial Unicode MS"/>
      <w:lang w:val="en-US" w:eastAsia="ar-SA" w:bidi="ar-SA"/>
    </w:rPr>
  </w:style>
  <w:style w:type="character" w:styleId="affffd">
    <w:name w:val="line number"/>
    <w:rsid w:val="00CB60B6"/>
    <w:rPr>
      <w:rFonts w:cs="Times New Roman"/>
    </w:rPr>
  </w:style>
  <w:style w:type="character" w:customStyle="1" w:styleId="BoldUnderlinedText">
    <w:name w:val="BoldUnderlinedText"/>
    <w:rsid w:val="00CB60B6"/>
    <w:rPr>
      <w:rFonts w:cs="Times New Roman"/>
      <w:b/>
      <w:sz w:val="20"/>
      <w:u w:val="single"/>
    </w:rPr>
  </w:style>
  <w:style w:type="character" w:customStyle="1" w:styleId="affffe">
    <w:name w:val="Подпись Знак"/>
    <w:link w:val="afffff"/>
    <w:rsid w:val="00CB60B6"/>
    <w:rPr>
      <w:lang w:val="en-US" w:eastAsia="ar-SA"/>
    </w:rPr>
  </w:style>
  <w:style w:type="character" w:customStyle="1" w:styleId="afffff0">
    <w:name w:val="Текст табличный Знак Знак"/>
    <w:rsid w:val="00CB60B6"/>
    <w:rPr>
      <w:rFonts w:ascii="Courier New" w:hAnsi="Courier New" w:cs="Courier New"/>
    </w:rPr>
  </w:style>
  <w:style w:type="paragraph" w:customStyle="1" w:styleId="1f3">
    <w:name w:val="Заголовок1"/>
    <w:basedOn w:val="a6"/>
    <w:next w:val="ae"/>
    <w:rsid w:val="00CB60B6"/>
    <w:pPr>
      <w:keepNext/>
      <w:suppressAutoHyphens/>
      <w:spacing w:before="240" w:after="120"/>
    </w:pPr>
    <w:rPr>
      <w:rFonts w:ascii="Arial" w:eastAsia="Arial Unicode MS" w:hAnsi="Arial" w:cs="Arial Unicode MS"/>
      <w:sz w:val="28"/>
      <w:szCs w:val="28"/>
      <w:lang w:eastAsia="ar-SA"/>
    </w:rPr>
  </w:style>
  <w:style w:type="paragraph" w:styleId="afffff1">
    <w:name w:val="List"/>
    <w:basedOn w:val="a6"/>
    <w:rsid w:val="00CB60B6"/>
    <w:pPr>
      <w:tabs>
        <w:tab w:val="left" w:pos="720"/>
      </w:tabs>
      <w:suppressAutoHyphens/>
      <w:spacing w:before="120"/>
      <w:ind w:left="720" w:hanging="360"/>
      <w:jc w:val="both"/>
    </w:pPr>
    <w:rPr>
      <w:rFonts w:ascii="Arial" w:hAnsi="Arial"/>
      <w:sz w:val="22"/>
      <w:szCs w:val="20"/>
      <w:lang w:eastAsia="ar-SA"/>
    </w:rPr>
  </w:style>
  <w:style w:type="paragraph" w:customStyle="1" w:styleId="3b">
    <w:name w:val="Название3"/>
    <w:basedOn w:val="a6"/>
    <w:rsid w:val="00CB60B6"/>
    <w:pPr>
      <w:suppressLineNumbers/>
      <w:suppressAutoHyphens/>
      <w:spacing w:before="120" w:after="120"/>
    </w:pPr>
    <w:rPr>
      <w:i/>
      <w:iCs/>
      <w:lang w:eastAsia="ar-SA"/>
    </w:rPr>
  </w:style>
  <w:style w:type="paragraph" w:customStyle="1" w:styleId="3c">
    <w:name w:val="Указатель3"/>
    <w:basedOn w:val="a6"/>
    <w:rsid w:val="00CB60B6"/>
    <w:pPr>
      <w:suppressLineNumbers/>
      <w:suppressAutoHyphens/>
      <w:spacing w:before="100" w:after="100"/>
    </w:pPr>
    <w:rPr>
      <w:lang w:eastAsia="ar-SA"/>
    </w:rPr>
  </w:style>
  <w:style w:type="paragraph" w:customStyle="1" w:styleId="2b">
    <w:name w:val="Название2"/>
    <w:basedOn w:val="a6"/>
    <w:rsid w:val="00CB60B6"/>
    <w:pPr>
      <w:suppressLineNumbers/>
      <w:suppressAutoHyphens/>
      <w:spacing w:before="120" w:after="120"/>
    </w:pPr>
    <w:rPr>
      <w:i/>
      <w:iCs/>
      <w:lang w:eastAsia="ar-SA"/>
    </w:rPr>
  </w:style>
  <w:style w:type="paragraph" w:customStyle="1" w:styleId="2c">
    <w:name w:val="Указатель2"/>
    <w:basedOn w:val="a6"/>
    <w:rsid w:val="00CB60B6"/>
    <w:pPr>
      <w:suppressLineNumbers/>
      <w:suppressAutoHyphens/>
      <w:spacing w:before="100" w:after="100"/>
    </w:pPr>
    <w:rPr>
      <w:lang w:eastAsia="ar-SA"/>
    </w:rPr>
  </w:style>
  <w:style w:type="paragraph" w:customStyle="1" w:styleId="1f4">
    <w:name w:val="Название1"/>
    <w:basedOn w:val="a6"/>
    <w:rsid w:val="00CB60B6"/>
    <w:pPr>
      <w:suppressLineNumbers/>
      <w:suppressAutoHyphens/>
      <w:spacing w:before="120" w:after="120"/>
    </w:pPr>
    <w:rPr>
      <w:i/>
      <w:iCs/>
      <w:lang w:eastAsia="ar-SA"/>
    </w:rPr>
  </w:style>
  <w:style w:type="paragraph" w:customStyle="1" w:styleId="1f5">
    <w:name w:val="Указатель1"/>
    <w:basedOn w:val="a6"/>
    <w:rsid w:val="00CB60B6"/>
    <w:pPr>
      <w:suppressLineNumbers/>
      <w:suppressAutoHyphens/>
      <w:spacing w:before="100" w:after="100"/>
    </w:pPr>
    <w:rPr>
      <w:lang w:eastAsia="ar-SA"/>
    </w:rPr>
  </w:style>
  <w:style w:type="character" w:customStyle="1" w:styleId="1f6">
    <w:name w:val="Текст выноски Знак1"/>
    <w:basedOn w:val="a7"/>
    <w:rsid w:val="00CB60B6"/>
    <w:rPr>
      <w:rFonts w:ascii="Tahoma" w:eastAsia="Times New Roman" w:hAnsi="Tahoma" w:cs="Tahoma"/>
      <w:sz w:val="16"/>
      <w:szCs w:val="16"/>
      <w:lang w:eastAsia="ar-SA"/>
    </w:rPr>
  </w:style>
  <w:style w:type="character" w:customStyle="1" w:styleId="1f7">
    <w:name w:val="Нижний колонтитул Знак1"/>
    <w:basedOn w:val="a7"/>
    <w:rsid w:val="00CB60B6"/>
    <w:rPr>
      <w:rFonts w:ascii="Times New Roman" w:eastAsia="Times New Roman" w:hAnsi="Times New Roman" w:cs="Times New Roman"/>
      <w:sz w:val="20"/>
      <w:szCs w:val="20"/>
      <w:lang w:eastAsia="ar-SA"/>
    </w:rPr>
  </w:style>
  <w:style w:type="paragraph" w:customStyle="1" w:styleId="-1">
    <w:name w:val="Контракт-пункт"/>
    <w:basedOn w:val="a6"/>
    <w:rsid w:val="00CB60B6"/>
    <w:pPr>
      <w:suppressAutoHyphens/>
      <w:jc w:val="center"/>
    </w:pPr>
    <w:rPr>
      <w:b/>
      <w:bCs/>
      <w:lang w:eastAsia="ar-SA"/>
    </w:rPr>
  </w:style>
  <w:style w:type="paragraph" w:customStyle="1" w:styleId="afffff2">
    <w:name w:val="Подпункт"/>
    <w:basedOn w:val="a6"/>
    <w:uiPriority w:val="99"/>
    <w:rsid w:val="00CB60B6"/>
    <w:pPr>
      <w:tabs>
        <w:tab w:val="left" w:pos="643"/>
        <w:tab w:val="left" w:pos="720"/>
        <w:tab w:val="left" w:pos="2025"/>
      </w:tabs>
      <w:suppressAutoHyphens/>
      <w:ind w:left="360" w:hanging="360"/>
      <w:jc w:val="both"/>
    </w:pPr>
    <w:rPr>
      <w:lang w:eastAsia="ar-SA"/>
    </w:rPr>
  </w:style>
  <w:style w:type="paragraph" w:customStyle="1" w:styleId="afffff3">
    <w:name w:val="Подподпункт"/>
    <w:basedOn w:val="a6"/>
    <w:rsid w:val="00CB60B6"/>
    <w:pPr>
      <w:tabs>
        <w:tab w:val="left" w:pos="643"/>
        <w:tab w:val="left" w:pos="1080"/>
        <w:tab w:val="left" w:pos="5585"/>
      </w:tabs>
      <w:suppressAutoHyphens/>
      <w:ind w:left="360" w:hanging="360"/>
      <w:jc w:val="both"/>
    </w:pPr>
    <w:rPr>
      <w:lang w:eastAsia="ar-SA"/>
    </w:rPr>
  </w:style>
  <w:style w:type="paragraph" w:customStyle="1" w:styleId="afffff4">
    <w:name w:val="Пункт"/>
    <w:basedOn w:val="ae"/>
    <w:rsid w:val="00CB60B6"/>
    <w:pPr>
      <w:widowControl/>
      <w:tabs>
        <w:tab w:val="left" w:pos="360"/>
      </w:tabs>
      <w:suppressAutoHyphens/>
      <w:autoSpaceDE/>
      <w:autoSpaceDN/>
      <w:adjustRightInd/>
      <w:ind w:left="360" w:hanging="360"/>
    </w:pPr>
    <w:rPr>
      <w:color w:val="auto"/>
      <w:sz w:val="24"/>
      <w:szCs w:val="24"/>
      <w:lang w:eastAsia="ar-SA"/>
    </w:rPr>
  </w:style>
  <w:style w:type="paragraph" w:customStyle="1" w:styleId="2d">
    <w:name w:val="заголовок 2"/>
    <w:basedOn w:val="a6"/>
    <w:next w:val="a6"/>
    <w:rsid w:val="00CB60B6"/>
    <w:pPr>
      <w:keepLines/>
      <w:widowControl w:val="0"/>
      <w:suppressAutoHyphens/>
      <w:spacing w:before="240"/>
      <w:ind w:left="1134" w:hanging="426"/>
      <w:jc w:val="both"/>
    </w:pPr>
    <w:rPr>
      <w:rFonts w:ascii="Times" w:hAnsi="Times" w:cs="Times"/>
      <w:lang w:val="de-DE" w:eastAsia="ar-SA"/>
    </w:rPr>
  </w:style>
  <w:style w:type="paragraph" w:customStyle="1" w:styleId="-2">
    <w:name w:val="Пункт-2"/>
    <w:basedOn w:val="afffff4"/>
    <w:rsid w:val="00CB60B6"/>
    <w:pPr>
      <w:keepNext/>
      <w:tabs>
        <w:tab w:val="clear" w:pos="360"/>
        <w:tab w:val="left" w:pos="643"/>
        <w:tab w:val="left" w:pos="1080"/>
        <w:tab w:val="left" w:pos="1134"/>
      </w:tabs>
      <w:spacing w:before="240" w:after="120"/>
      <w:ind w:left="1134" w:hanging="1134"/>
      <w:jc w:val="left"/>
    </w:pPr>
    <w:rPr>
      <w:b/>
      <w:bCs/>
      <w:sz w:val="28"/>
      <w:szCs w:val="28"/>
    </w:rPr>
  </w:style>
  <w:style w:type="paragraph" w:customStyle="1" w:styleId="1f8">
    <w:name w:val="заголовок 1"/>
    <w:basedOn w:val="a6"/>
    <w:next w:val="a6"/>
    <w:rsid w:val="00CB60B6"/>
    <w:pPr>
      <w:keepLines/>
      <w:widowControl w:val="0"/>
      <w:suppressAutoHyphens/>
      <w:spacing w:before="360"/>
      <w:ind w:left="709" w:hanging="709"/>
      <w:jc w:val="both"/>
    </w:pPr>
    <w:rPr>
      <w:rFonts w:ascii="Times" w:hAnsi="Times" w:cs="Times"/>
      <w:lang w:val="de-DE" w:eastAsia="ar-SA"/>
    </w:rPr>
  </w:style>
  <w:style w:type="paragraph" w:customStyle="1" w:styleId="afffff5">
    <w:name w:val="Таблица шапка"/>
    <w:basedOn w:val="a6"/>
    <w:rsid w:val="00CB60B6"/>
    <w:pPr>
      <w:keepNext/>
      <w:suppressAutoHyphens/>
      <w:spacing w:before="40" w:after="40"/>
      <w:ind w:left="57" w:right="57"/>
    </w:pPr>
    <w:rPr>
      <w:sz w:val="18"/>
      <w:szCs w:val="18"/>
      <w:lang w:eastAsia="ar-SA"/>
    </w:rPr>
  </w:style>
  <w:style w:type="paragraph" w:customStyle="1" w:styleId="afffff6">
    <w:name w:val="Таблица текст"/>
    <w:basedOn w:val="a6"/>
    <w:rsid w:val="00CB60B6"/>
    <w:pPr>
      <w:suppressAutoHyphens/>
      <w:spacing w:before="40" w:after="40"/>
      <w:ind w:left="57" w:right="57"/>
    </w:pPr>
    <w:rPr>
      <w:sz w:val="22"/>
      <w:szCs w:val="22"/>
      <w:lang w:eastAsia="ar-SA"/>
    </w:rPr>
  </w:style>
  <w:style w:type="character" w:customStyle="1" w:styleId="1f9">
    <w:name w:val="Подзаголовок Знак1"/>
    <w:basedOn w:val="a7"/>
    <w:rsid w:val="00CB60B6"/>
    <w:rPr>
      <w:rFonts w:ascii="Times New Roman" w:eastAsia="Times New Roman" w:hAnsi="Times New Roman" w:cs="Times New Roman"/>
      <w:b/>
      <w:bCs/>
      <w:i/>
      <w:iCs/>
      <w:caps/>
      <w:sz w:val="24"/>
      <w:szCs w:val="24"/>
      <w:lang w:eastAsia="ar-SA"/>
    </w:rPr>
  </w:style>
  <w:style w:type="paragraph" w:customStyle="1" w:styleId="220">
    <w:name w:val="Основной текст 22"/>
    <w:basedOn w:val="a6"/>
    <w:rsid w:val="00CB60B6"/>
    <w:pPr>
      <w:tabs>
        <w:tab w:val="center" w:pos="993"/>
      </w:tabs>
      <w:suppressAutoHyphens/>
      <w:ind w:firstLine="284"/>
      <w:jc w:val="center"/>
    </w:pPr>
    <w:rPr>
      <w:b/>
      <w:bCs/>
      <w:lang w:eastAsia="ar-SA"/>
    </w:rPr>
  </w:style>
  <w:style w:type="character" w:customStyle="1" w:styleId="1fa">
    <w:name w:val="Основной текст с отступом Знак1"/>
    <w:basedOn w:val="a7"/>
    <w:uiPriority w:val="99"/>
    <w:rsid w:val="00CB60B6"/>
    <w:rPr>
      <w:rFonts w:ascii="Times New Roman" w:eastAsia="Times New Roman" w:hAnsi="Times New Roman" w:cs="Times New Roman"/>
      <w:b/>
      <w:bCs/>
      <w:sz w:val="24"/>
      <w:szCs w:val="24"/>
      <w:lang w:eastAsia="ar-SA"/>
    </w:rPr>
  </w:style>
  <w:style w:type="paragraph" w:customStyle="1" w:styleId="313">
    <w:name w:val="Основной текст 31"/>
    <w:basedOn w:val="a6"/>
    <w:rsid w:val="00CB60B6"/>
    <w:pPr>
      <w:suppressAutoHyphens/>
      <w:jc w:val="right"/>
    </w:pPr>
    <w:rPr>
      <w:b/>
      <w:bCs/>
      <w:lang w:eastAsia="ar-SA"/>
    </w:rPr>
  </w:style>
  <w:style w:type="paragraph" w:customStyle="1" w:styleId="213">
    <w:name w:val="Основной текст с отступом 21"/>
    <w:basedOn w:val="a6"/>
    <w:rsid w:val="00CB60B6"/>
    <w:pPr>
      <w:suppressAutoHyphens/>
      <w:ind w:firstLine="485"/>
      <w:jc w:val="both"/>
    </w:pPr>
    <w:rPr>
      <w:lang w:eastAsia="ar-SA"/>
    </w:rPr>
  </w:style>
  <w:style w:type="paragraph" w:customStyle="1" w:styleId="1fb">
    <w:name w:val="Название объекта1"/>
    <w:basedOn w:val="a6"/>
    <w:next w:val="a6"/>
    <w:rsid w:val="00CB60B6"/>
    <w:pPr>
      <w:suppressAutoHyphens/>
      <w:jc w:val="center"/>
    </w:pPr>
    <w:rPr>
      <w:b/>
      <w:bCs/>
      <w:lang w:eastAsia="ar-SA"/>
    </w:rPr>
  </w:style>
  <w:style w:type="paragraph" w:customStyle="1" w:styleId="ConsTitle">
    <w:name w:val="ConsTitle"/>
    <w:rsid w:val="00CB60B6"/>
    <w:pPr>
      <w:widowControl w:val="0"/>
      <w:suppressAutoHyphens/>
      <w:overflowPunct w:val="0"/>
      <w:autoSpaceDE w:val="0"/>
      <w:spacing w:after="0" w:line="240" w:lineRule="auto"/>
      <w:ind w:right="19772"/>
      <w:textAlignment w:val="baseline"/>
    </w:pPr>
    <w:rPr>
      <w:rFonts w:ascii="Arial" w:eastAsia="Arial" w:hAnsi="Arial" w:cs="Arial"/>
      <w:b/>
      <w:bCs/>
      <w:sz w:val="16"/>
      <w:szCs w:val="16"/>
      <w:lang w:eastAsia="ar-SA"/>
    </w:rPr>
  </w:style>
  <w:style w:type="paragraph" w:customStyle="1" w:styleId="1fc">
    <w:name w:val="Схема документа1"/>
    <w:basedOn w:val="a6"/>
    <w:rsid w:val="00CB60B6"/>
    <w:pPr>
      <w:shd w:val="clear" w:color="auto" w:fill="000080"/>
      <w:suppressAutoHyphens/>
    </w:pPr>
    <w:rPr>
      <w:rFonts w:ascii="Tahoma" w:hAnsi="Tahoma" w:cs="Tahoma"/>
      <w:sz w:val="20"/>
      <w:szCs w:val="20"/>
      <w:lang w:eastAsia="ar-SA"/>
    </w:rPr>
  </w:style>
  <w:style w:type="paragraph" w:customStyle="1" w:styleId="afffff7">
    <w:name w:val="Комментарий"/>
    <w:basedOn w:val="a6"/>
    <w:next w:val="a6"/>
    <w:rsid w:val="00CB60B6"/>
    <w:pPr>
      <w:suppressAutoHyphens/>
      <w:autoSpaceDE w:val="0"/>
      <w:ind w:left="170"/>
      <w:jc w:val="both"/>
    </w:pPr>
    <w:rPr>
      <w:rFonts w:ascii="Arial" w:hAnsi="Arial" w:cs="Arial"/>
      <w:i/>
      <w:iCs/>
      <w:color w:val="800080"/>
      <w:lang w:eastAsia="ar-SA"/>
    </w:rPr>
  </w:style>
  <w:style w:type="paragraph" w:customStyle="1" w:styleId="1">
    <w:name w:val="Стиль1"/>
    <w:basedOn w:val="a6"/>
    <w:link w:val="1fd"/>
    <w:rsid w:val="00CB60B6"/>
    <w:pPr>
      <w:keepNext/>
      <w:keepLines/>
      <w:widowControl w:val="0"/>
      <w:numPr>
        <w:numId w:val="28"/>
      </w:numPr>
      <w:suppressLineNumbers/>
      <w:suppressAutoHyphens/>
      <w:spacing w:after="60"/>
    </w:pPr>
    <w:rPr>
      <w:b/>
      <w:bCs/>
      <w:sz w:val="28"/>
      <w:szCs w:val="28"/>
      <w:lang w:eastAsia="ar-SA"/>
    </w:rPr>
  </w:style>
  <w:style w:type="paragraph" w:customStyle="1" w:styleId="214">
    <w:name w:val="Нумерованный список 21"/>
    <w:basedOn w:val="a6"/>
    <w:rsid w:val="00CB60B6"/>
    <w:pPr>
      <w:tabs>
        <w:tab w:val="left" w:pos="432"/>
        <w:tab w:val="left" w:pos="643"/>
      </w:tabs>
      <w:suppressAutoHyphens/>
      <w:ind w:left="432" w:hanging="432"/>
    </w:pPr>
    <w:rPr>
      <w:sz w:val="20"/>
      <w:szCs w:val="20"/>
      <w:lang w:eastAsia="ar-SA"/>
    </w:rPr>
  </w:style>
  <w:style w:type="paragraph" w:customStyle="1" w:styleId="2e">
    <w:name w:val="Стиль2"/>
    <w:basedOn w:val="214"/>
    <w:link w:val="2f"/>
    <w:rsid w:val="00CB60B6"/>
    <w:pPr>
      <w:keepNext/>
      <w:keepLines/>
      <w:widowControl w:val="0"/>
      <w:suppressLineNumbers/>
      <w:tabs>
        <w:tab w:val="num" w:pos="432"/>
      </w:tabs>
      <w:spacing w:after="60"/>
      <w:jc w:val="both"/>
    </w:pPr>
    <w:rPr>
      <w:b/>
      <w:bCs/>
      <w:sz w:val="24"/>
      <w:szCs w:val="24"/>
    </w:rPr>
  </w:style>
  <w:style w:type="paragraph" w:customStyle="1" w:styleId="1fe">
    <w:name w:val="Текст примечания1"/>
    <w:basedOn w:val="a6"/>
    <w:rsid w:val="00CB60B6"/>
    <w:pPr>
      <w:suppressAutoHyphens/>
      <w:spacing w:before="100" w:after="100"/>
    </w:pPr>
    <w:rPr>
      <w:sz w:val="20"/>
      <w:szCs w:val="20"/>
      <w:lang w:eastAsia="ar-SA"/>
    </w:rPr>
  </w:style>
  <w:style w:type="character" w:customStyle="1" w:styleId="1ff">
    <w:name w:val="Тема примечания Знак1"/>
    <w:basedOn w:val="19"/>
    <w:rsid w:val="00CB60B6"/>
    <w:rPr>
      <w:rFonts w:ascii="Times New Roman" w:eastAsia="Times New Roman" w:hAnsi="Times New Roman" w:cs="Times New Roman"/>
      <w:b/>
      <w:bCs/>
      <w:sz w:val="20"/>
      <w:szCs w:val="20"/>
      <w:lang w:eastAsia="ar-SA"/>
    </w:rPr>
  </w:style>
  <w:style w:type="paragraph" w:styleId="1ff0">
    <w:name w:val="toc 1"/>
    <w:basedOn w:val="a6"/>
    <w:next w:val="a6"/>
    <w:uiPriority w:val="39"/>
    <w:rsid w:val="00CB60B6"/>
    <w:pPr>
      <w:suppressAutoHyphens/>
      <w:spacing w:before="100" w:after="100"/>
    </w:pPr>
    <w:rPr>
      <w:lang w:eastAsia="ar-SA"/>
    </w:rPr>
  </w:style>
  <w:style w:type="paragraph" w:styleId="2f0">
    <w:name w:val="toc 2"/>
    <w:basedOn w:val="a6"/>
    <w:next w:val="a6"/>
    <w:uiPriority w:val="39"/>
    <w:rsid w:val="00CB60B6"/>
    <w:pPr>
      <w:suppressAutoHyphens/>
      <w:spacing w:before="100" w:after="100"/>
      <w:ind w:left="240"/>
    </w:pPr>
    <w:rPr>
      <w:lang w:eastAsia="ar-SA"/>
    </w:rPr>
  </w:style>
  <w:style w:type="paragraph" w:customStyle="1" w:styleId="CharChar1">
    <w:name w:val="Знак Знак Char Char1"/>
    <w:basedOn w:val="a6"/>
    <w:rsid w:val="00CB60B6"/>
    <w:pPr>
      <w:suppressAutoHyphens/>
      <w:spacing w:after="160" w:line="240" w:lineRule="exact"/>
    </w:pPr>
    <w:rPr>
      <w:rFonts w:ascii="Verdana" w:hAnsi="Verdana"/>
      <w:sz w:val="20"/>
      <w:szCs w:val="20"/>
      <w:lang w:val="en-US" w:eastAsia="ar-SA"/>
    </w:rPr>
  </w:style>
  <w:style w:type="paragraph" w:styleId="3d">
    <w:name w:val="toc 3"/>
    <w:basedOn w:val="a6"/>
    <w:next w:val="a6"/>
    <w:uiPriority w:val="39"/>
    <w:rsid w:val="00CB60B6"/>
    <w:pPr>
      <w:suppressAutoHyphens/>
      <w:spacing w:before="100" w:after="100"/>
      <w:ind w:left="480"/>
    </w:pPr>
    <w:rPr>
      <w:lang w:eastAsia="ar-SA"/>
    </w:rPr>
  </w:style>
  <w:style w:type="paragraph" w:customStyle="1" w:styleId="afffff8">
    <w:name w:val="текст сноски"/>
    <w:basedOn w:val="a6"/>
    <w:rsid w:val="00CB60B6"/>
    <w:pPr>
      <w:widowControl w:val="0"/>
      <w:suppressAutoHyphens/>
    </w:pPr>
    <w:rPr>
      <w:rFonts w:ascii="Gelvetsky 12pt" w:hAnsi="Gelvetsky 12pt"/>
      <w:szCs w:val="20"/>
      <w:lang w:val="en-US" w:eastAsia="ar-SA"/>
    </w:rPr>
  </w:style>
  <w:style w:type="paragraph" w:customStyle="1" w:styleId="2f1">
    <w:name w:val="Дата2"/>
    <w:basedOn w:val="a6"/>
    <w:next w:val="a6"/>
    <w:rsid w:val="00CB60B6"/>
    <w:pPr>
      <w:suppressAutoHyphens/>
      <w:jc w:val="both"/>
    </w:pPr>
    <w:rPr>
      <w:sz w:val="20"/>
      <w:szCs w:val="20"/>
      <w:lang w:eastAsia="ar-SA"/>
    </w:rPr>
  </w:style>
  <w:style w:type="paragraph" w:customStyle="1" w:styleId="1ff1">
    <w:name w:val="Дата1"/>
    <w:basedOn w:val="a6"/>
    <w:next w:val="a6"/>
    <w:rsid w:val="00CB60B6"/>
    <w:pPr>
      <w:suppressAutoHyphens/>
      <w:jc w:val="both"/>
    </w:pPr>
    <w:rPr>
      <w:sz w:val="20"/>
      <w:szCs w:val="20"/>
      <w:lang w:eastAsia="ar-SA"/>
    </w:rPr>
  </w:style>
  <w:style w:type="paragraph" w:customStyle="1" w:styleId="215">
    <w:name w:val="Список 21"/>
    <w:basedOn w:val="a6"/>
    <w:rsid w:val="00CB60B6"/>
    <w:pPr>
      <w:suppressAutoHyphens/>
      <w:spacing w:before="100" w:after="100"/>
      <w:ind w:left="566" w:hanging="283"/>
    </w:pPr>
    <w:rPr>
      <w:lang w:eastAsia="ar-SA"/>
    </w:rPr>
  </w:style>
  <w:style w:type="paragraph" w:customStyle="1" w:styleId="ConsNonformat">
    <w:name w:val="ConsNonformat"/>
    <w:rsid w:val="00CB60B6"/>
    <w:pPr>
      <w:widowControl w:val="0"/>
      <w:suppressAutoHyphens/>
      <w:autoSpaceDE w:val="0"/>
      <w:spacing w:after="0" w:line="240" w:lineRule="auto"/>
    </w:pPr>
    <w:rPr>
      <w:rFonts w:ascii="Courier New" w:eastAsia="Arial" w:hAnsi="Courier New" w:cs="Courier New"/>
      <w:sz w:val="24"/>
      <w:szCs w:val="24"/>
      <w:lang w:eastAsia="ar-SA"/>
    </w:rPr>
  </w:style>
  <w:style w:type="paragraph" w:customStyle="1" w:styleId="a0">
    <w:name w:val="Часть"/>
    <w:basedOn w:val="a6"/>
    <w:rsid w:val="00CB60B6"/>
    <w:pPr>
      <w:keepNext/>
      <w:keepLines/>
      <w:widowControl w:val="0"/>
      <w:numPr>
        <w:numId w:val="29"/>
      </w:numPr>
      <w:suppressLineNumbers/>
      <w:suppressAutoHyphens/>
      <w:ind w:left="0" w:firstLine="0"/>
      <w:jc w:val="center"/>
    </w:pPr>
    <w:rPr>
      <w:b/>
      <w:caps/>
      <w:szCs w:val="40"/>
      <w:lang w:eastAsia="ar-SA"/>
    </w:rPr>
  </w:style>
  <w:style w:type="paragraph" w:customStyle="1" w:styleId="2f2">
    <w:name w:val="Текст2"/>
    <w:basedOn w:val="1f4"/>
    <w:rsid w:val="00CB60B6"/>
  </w:style>
  <w:style w:type="paragraph" w:customStyle="1" w:styleId="WW-">
    <w:name w:val="WW-Текст"/>
    <w:basedOn w:val="a6"/>
    <w:rsid w:val="00CB60B6"/>
    <w:pPr>
      <w:tabs>
        <w:tab w:val="num" w:pos="5279"/>
      </w:tabs>
      <w:suppressAutoHyphens/>
      <w:ind w:left="3839" w:hanging="720"/>
    </w:pPr>
    <w:rPr>
      <w:rFonts w:ascii="Courier New" w:hAnsi="Courier New"/>
      <w:sz w:val="20"/>
      <w:szCs w:val="20"/>
      <w:lang w:eastAsia="ar-SA"/>
    </w:rPr>
  </w:style>
  <w:style w:type="paragraph" w:customStyle="1" w:styleId="afffff9">
    <w:name w:val="Раздел"/>
    <w:basedOn w:val="a6"/>
    <w:rsid w:val="00CB60B6"/>
    <w:pPr>
      <w:tabs>
        <w:tab w:val="left" w:pos="643"/>
        <w:tab w:val="left" w:pos="2700"/>
      </w:tabs>
      <w:suppressAutoHyphens/>
      <w:spacing w:before="120" w:after="120"/>
      <w:ind w:left="1980" w:hanging="360"/>
      <w:jc w:val="center"/>
    </w:pPr>
    <w:rPr>
      <w:rFonts w:ascii="Arial Narrow" w:hAnsi="Arial Narrow"/>
      <w:b/>
      <w:sz w:val="28"/>
      <w:szCs w:val="20"/>
      <w:lang w:eastAsia="ar-SA"/>
    </w:rPr>
  </w:style>
  <w:style w:type="paragraph" w:customStyle="1" w:styleId="afffffa">
    <w:name w:val="Тендерные данные"/>
    <w:basedOn w:val="a6"/>
    <w:rsid w:val="00CB60B6"/>
    <w:pPr>
      <w:tabs>
        <w:tab w:val="left" w:pos="1985"/>
      </w:tabs>
      <w:suppressAutoHyphens/>
      <w:spacing w:before="120" w:after="60"/>
      <w:jc w:val="both"/>
    </w:pPr>
    <w:rPr>
      <w:b/>
      <w:szCs w:val="20"/>
      <w:lang w:eastAsia="ar-SA"/>
    </w:rPr>
  </w:style>
  <w:style w:type="paragraph" w:customStyle="1" w:styleId="1ff2">
    <w:name w:val="Маркированный список1"/>
    <w:basedOn w:val="a6"/>
    <w:rsid w:val="00CB60B6"/>
    <w:pPr>
      <w:widowControl w:val="0"/>
      <w:suppressAutoHyphens/>
      <w:ind w:firstLine="720"/>
      <w:jc w:val="both"/>
    </w:pPr>
    <w:rPr>
      <w:lang w:eastAsia="ar-SA"/>
    </w:rPr>
  </w:style>
  <w:style w:type="paragraph" w:customStyle="1" w:styleId="3e">
    <w:name w:val="Статья 3 уровень"/>
    <w:basedOn w:val="3"/>
    <w:rsid w:val="00CB60B6"/>
    <w:pPr>
      <w:widowControl/>
      <w:tabs>
        <w:tab w:val="left" w:pos="993"/>
      </w:tabs>
      <w:suppressAutoHyphens/>
      <w:autoSpaceDE/>
      <w:autoSpaceDN/>
      <w:adjustRightInd/>
      <w:spacing w:before="120" w:after="0" w:line="240" w:lineRule="auto"/>
      <w:ind w:left="720" w:hanging="720"/>
    </w:pPr>
    <w:rPr>
      <w:b w:val="0"/>
      <w:sz w:val="24"/>
      <w:szCs w:val="24"/>
      <w:lang w:eastAsia="ar-SA"/>
    </w:rPr>
  </w:style>
  <w:style w:type="paragraph" w:customStyle="1" w:styleId="1ff3">
    <w:name w:val="Прощание1"/>
    <w:basedOn w:val="a6"/>
    <w:rsid w:val="00CB60B6"/>
    <w:pPr>
      <w:suppressAutoHyphens/>
      <w:spacing w:after="60"/>
      <w:ind w:left="4252"/>
      <w:jc w:val="both"/>
    </w:pPr>
    <w:rPr>
      <w:lang w:eastAsia="ar-SA"/>
    </w:rPr>
  </w:style>
  <w:style w:type="paragraph" w:customStyle="1" w:styleId="CharCharCharCharChar">
    <w:name w:val="Знак Знак Char Char Char Char Char Знак"/>
    <w:basedOn w:val="a6"/>
    <w:rsid w:val="00CB60B6"/>
    <w:pPr>
      <w:widowControl w:val="0"/>
      <w:suppressAutoHyphens/>
      <w:spacing w:after="160" w:line="240" w:lineRule="exact"/>
      <w:jc w:val="right"/>
    </w:pPr>
    <w:rPr>
      <w:sz w:val="20"/>
      <w:szCs w:val="20"/>
      <w:lang w:val="en-GB" w:eastAsia="ar-SA"/>
    </w:rPr>
  </w:style>
  <w:style w:type="paragraph" w:customStyle="1" w:styleId="1ff4">
    <w:name w:val="Заглавие1"/>
    <w:basedOn w:val="a6"/>
    <w:rsid w:val="00CB60B6"/>
    <w:pPr>
      <w:suppressAutoHyphens/>
      <w:jc w:val="center"/>
    </w:pPr>
    <w:rPr>
      <w:b/>
      <w:caps/>
      <w:sz w:val="28"/>
      <w:szCs w:val="20"/>
      <w:lang w:eastAsia="ar-SA"/>
    </w:rPr>
  </w:style>
  <w:style w:type="paragraph" w:customStyle="1" w:styleId="Heading21">
    <w:name w:val="Heading 21"/>
    <w:basedOn w:val="a6"/>
    <w:next w:val="a6"/>
    <w:rsid w:val="00CB60B6"/>
    <w:pPr>
      <w:suppressAutoHyphens/>
    </w:pPr>
    <w:rPr>
      <w:rFonts w:ascii="Arial" w:hAnsi="Arial"/>
      <w:lang w:eastAsia="ar-SA"/>
    </w:rPr>
  </w:style>
  <w:style w:type="paragraph" w:customStyle="1" w:styleId="G0">
    <w:name w:val="G_Текст"/>
    <w:basedOn w:val="a6"/>
    <w:rsid w:val="00CB60B6"/>
    <w:pPr>
      <w:suppressAutoHyphens/>
      <w:spacing w:after="120" w:line="276" w:lineRule="auto"/>
      <w:ind w:firstLine="851"/>
      <w:jc w:val="both"/>
    </w:pPr>
    <w:rPr>
      <w:szCs w:val="20"/>
      <w:lang w:eastAsia="ar-SA"/>
    </w:rPr>
  </w:style>
  <w:style w:type="paragraph" w:customStyle="1" w:styleId="G1">
    <w:name w:val="G_1 Маркированный"/>
    <w:basedOn w:val="G0"/>
    <w:rsid w:val="00CB60B6"/>
    <w:pPr>
      <w:keepLines/>
      <w:numPr>
        <w:numId w:val="25"/>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CB60B6"/>
    <w:pPr>
      <w:tabs>
        <w:tab w:val="clear" w:pos="926"/>
        <w:tab w:val="left" w:pos="621"/>
      </w:tabs>
      <w:spacing w:before="60" w:after="60"/>
      <w:ind w:left="621" w:hanging="264"/>
      <w:jc w:val="both"/>
    </w:pPr>
  </w:style>
  <w:style w:type="paragraph" w:customStyle="1" w:styleId="G2">
    <w:name w:val="G_Содержание"/>
    <w:basedOn w:val="G0"/>
    <w:next w:val="G0"/>
    <w:rsid w:val="00CB60B6"/>
    <w:pPr>
      <w:pageBreakBefore/>
      <w:spacing w:before="240"/>
      <w:ind w:firstLine="0"/>
      <w:jc w:val="center"/>
    </w:pPr>
    <w:rPr>
      <w:rFonts w:ascii="Arial" w:hAnsi="Arial"/>
      <w:b/>
    </w:rPr>
  </w:style>
  <w:style w:type="paragraph" w:customStyle="1" w:styleId="G20">
    <w:name w:val="G_2 Маркированный"/>
    <w:basedOn w:val="G0"/>
    <w:rsid w:val="00CB60B6"/>
    <w:pPr>
      <w:keepLines/>
      <w:tabs>
        <w:tab w:val="num" w:pos="1247"/>
        <w:tab w:val="left" w:pos="2520"/>
      </w:tabs>
      <w:spacing w:before="40" w:after="40" w:line="240" w:lineRule="auto"/>
      <w:ind w:left="2520" w:hanging="360"/>
      <w:jc w:val="left"/>
    </w:pPr>
  </w:style>
  <w:style w:type="paragraph" w:customStyle="1" w:styleId="afffffb">
    <w:name w:val="Основной"/>
    <w:basedOn w:val="a6"/>
    <w:rsid w:val="00CB60B6"/>
    <w:pPr>
      <w:suppressAutoHyphens/>
      <w:spacing w:before="120" w:after="120" w:line="300" w:lineRule="exact"/>
      <w:ind w:firstLine="476"/>
      <w:jc w:val="both"/>
    </w:pPr>
    <w:rPr>
      <w:sz w:val="26"/>
      <w:lang w:eastAsia="ar-SA"/>
    </w:rPr>
  </w:style>
  <w:style w:type="paragraph" w:customStyle="1" w:styleId="Iauiue1">
    <w:name w:val="Iau?iue1"/>
    <w:rsid w:val="00CB60B6"/>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6">
    <w:name w:val="Текст таблицы 11"/>
    <w:basedOn w:val="a6"/>
    <w:rsid w:val="00CB60B6"/>
    <w:pPr>
      <w:suppressAutoHyphens/>
      <w:spacing w:after="120"/>
    </w:pPr>
    <w:rPr>
      <w:sz w:val="26"/>
      <w:szCs w:val="20"/>
      <w:lang w:eastAsia="ar-SA"/>
    </w:rPr>
  </w:style>
  <w:style w:type="paragraph" w:customStyle="1" w:styleId="afffffc">
    <w:name w:val="Шапка таблицы"/>
    <w:basedOn w:val="a6"/>
    <w:rsid w:val="00CB60B6"/>
    <w:pPr>
      <w:keepNext/>
      <w:keepLines/>
      <w:suppressAutoHyphens/>
      <w:spacing w:before="60" w:after="60" w:line="240" w:lineRule="atLeast"/>
      <w:ind w:left="-113" w:right="-113"/>
      <w:jc w:val="center"/>
    </w:pPr>
    <w:rPr>
      <w:rFonts w:ascii="Arial" w:hAnsi="Arial"/>
      <w:b/>
      <w:bCs/>
      <w:sz w:val="20"/>
      <w:szCs w:val="20"/>
      <w:lang w:eastAsia="ar-SA"/>
    </w:rPr>
  </w:style>
  <w:style w:type="paragraph" w:customStyle="1" w:styleId="G11">
    <w:name w:val="Стиль G_1 Маркированный + По ширине1"/>
    <w:basedOn w:val="G1"/>
    <w:rsid w:val="00CB60B6"/>
    <w:pPr>
      <w:spacing w:before="60" w:after="60"/>
      <w:jc w:val="both"/>
    </w:pPr>
  </w:style>
  <w:style w:type="paragraph" w:customStyle="1" w:styleId="CharCharCharChar">
    <w:name w:val="Char Char Знак Знак Char Char"/>
    <w:basedOn w:val="a6"/>
    <w:rsid w:val="00CB60B6"/>
    <w:pPr>
      <w:suppressAutoHyphens/>
      <w:spacing w:before="280" w:after="280"/>
    </w:pPr>
    <w:rPr>
      <w:rFonts w:ascii="Tahoma" w:hAnsi="Tahoma"/>
      <w:sz w:val="20"/>
      <w:szCs w:val="20"/>
      <w:lang w:val="en-US" w:eastAsia="ar-SA"/>
    </w:rPr>
  </w:style>
  <w:style w:type="paragraph" w:customStyle="1" w:styleId="SMLst">
    <w:name w:val="S_MLst"/>
    <w:basedOn w:val="ae"/>
    <w:rsid w:val="00CB60B6"/>
    <w:pPr>
      <w:widowControl/>
      <w:numPr>
        <w:numId w:val="27"/>
      </w:numPr>
      <w:suppressAutoHyphens/>
      <w:autoSpaceDE/>
      <w:autoSpaceDN/>
      <w:adjustRightInd/>
      <w:spacing w:after="120"/>
      <w:ind w:left="896" w:hanging="187"/>
    </w:pPr>
    <w:rPr>
      <w:rFonts w:ascii="Arial" w:hAnsi="Arial"/>
      <w:color w:val="auto"/>
      <w:sz w:val="20"/>
      <w:szCs w:val="20"/>
      <w:lang w:eastAsia="ar-SA"/>
    </w:rPr>
  </w:style>
  <w:style w:type="paragraph" w:customStyle="1" w:styleId="SGenr">
    <w:name w:val="S_Genr"/>
    <w:basedOn w:val="ae"/>
    <w:rsid w:val="00CB60B6"/>
    <w:pPr>
      <w:widowControl/>
      <w:suppressAutoHyphens/>
      <w:autoSpaceDE/>
      <w:autoSpaceDN/>
      <w:adjustRightInd/>
      <w:spacing w:after="120"/>
      <w:ind w:firstLine="720"/>
    </w:pPr>
    <w:rPr>
      <w:rFonts w:ascii="Arial" w:hAnsi="Arial"/>
      <w:color w:val="auto"/>
      <w:sz w:val="20"/>
      <w:szCs w:val="20"/>
      <w:lang w:eastAsia="ar-SA"/>
    </w:rPr>
  </w:style>
  <w:style w:type="paragraph" w:customStyle="1" w:styleId="afffffd">
    <w:name w:val="Содержание"/>
    <w:basedOn w:val="ae"/>
    <w:next w:val="ae"/>
    <w:rsid w:val="00CB60B6"/>
    <w:pPr>
      <w:pageBreakBefore/>
      <w:widowControl/>
      <w:suppressAutoHyphens/>
      <w:autoSpaceDE/>
      <w:autoSpaceDN/>
      <w:adjustRightInd/>
      <w:spacing w:before="240" w:after="240"/>
      <w:jc w:val="center"/>
    </w:pPr>
    <w:rPr>
      <w:rFonts w:ascii="Arial" w:hAnsi="Arial"/>
      <w:b/>
      <w:color w:val="auto"/>
      <w:szCs w:val="32"/>
      <w:lang w:eastAsia="ar-SA"/>
    </w:rPr>
  </w:style>
  <w:style w:type="paragraph" w:styleId="44">
    <w:name w:val="toc 4"/>
    <w:basedOn w:val="a6"/>
    <w:next w:val="a6"/>
    <w:rsid w:val="00CB60B6"/>
    <w:pPr>
      <w:suppressAutoHyphens/>
      <w:ind w:left="600"/>
    </w:pPr>
    <w:rPr>
      <w:sz w:val="18"/>
      <w:szCs w:val="18"/>
      <w:lang w:eastAsia="ar-SA"/>
    </w:rPr>
  </w:style>
  <w:style w:type="paragraph" w:styleId="54">
    <w:name w:val="toc 5"/>
    <w:basedOn w:val="a6"/>
    <w:next w:val="a6"/>
    <w:rsid w:val="00CB60B6"/>
    <w:pPr>
      <w:suppressAutoHyphens/>
      <w:ind w:left="800"/>
    </w:pPr>
    <w:rPr>
      <w:sz w:val="18"/>
      <w:szCs w:val="18"/>
      <w:lang w:eastAsia="ar-SA"/>
    </w:rPr>
  </w:style>
  <w:style w:type="paragraph" w:styleId="64">
    <w:name w:val="toc 6"/>
    <w:basedOn w:val="a6"/>
    <w:next w:val="a6"/>
    <w:rsid w:val="00CB60B6"/>
    <w:pPr>
      <w:suppressAutoHyphens/>
      <w:ind w:left="1000"/>
    </w:pPr>
    <w:rPr>
      <w:sz w:val="18"/>
      <w:szCs w:val="18"/>
      <w:lang w:eastAsia="ar-SA"/>
    </w:rPr>
  </w:style>
  <w:style w:type="paragraph" w:styleId="74">
    <w:name w:val="toc 7"/>
    <w:basedOn w:val="a6"/>
    <w:next w:val="a6"/>
    <w:rsid w:val="00CB60B6"/>
    <w:pPr>
      <w:suppressAutoHyphens/>
      <w:ind w:left="1200"/>
    </w:pPr>
    <w:rPr>
      <w:sz w:val="18"/>
      <w:szCs w:val="18"/>
      <w:lang w:eastAsia="ar-SA"/>
    </w:rPr>
  </w:style>
  <w:style w:type="paragraph" w:styleId="81">
    <w:name w:val="toc 8"/>
    <w:basedOn w:val="a6"/>
    <w:next w:val="a6"/>
    <w:rsid w:val="00CB60B6"/>
    <w:pPr>
      <w:suppressAutoHyphens/>
      <w:ind w:left="1400"/>
    </w:pPr>
    <w:rPr>
      <w:sz w:val="18"/>
      <w:szCs w:val="18"/>
      <w:lang w:eastAsia="ar-SA"/>
    </w:rPr>
  </w:style>
  <w:style w:type="paragraph" w:styleId="91">
    <w:name w:val="toc 9"/>
    <w:basedOn w:val="a6"/>
    <w:next w:val="a6"/>
    <w:rsid w:val="00CB60B6"/>
    <w:pPr>
      <w:suppressAutoHyphens/>
      <w:ind w:left="1600"/>
    </w:pPr>
    <w:rPr>
      <w:sz w:val="18"/>
      <w:szCs w:val="18"/>
      <w:lang w:eastAsia="ar-SA"/>
    </w:rPr>
  </w:style>
  <w:style w:type="paragraph" w:customStyle="1" w:styleId="afffffe">
    <w:name w:val="Знак Знак Знак Знак"/>
    <w:basedOn w:val="a6"/>
    <w:rsid w:val="00CB60B6"/>
    <w:pPr>
      <w:suppressAutoHyphens/>
      <w:spacing w:before="280" w:after="280"/>
    </w:pPr>
    <w:rPr>
      <w:rFonts w:ascii="Tahoma" w:hAnsi="Tahoma"/>
      <w:sz w:val="20"/>
      <w:szCs w:val="20"/>
      <w:lang w:val="en-US" w:eastAsia="ar-SA"/>
    </w:rPr>
  </w:style>
  <w:style w:type="paragraph" w:customStyle="1" w:styleId="NJ">
    <w:name w:val="NJ"/>
    <w:basedOn w:val="a6"/>
    <w:rsid w:val="00CB60B6"/>
    <w:pPr>
      <w:widowControl w:val="0"/>
      <w:suppressAutoHyphens/>
      <w:spacing w:before="120" w:after="120"/>
      <w:ind w:firstLine="567"/>
      <w:jc w:val="both"/>
    </w:pPr>
    <w:rPr>
      <w:lang w:eastAsia="ar-SA"/>
    </w:rPr>
  </w:style>
  <w:style w:type="paragraph" w:customStyle="1" w:styleId="affffff">
    <w:name w:val="Текст документа"/>
    <w:basedOn w:val="a6"/>
    <w:rsid w:val="00CB60B6"/>
    <w:pPr>
      <w:suppressAutoHyphens/>
      <w:spacing w:line="360" w:lineRule="auto"/>
      <w:ind w:firstLine="720"/>
      <w:jc w:val="both"/>
    </w:pPr>
    <w:rPr>
      <w:lang w:eastAsia="ar-SA"/>
    </w:rPr>
  </w:style>
  <w:style w:type="paragraph" w:customStyle="1" w:styleId="StyleJustified">
    <w:name w:val="Style Justified"/>
    <w:basedOn w:val="a6"/>
    <w:rsid w:val="00CB60B6"/>
    <w:pPr>
      <w:suppressAutoHyphens/>
      <w:spacing w:before="120" w:after="120"/>
      <w:jc w:val="both"/>
    </w:pPr>
    <w:rPr>
      <w:szCs w:val="20"/>
      <w:lang w:eastAsia="ar-SA"/>
    </w:rPr>
  </w:style>
  <w:style w:type="paragraph" w:customStyle="1" w:styleId="SHead1">
    <w:name w:val="_S_Head_1"/>
    <w:basedOn w:val="12"/>
    <w:rsid w:val="00CB60B6"/>
    <w:pPr>
      <w:suppressAutoHyphens/>
      <w:spacing w:after="120"/>
      <w:jc w:val="both"/>
    </w:pPr>
    <w:rPr>
      <w:rFonts w:ascii="Times New Roman" w:hAnsi="Times New Roman"/>
      <w:kern w:val="1"/>
      <w:sz w:val="28"/>
      <w:lang w:eastAsia="ar-SA"/>
    </w:rPr>
  </w:style>
  <w:style w:type="paragraph" w:customStyle="1" w:styleId="SHead2">
    <w:name w:val="_S_Head_2"/>
    <w:basedOn w:val="2"/>
    <w:rsid w:val="00CB60B6"/>
    <w:pPr>
      <w:widowControl/>
      <w:suppressAutoHyphens/>
      <w:autoSpaceDE/>
      <w:autoSpaceDN/>
      <w:adjustRightInd/>
      <w:spacing w:after="120"/>
      <w:ind w:left="576" w:hanging="576"/>
      <w:jc w:val="left"/>
    </w:pPr>
    <w:rPr>
      <w:rFonts w:ascii="Times New Roman" w:hAnsi="Times New Roman" w:cs="Times New Roman"/>
      <w:b w:val="0"/>
      <w:i w:val="0"/>
      <w:iCs w:val="0"/>
      <w:szCs w:val="20"/>
      <w:lang w:eastAsia="ar-SA"/>
    </w:rPr>
  </w:style>
  <w:style w:type="paragraph" w:customStyle="1" w:styleId="SGeneral0">
    <w:name w:val="_S General"/>
    <w:basedOn w:val="a6"/>
    <w:rsid w:val="00CB60B6"/>
    <w:pPr>
      <w:suppressAutoHyphens/>
      <w:spacing w:line="360" w:lineRule="auto"/>
      <w:ind w:firstLine="567"/>
      <w:jc w:val="both"/>
    </w:pPr>
    <w:rPr>
      <w:lang w:eastAsia="ar-SA"/>
    </w:rPr>
  </w:style>
  <w:style w:type="paragraph" w:customStyle="1" w:styleId="SMarkList">
    <w:name w:val="_S_Mark_List"/>
    <w:basedOn w:val="SGeneral0"/>
    <w:rsid w:val="00CB60B6"/>
    <w:pPr>
      <w:numPr>
        <w:numId w:val="24"/>
      </w:numPr>
      <w:spacing w:after="120"/>
      <w:ind w:left="709" w:hanging="142"/>
    </w:pPr>
    <w:rPr>
      <w:szCs w:val="20"/>
    </w:rPr>
  </w:style>
  <w:style w:type="paragraph" w:customStyle="1" w:styleId="SHead3">
    <w:name w:val="_S_Head 3"/>
    <w:basedOn w:val="3"/>
    <w:next w:val="SGeneral0"/>
    <w:rsid w:val="00CB60B6"/>
    <w:pPr>
      <w:widowControl/>
      <w:tabs>
        <w:tab w:val="left" w:pos="643"/>
        <w:tab w:val="left" w:pos="896"/>
      </w:tabs>
      <w:suppressAutoHyphens/>
      <w:autoSpaceDE/>
      <w:autoSpaceDN/>
      <w:adjustRightInd/>
      <w:spacing w:after="120"/>
      <w:ind w:left="720" w:hanging="360"/>
      <w:jc w:val="left"/>
    </w:pPr>
    <w:rPr>
      <w:rFonts w:ascii="Times New Roman" w:hAnsi="Times New Roman" w:cs="Times New Roman"/>
      <w:sz w:val="24"/>
      <w:szCs w:val="20"/>
      <w:lang w:eastAsia="ar-SA"/>
    </w:rPr>
  </w:style>
  <w:style w:type="paragraph" w:customStyle="1" w:styleId="216">
    <w:name w:val="Маркированный список 21"/>
    <w:basedOn w:val="a6"/>
    <w:rsid w:val="00CB60B6"/>
    <w:pPr>
      <w:tabs>
        <w:tab w:val="left" w:pos="643"/>
      </w:tabs>
      <w:suppressAutoHyphens/>
      <w:ind w:left="643" w:hanging="360"/>
    </w:pPr>
    <w:rPr>
      <w:lang w:eastAsia="ar-SA"/>
    </w:rPr>
  </w:style>
  <w:style w:type="paragraph" w:customStyle="1" w:styleId="affffff0">
    <w:name w:val="_обычный"/>
    <w:rsid w:val="00CB60B6"/>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e"/>
    <w:rsid w:val="00CB60B6"/>
    <w:pPr>
      <w:widowControl/>
      <w:suppressAutoHyphens/>
      <w:autoSpaceDE/>
      <w:autoSpaceDN/>
      <w:adjustRightInd/>
      <w:spacing w:after="120"/>
      <w:jc w:val="center"/>
    </w:pPr>
    <w:rPr>
      <w:rFonts w:ascii="Arial" w:hAnsi="Arial"/>
      <w:b/>
      <w:color w:val="auto"/>
      <w:sz w:val="20"/>
      <w:szCs w:val="20"/>
      <w:lang w:eastAsia="ar-SA"/>
    </w:rPr>
  </w:style>
  <w:style w:type="paragraph" w:customStyle="1" w:styleId="StyleNormal">
    <w:name w:val="Style Normal +"/>
    <w:basedOn w:val="a6"/>
    <w:rsid w:val="00CB60B6"/>
    <w:pPr>
      <w:suppressAutoHyphens/>
      <w:jc w:val="both"/>
    </w:pPr>
    <w:rPr>
      <w:rFonts w:eastAsia="PMingLiU"/>
      <w:szCs w:val="20"/>
      <w:lang w:eastAsia="ar-SA"/>
    </w:rPr>
  </w:style>
  <w:style w:type="paragraph" w:customStyle="1" w:styleId="a">
    <w:name w:val="Список нум."/>
    <w:basedOn w:val="a6"/>
    <w:rsid w:val="00CB60B6"/>
    <w:pPr>
      <w:numPr>
        <w:numId w:val="23"/>
      </w:numPr>
      <w:suppressAutoHyphens/>
      <w:spacing w:after="120" w:line="360" w:lineRule="auto"/>
      <w:jc w:val="both"/>
    </w:pPr>
    <w:rPr>
      <w:sz w:val="28"/>
      <w:szCs w:val="20"/>
      <w:lang w:eastAsia="ar-SA"/>
    </w:rPr>
  </w:style>
  <w:style w:type="paragraph" w:customStyle="1" w:styleId="Style18">
    <w:name w:val="Style18"/>
    <w:basedOn w:val="a6"/>
    <w:rsid w:val="00CB60B6"/>
    <w:pPr>
      <w:widowControl w:val="0"/>
      <w:suppressAutoHyphens/>
      <w:autoSpaceDE w:val="0"/>
    </w:pPr>
    <w:rPr>
      <w:lang w:eastAsia="ar-SA"/>
    </w:rPr>
  </w:style>
  <w:style w:type="paragraph" w:customStyle="1" w:styleId="Style19">
    <w:name w:val="Style19"/>
    <w:basedOn w:val="a6"/>
    <w:rsid w:val="00CB60B6"/>
    <w:pPr>
      <w:widowControl w:val="0"/>
      <w:suppressAutoHyphens/>
      <w:autoSpaceDE w:val="0"/>
    </w:pPr>
    <w:rPr>
      <w:lang w:eastAsia="ar-SA"/>
    </w:rPr>
  </w:style>
  <w:style w:type="paragraph" w:customStyle="1" w:styleId="Style20">
    <w:name w:val="Style20"/>
    <w:basedOn w:val="a6"/>
    <w:rsid w:val="00CB60B6"/>
    <w:pPr>
      <w:widowControl w:val="0"/>
      <w:suppressAutoHyphens/>
      <w:autoSpaceDE w:val="0"/>
    </w:pPr>
    <w:rPr>
      <w:lang w:eastAsia="ar-SA"/>
    </w:rPr>
  </w:style>
  <w:style w:type="paragraph" w:customStyle="1" w:styleId="Style21">
    <w:name w:val="Style21"/>
    <w:basedOn w:val="a6"/>
    <w:rsid w:val="00CB60B6"/>
    <w:pPr>
      <w:widowControl w:val="0"/>
      <w:suppressAutoHyphens/>
      <w:autoSpaceDE w:val="0"/>
    </w:pPr>
    <w:rPr>
      <w:lang w:eastAsia="ar-SA"/>
    </w:rPr>
  </w:style>
  <w:style w:type="paragraph" w:customStyle="1" w:styleId="Style22">
    <w:name w:val="Style22"/>
    <w:basedOn w:val="a6"/>
    <w:rsid w:val="00CB60B6"/>
    <w:pPr>
      <w:widowControl w:val="0"/>
      <w:suppressAutoHyphens/>
      <w:autoSpaceDE w:val="0"/>
    </w:pPr>
    <w:rPr>
      <w:lang w:eastAsia="ar-SA"/>
    </w:rPr>
  </w:style>
  <w:style w:type="paragraph" w:customStyle="1" w:styleId="Style23">
    <w:name w:val="Style23"/>
    <w:basedOn w:val="a6"/>
    <w:rsid w:val="00CB60B6"/>
    <w:pPr>
      <w:widowControl w:val="0"/>
      <w:suppressAutoHyphens/>
      <w:autoSpaceDE w:val="0"/>
    </w:pPr>
    <w:rPr>
      <w:lang w:eastAsia="ar-SA"/>
    </w:rPr>
  </w:style>
  <w:style w:type="paragraph" w:customStyle="1" w:styleId="Style24">
    <w:name w:val="Style24"/>
    <w:basedOn w:val="a6"/>
    <w:rsid w:val="00CB60B6"/>
    <w:pPr>
      <w:widowControl w:val="0"/>
      <w:suppressAutoHyphens/>
      <w:autoSpaceDE w:val="0"/>
    </w:pPr>
    <w:rPr>
      <w:lang w:eastAsia="ar-SA"/>
    </w:rPr>
  </w:style>
  <w:style w:type="paragraph" w:customStyle="1" w:styleId="Style25">
    <w:name w:val="Style25"/>
    <w:basedOn w:val="a6"/>
    <w:rsid w:val="00CB60B6"/>
    <w:pPr>
      <w:widowControl w:val="0"/>
      <w:suppressAutoHyphens/>
      <w:autoSpaceDE w:val="0"/>
      <w:spacing w:line="216" w:lineRule="exact"/>
    </w:pPr>
    <w:rPr>
      <w:lang w:eastAsia="ar-SA"/>
    </w:rPr>
  </w:style>
  <w:style w:type="paragraph" w:customStyle="1" w:styleId="Style26">
    <w:name w:val="Style26"/>
    <w:basedOn w:val="a6"/>
    <w:rsid w:val="00CB60B6"/>
    <w:pPr>
      <w:widowControl w:val="0"/>
      <w:suppressAutoHyphens/>
      <w:autoSpaceDE w:val="0"/>
    </w:pPr>
    <w:rPr>
      <w:lang w:eastAsia="ar-SA"/>
    </w:rPr>
  </w:style>
  <w:style w:type="paragraph" w:customStyle="1" w:styleId="Style27">
    <w:name w:val="Style27"/>
    <w:basedOn w:val="a6"/>
    <w:rsid w:val="00CB60B6"/>
    <w:pPr>
      <w:widowControl w:val="0"/>
      <w:suppressAutoHyphens/>
      <w:autoSpaceDE w:val="0"/>
    </w:pPr>
    <w:rPr>
      <w:lang w:eastAsia="ar-SA"/>
    </w:rPr>
  </w:style>
  <w:style w:type="paragraph" w:customStyle="1" w:styleId="Style28">
    <w:name w:val="Style28"/>
    <w:basedOn w:val="a6"/>
    <w:rsid w:val="00CB60B6"/>
    <w:pPr>
      <w:widowControl w:val="0"/>
      <w:suppressAutoHyphens/>
      <w:autoSpaceDE w:val="0"/>
    </w:pPr>
    <w:rPr>
      <w:lang w:eastAsia="ar-SA"/>
    </w:rPr>
  </w:style>
  <w:style w:type="paragraph" w:customStyle="1" w:styleId="Style29">
    <w:name w:val="Style29"/>
    <w:basedOn w:val="a6"/>
    <w:rsid w:val="00CB60B6"/>
    <w:pPr>
      <w:widowControl w:val="0"/>
      <w:suppressAutoHyphens/>
      <w:autoSpaceDE w:val="0"/>
    </w:pPr>
    <w:rPr>
      <w:lang w:eastAsia="ar-SA"/>
    </w:rPr>
  </w:style>
  <w:style w:type="paragraph" w:customStyle="1" w:styleId="Style30">
    <w:name w:val="Style30"/>
    <w:basedOn w:val="a6"/>
    <w:rsid w:val="00CB60B6"/>
    <w:pPr>
      <w:widowControl w:val="0"/>
      <w:suppressAutoHyphens/>
      <w:autoSpaceDE w:val="0"/>
      <w:spacing w:line="295" w:lineRule="exact"/>
    </w:pPr>
    <w:rPr>
      <w:lang w:eastAsia="ar-SA"/>
    </w:rPr>
  </w:style>
  <w:style w:type="paragraph" w:customStyle="1" w:styleId="Style31">
    <w:name w:val="Style31"/>
    <w:basedOn w:val="a6"/>
    <w:rsid w:val="00CB60B6"/>
    <w:pPr>
      <w:widowControl w:val="0"/>
      <w:suppressAutoHyphens/>
      <w:autoSpaceDE w:val="0"/>
    </w:pPr>
    <w:rPr>
      <w:lang w:eastAsia="ar-SA"/>
    </w:rPr>
  </w:style>
  <w:style w:type="paragraph" w:customStyle="1" w:styleId="Style32">
    <w:name w:val="Style32"/>
    <w:basedOn w:val="a6"/>
    <w:rsid w:val="00CB60B6"/>
    <w:pPr>
      <w:widowControl w:val="0"/>
      <w:suppressAutoHyphens/>
      <w:autoSpaceDE w:val="0"/>
    </w:pPr>
    <w:rPr>
      <w:lang w:eastAsia="ar-SA"/>
    </w:rPr>
  </w:style>
  <w:style w:type="paragraph" w:customStyle="1" w:styleId="Style33">
    <w:name w:val="Style33"/>
    <w:basedOn w:val="a6"/>
    <w:rsid w:val="00CB60B6"/>
    <w:pPr>
      <w:widowControl w:val="0"/>
      <w:suppressAutoHyphens/>
      <w:autoSpaceDE w:val="0"/>
    </w:pPr>
    <w:rPr>
      <w:lang w:eastAsia="ar-SA"/>
    </w:rPr>
  </w:style>
  <w:style w:type="paragraph" w:customStyle="1" w:styleId="314">
    <w:name w:val="Знак31"/>
    <w:basedOn w:val="a6"/>
    <w:rsid w:val="00CB60B6"/>
    <w:pPr>
      <w:suppressAutoHyphens/>
      <w:spacing w:after="160" w:line="240" w:lineRule="exact"/>
      <w:jc w:val="both"/>
    </w:pPr>
    <w:rPr>
      <w:lang w:val="en-US" w:eastAsia="ar-SA"/>
    </w:rPr>
  </w:style>
  <w:style w:type="paragraph" w:customStyle="1" w:styleId="ListParagraph1">
    <w:name w:val="List Paragraph1"/>
    <w:basedOn w:val="a6"/>
    <w:rsid w:val="00CB60B6"/>
    <w:pPr>
      <w:suppressAutoHyphens/>
      <w:ind w:left="720"/>
    </w:pPr>
    <w:rPr>
      <w:sz w:val="20"/>
      <w:szCs w:val="20"/>
      <w:lang w:eastAsia="ar-SA"/>
    </w:rPr>
  </w:style>
  <w:style w:type="paragraph" w:customStyle="1" w:styleId="1ff5">
    <w:name w:val="Нумерованный список1"/>
    <w:basedOn w:val="a6"/>
    <w:rsid w:val="00CB60B6"/>
    <w:pPr>
      <w:tabs>
        <w:tab w:val="left" w:pos="360"/>
      </w:tabs>
      <w:suppressAutoHyphens/>
      <w:spacing w:before="100" w:after="100"/>
      <w:ind w:left="360" w:hanging="360"/>
    </w:pPr>
    <w:rPr>
      <w:lang w:eastAsia="ar-SA"/>
    </w:rPr>
  </w:style>
  <w:style w:type="paragraph" w:customStyle="1" w:styleId="affffff1">
    <w:name w:val="Название документа"/>
    <w:basedOn w:val="a6"/>
    <w:rsid w:val="00CB60B6"/>
    <w:pPr>
      <w:tabs>
        <w:tab w:val="left" w:pos="0"/>
      </w:tabs>
      <w:suppressAutoHyphens/>
      <w:spacing w:before="60" w:after="400"/>
      <w:ind w:left="720" w:hanging="360"/>
      <w:jc w:val="center"/>
    </w:pPr>
    <w:rPr>
      <w:b/>
      <w:bCs/>
      <w:caps/>
      <w:szCs w:val="20"/>
      <w:lang w:eastAsia="ar-SA"/>
    </w:rPr>
  </w:style>
  <w:style w:type="paragraph" w:customStyle="1" w:styleId="affffff2">
    <w:name w:val="ОбычныйДог"/>
    <w:basedOn w:val="a6"/>
    <w:next w:val="a6"/>
    <w:rsid w:val="00CB60B6"/>
    <w:pPr>
      <w:suppressAutoHyphens/>
      <w:spacing w:before="60" w:after="60"/>
      <w:jc w:val="both"/>
    </w:pPr>
    <w:rPr>
      <w:szCs w:val="20"/>
      <w:lang w:eastAsia="ar-SA"/>
    </w:rPr>
  </w:style>
  <w:style w:type="paragraph" w:customStyle="1" w:styleId="1ff6">
    <w:name w:val="Статья 1"/>
    <w:basedOn w:val="a6"/>
    <w:rsid w:val="00CB60B6"/>
    <w:pPr>
      <w:tabs>
        <w:tab w:val="left" w:pos="1429"/>
      </w:tabs>
      <w:suppressAutoHyphens/>
      <w:spacing w:before="60" w:after="60"/>
      <w:ind w:firstLine="709"/>
      <w:jc w:val="both"/>
    </w:pPr>
    <w:rPr>
      <w:szCs w:val="20"/>
      <w:lang w:eastAsia="ar-SA"/>
    </w:rPr>
  </w:style>
  <w:style w:type="paragraph" w:customStyle="1" w:styleId="2f3">
    <w:name w:val="Статья 2"/>
    <w:basedOn w:val="a6"/>
    <w:rsid w:val="00CB60B6"/>
    <w:pPr>
      <w:tabs>
        <w:tab w:val="left" w:pos="1418"/>
        <w:tab w:val="left" w:pos="1630"/>
      </w:tabs>
      <w:suppressAutoHyphens/>
      <w:spacing w:before="60" w:after="60"/>
      <w:ind w:left="-159" w:firstLine="709"/>
      <w:jc w:val="both"/>
    </w:pPr>
    <w:rPr>
      <w:szCs w:val="20"/>
      <w:lang w:eastAsia="ar-SA"/>
    </w:rPr>
  </w:style>
  <w:style w:type="paragraph" w:customStyle="1" w:styleId="affffff3">
    <w:name w:val="Шапка договора"/>
    <w:basedOn w:val="a6"/>
    <w:rsid w:val="00CB60B6"/>
    <w:pPr>
      <w:suppressAutoHyphens/>
      <w:spacing w:before="60" w:after="60"/>
      <w:jc w:val="center"/>
    </w:pPr>
    <w:rPr>
      <w:b/>
      <w:bCs/>
      <w:szCs w:val="20"/>
      <w:lang w:eastAsia="ar-SA"/>
    </w:rPr>
  </w:style>
  <w:style w:type="paragraph" w:customStyle="1" w:styleId="1ff7">
    <w:name w:val="Заголовок оглавления1"/>
    <w:basedOn w:val="12"/>
    <w:next w:val="a6"/>
    <w:rsid w:val="00CB60B6"/>
    <w:pPr>
      <w:keepLines/>
      <w:suppressAutoHyphens/>
      <w:spacing w:before="480" w:after="0" w:line="276" w:lineRule="auto"/>
    </w:pPr>
    <w:rPr>
      <w:rFonts w:ascii="Cambria" w:hAnsi="Cambria" w:cs="Times New Roman"/>
      <w:color w:val="365F91"/>
      <w:kern w:val="0"/>
      <w:sz w:val="28"/>
      <w:szCs w:val="28"/>
      <w:lang w:eastAsia="ar-SA"/>
    </w:rPr>
  </w:style>
  <w:style w:type="paragraph" w:customStyle="1" w:styleId="1ff8">
    <w:name w:val="Абзац списка1"/>
    <w:basedOn w:val="a6"/>
    <w:rsid w:val="00CB60B6"/>
    <w:pPr>
      <w:suppressAutoHyphens/>
      <w:spacing w:after="200" w:line="276" w:lineRule="auto"/>
      <w:ind w:left="720"/>
    </w:pPr>
    <w:rPr>
      <w:rFonts w:ascii="Calibri" w:hAnsi="Calibri"/>
      <w:sz w:val="22"/>
      <w:szCs w:val="22"/>
      <w:lang w:eastAsia="ar-SA"/>
    </w:rPr>
  </w:style>
  <w:style w:type="paragraph" w:customStyle="1" w:styleId="TableCellL">
    <w:name w:val="Table Cell L"/>
    <w:basedOn w:val="a6"/>
    <w:rsid w:val="00CB60B6"/>
    <w:pPr>
      <w:suppressAutoHyphens/>
      <w:jc w:val="both"/>
    </w:pPr>
    <w:rPr>
      <w:szCs w:val="20"/>
      <w:lang w:eastAsia="ar-SA"/>
    </w:rPr>
  </w:style>
  <w:style w:type="paragraph" w:customStyle="1" w:styleId="TableHeading">
    <w:name w:val="Table Heading"/>
    <w:basedOn w:val="TableCellL"/>
    <w:rsid w:val="00CB60B6"/>
    <w:pPr>
      <w:keepNext/>
      <w:keepLines/>
      <w:spacing w:before="120" w:after="120"/>
      <w:jc w:val="center"/>
    </w:pPr>
    <w:rPr>
      <w:b/>
      <w:i/>
    </w:rPr>
  </w:style>
  <w:style w:type="paragraph" w:customStyle="1" w:styleId="CharChar1CharChar1CharChar1">
    <w:name w:val="Char Char Знак Знак1 Char Char1 Знак Знак Char Char1"/>
    <w:basedOn w:val="a6"/>
    <w:rsid w:val="00CB60B6"/>
    <w:pPr>
      <w:suppressAutoHyphens/>
      <w:spacing w:before="280" w:after="280"/>
    </w:pPr>
    <w:rPr>
      <w:rFonts w:ascii="Tahoma" w:hAnsi="Tahoma"/>
      <w:sz w:val="20"/>
      <w:szCs w:val="20"/>
      <w:lang w:val="en-US" w:eastAsia="ar-SA"/>
    </w:rPr>
  </w:style>
  <w:style w:type="paragraph" w:customStyle="1" w:styleId="65">
    <w:name w:val="Заголовок 6_шаблон"/>
    <w:basedOn w:val="60"/>
    <w:rsid w:val="00CB60B6"/>
    <w:pPr>
      <w:keepNext/>
      <w:tabs>
        <w:tab w:val="left" w:pos="2880"/>
      </w:tabs>
      <w:suppressAutoHyphens/>
      <w:autoSpaceDE/>
      <w:autoSpaceDN/>
      <w:adjustRightInd/>
      <w:spacing w:before="120" w:after="120" w:line="276" w:lineRule="auto"/>
      <w:ind w:left="2736" w:hanging="936"/>
    </w:pPr>
    <w:rPr>
      <w:rFonts w:ascii="Arial Narrow" w:hAnsi="Arial Narrow"/>
      <w:b w:val="0"/>
      <w:color w:val="002060"/>
      <w:sz w:val="24"/>
      <w:szCs w:val="24"/>
      <w:lang w:eastAsia="ar-SA"/>
    </w:rPr>
  </w:style>
  <w:style w:type="paragraph" w:customStyle="1" w:styleId="406">
    <w:name w:val="Стиль Заголовок 4 + Перед:  0 пт После:  6 пт"/>
    <w:basedOn w:val="4"/>
    <w:rsid w:val="00CB60B6"/>
    <w:pPr>
      <w:widowControl/>
      <w:tabs>
        <w:tab w:val="num" w:pos="1440"/>
      </w:tabs>
      <w:suppressAutoHyphens/>
      <w:autoSpaceDE/>
      <w:autoSpaceDN/>
      <w:adjustRightInd/>
      <w:spacing w:before="240" w:after="240"/>
      <w:ind w:left="851"/>
      <w:jc w:val="both"/>
    </w:pPr>
    <w:rPr>
      <w:color w:val="auto"/>
      <w:sz w:val="24"/>
      <w:szCs w:val="24"/>
      <w:lang w:val="en-US" w:eastAsia="ar-SA"/>
    </w:rPr>
  </w:style>
  <w:style w:type="paragraph" w:customStyle="1" w:styleId="CharChar1CharChar1CharChar">
    <w:name w:val="Char Char Знак Знак1 Char Char1 Знак Знак Char Char"/>
    <w:basedOn w:val="a6"/>
    <w:rsid w:val="00CB60B6"/>
    <w:pPr>
      <w:numPr>
        <w:numId w:val="22"/>
      </w:numPr>
      <w:suppressAutoHyphens/>
      <w:spacing w:before="280" w:after="280"/>
      <w:ind w:firstLine="0"/>
    </w:pPr>
    <w:rPr>
      <w:rFonts w:ascii="Tahoma" w:hAnsi="Tahoma"/>
      <w:sz w:val="20"/>
      <w:szCs w:val="20"/>
      <w:lang w:val="en-US" w:eastAsia="ar-SA"/>
    </w:rPr>
  </w:style>
  <w:style w:type="paragraph" w:customStyle="1" w:styleId="410">
    <w:name w:val="Маркированный список 41"/>
    <w:basedOn w:val="a6"/>
    <w:rsid w:val="00CB60B6"/>
    <w:pPr>
      <w:tabs>
        <w:tab w:val="left" w:pos="2152"/>
      </w:tabs>
      <w:suppressAutoHyphens/>
      <w:spacing w:before="60" w:after="60"/>
      <w:ind w:left="2149" w:hanging="357"/>
      <w:jc w:val="both"/>
    </w:pPr>
    <w:rPr>
      <w:szCs w:val="20"/>
      <w:lang w:eastAsia="ar-SA"/>
    </w:rPr>
  </w:style>
  <w:style w:type="paragraph" w:customStyle="1" w:styleId="PseudoH5NoNum">
    <w:name w:val="Pseudo H5 No Num"/>
    <w:basedOn w:val="a6"/>
    <w:next w:val="ae"/>
    <w:rsid w:val="00CB60B6"/>
    <w:pPr>
      <w:keepNext/>
      <w:suppressAutoHyphens/>
      <w:spacing w:before="240" w:after="180"/>
      <w:ind w:left="720"/>
      <w:jc w:val="both"/>
    </w:pPr>
    <w:rPr>
      <w:rFonts w:ascii="Arial" w:hAnsi="Arial"/>
      <w:b/>
      <w:sz w:val="20"/>
      <w:szCs w:val="20"/>
      <w:lang w:eastAsia="ar-SA"/>
    </w:rPr>
  </w:style>
  <w:style w:type="paragraph" w:customStyle="1" w:styleId="s00">
    <w:name w:val="s00 Текст"/>
    <w:basedOn w:val="a6"/>
    <w:rsid w:val="00CB60B6"/>
    <w:pPr>
      <w:keepNext/>
      <w:widowControl w:val="0"/>
      <w:suppressAutoHyphens/>
      <w:overflowPunct w:val="0"/>
      <w:autoSpaceDE w:val="0"/>
      <w:spacing w:before="60"/>
      <w:ind w:firstLine="340"/>
      <w:jc w:val="both"/>
      <w:textAlignment w:val="baseline"/>
    </w:pPr>
    <w:rPr>
      <w:rFonts w:ascii="Arial" w:hAnsi="Arial"/>
      <w:sz w:val="22"/>
      <w:szCs w:val="22"/>
      <w:lang w:eastAsia="ar-SA"/>
    </w:rPr>
  </w:style>
  <w:style w:type="paragraph" w:customStyle="1" w:styleId="s01">
    <w:name w:val="s01 РАЗДЕЛ"/>
    <w:basedOn w:val="s00"/>
    <w:next w:val="a6"/>
    <w:rsid w:val="00CB60B6"/>
    <w:pPr>
      <w:keepLines/>
      <w:spacing w:before="240" w:after="120"/>
    </w:pPr>
    <w:rPr>
      <w:b/>
      <w:bCs/>
      <w:sz w:val="24"/>
      <w:szCs w:val="28"/>
    </w:rPr>
  </w:style>
  <w:style w:type="paragraph" w:customStyle="1" w:styleId="alp0">
    <w:name w:val="alp_обыч_спис"/>
    <w:basedOn w:val="a6"/>
    <w:rsid w:val="00CB60B6"/>
    <w:pPr>
      <w:suppressAutoHyphens/>
      <w:spacing w:before="120" w:after="120" w:line="360" w:lineRule="auto"/>
      <w:jc w:val="center"/>
    </w:pPr>
    <w:rPr>
      <w:rFonts w:ascii="Calibri" w:hAnsi="Calibri"/>
      <w:b/>
      <w:sz w:val="22"/>
      <w:szCs w:val="22"/>
      <w:lang w:eastAsia="ar-SA"/>
    </w:rPr>
  </w:style>
  <w:style w:type="paragraph" w:customStyle="1" w:styleId="1ff9">
    <w:name w:val="марк список 1"/>
    <w:basedOn w:val="a6"/>
    <w:rsid w:val="00CB60B6"/>
    <w:pPr>
      <w:suppressAutoHyphens/>
      <w:spacing w:before="120" w:after="120"/>
      <w:jc w:val="both"/>
    </w:pPr>
    <w:rPr>
      <w:szCs w:val="20"/>
      <w:lang w:eastAsia="ar-SA"/>
    </w:rPr>
  </w:style>
  <w:style w:type="paragraph" w:customStyle="1" w:styleId="CharChar">
    <w:name w:val="Char Char"/>
    <w:basedOn w:val="a6"/>
    <w:rsid w:val="00CB60B6"/>
    <w:pPr>
      <w:tabs>
        <w:tab w:val="left" w:pos="720"/>
      </w:tabs>
      <w:suppressAutoHyphens/>
      <w:spacing w:before="280" w:after="280"/>
      <w:ind w:left="720" w:hanging="360"/>
    </w:pPr>
    <w:rPr>
      <w:rFonts w:ascii="Tahoma" w:hAnsi="Tahoma"/>
      <w:sz w:val="20"/>
      <w:szCs w:val="20"/>
      <w:lang w:val="en-US" w:eastAsia="ar-SA"/>
    </w:rPr>
  </w:style>
  <w:style w:type="paragraph" w:styleId="affffff4">
    <w:name w:val="Revision"/>
    <w:uiPriority w:val="99"/>
    <w:rsid w:val="00CB60B6"/>
    <w:pPr>
      <w:suppressAutoHyphens/>
      <w:spacing w:after="0" w:line="240" w:lineRule="auto"/>
    </w:pPr>
    <w:rPr>
      <w:rFonts w:ascii="Calibri" w:eastAsia="Arial" w:hAnsi="Calibri" w:cs="Times New Roman"/>
      <w:lang w:eastAsia="ar-SA"/>
    </w:rPr>
  </w:style>
  <w:style w:type="paragraph" w:customStyle="1" w:styleId="2TimesNewRoman12pt">
    <w:name w:val="Стиль Заголовок 2 + Times New Roman 12 pt"/>
    <w:basedOn w:val="2"/>
    <w:rsid w:val="00CB60B6"/>
    <w:pPr>
      <w:widowControl/>
      <w:suppressAutoHyphens/>
      <w:autoSpaceDE/>
      <w:autoSpaceDN/>
      <w:adjustRightInd/>
      <w:spacing w:line="260" w:lineRule="atLeast"/>
      <w:ind w:left="1214" w:hanging="360"/>
    </w:pPr>
    <w:rPr>
      <w:rFonts w:ascii="Times New Roman" w:hAnsi="Times New Roman"/>
      <w:sz w:val="22"/>
      <w:lang w:eastAsia="ar-SA"/>
    </w:rPr>
  </w:style>
  <w:style w:type="paragraph" w:customStyle="1" w:styleId="3TimesNewRoman12pt">
    <w:name w:val="Стиль Заголовок 3 + Times New Roman 12 pt подчеркивание"/>
    <w:basedOn w:val="3"/>
    <w:rsid w:val="00CB60B6"/>
    <w:pPr>
      <w:widowControl/>
      <w:tabs>
        <w:tab w:val="left" w:pos="1212"/>
      </w:tabs>
      <w:suppressAutoHyphens/>
      <w:autoSpaceDE/>
      <w:autoSpaceDN/>
      <w:adjustRightInd/>
      <w:spacing w:line="240" w:lineRule="auto"/>
      <w:ind w:left="1212" w:hanging="1200"/>
    </w:pPr>
    <w:rPr>
      <w:rFonts w:ascii="Times New Roman" w:hAnsi="Times New Roman"/>
      <w:i/>
      <w:sz w:val="24"/>
      <w:lang w:eastAsia="ar-SA"/>
    </w:rPr>
  </w:style>
  <w:style w:type="paragraph" w:customStyle="1" w:styleId="411">
    <w:name w:val="Заголовок 4.1"/>
    <w:basedOn w:val="3TimesNewRoman12pt"/>
    <w:rsid w:val="00CB60B6"/>
    <w:pPr>
      <w:tabs>
        <w:tab w:val="clear" w:pos="1212"/>
        <w:tab w:val="left" w:pos="1226"/>
      </w:tabs>
      <w:ind w:left="2306" w:hanging="720"/>
    </w:pPr>
  </w:style>
  <w:style w:type="paragraph" w:customStyle="1" w:styleId="412">
    <w:name w:val="Нумерованный список 41"/>
    <w:basedOn w:val="a6"/>
    <w:rsid w:val="00CB60B6"/>
    <w:pPr>
      <w:tabs>
        <w:tab w:val="left" w:pos="1209"/>
      </w:tabs>
      <w:suppressAutoHyphens/>
      <w:ind w:left="1209" w:hanging="360"/>
      <w:jc w:val="both"/>
    </w:pPr>
    <w:rPr>
      <w:sz w:val="22"/>
      <w:szCs w:val="20"/>
      <w:lang w:eastAsia="ar-SA"/>
    </w:rPr>
  </w:style>
  <w:style w:type="paragraph" w:customStyle="1" w:styleId="217">
    <w:name w:val="Заголовок 2.1"/>
    <w:basedOn w:val="2f0"/>
    <w:rsid w:val="00CB60B6"/>
    <w:pPr>
      <w:keepNext/>
      <w:keepLines/>
      <w:tabs>
        <w:tab w:val="left" w:pos="600"/>
        <w:tab w:val="right" w:leader="dot" w:pos="9600"/>
      </w:tabs>
      <w:spacing w:before="0" w:after="0" w:line="260" w:lineRule="atLeast"/>
      <w:ind w:left="0" w:right="-5" w:hanging="600"/>
      <w:jc w:val="both"/>
    </w:pPr>
    <w:rPr>
      <w:i/>
      <w:iCs/>
      <w:smallCaps/>
      <w:sz w:val="20"/>
      <w:szCs w:val="20"/>
    </w:rPr>
  </w:style>
  <w:style w:type="paragraph" w:customStyle="1" w:styleId="221">
    <w:name w:val="Заголовок 2.2."/>
    <w:basedOn w:val="217"/>
    <w:rsid w:val="00CB60B6"/>
    <w:pPr>
      <w:tabs>
        <w:tab w:val="left" w:pos="1211"/>
      </w:tabs>
      <w:ind w:left="1211" w:hanging="360"/>
    </w:pPr>
  </w:style>
  <w:style w:type="paragraph" w:customStyle="1" w:styleId="1120">
    <w:name w:val="1.1. Заголовок 2"/>
    <w:basedOn w:val="2f0"/>
    <w:rsid w:val="00CB60B6"/>
    <w:pPr>
      <w:tabs>
        <w:tab w:val="left" w:pos="441"/>
        <w:tab w:val="left" w:pos="600"/>
        <w:tab w:val="right" w:leader="dot" w:pos="9600"/>
      </w:tabs>
      <w:spacing w:before="0" w:after="0" w:line="260" w:lineRule="atLeast"/>
      <w:ind w:left="872" w:right="-5" w:hanging="432"/>
    </w:pPr>
    <w:rPr>
      <w:smallCaps/>
      <w:sz w:val="20"/>
      <w:szCs w:val="20"/>
    </w:rPr>
  </w:style>
  <w:style w:type="paragraph" w:customStyle="1" w:styleId="1112">
    <w:name w:val="Стиль Заголовок 1 + полужирный Междустр.интервал:  множитель 11 ин"/>
    <w:basedOn w:val="12"/>
    <w:rsid w:val="00CB60B6"/>
    <w:pPr>
      <w:widowControl w:val="0"/>
      <w:tabs>
        <w:tab w:val="left" w:pos="480"/>
        <w:tab w:val="left" w:pos="1226"/>
      </w:tabs>
      <w:suppressAutoHyphens/>
      <w:spacing w:before="0" w:after="0" w:line="264" w:lineRule="auto"/>
      <w:ind w:left="1657" w:hanging="432"/>
      <w:jc w:val="center"/>
    </w:pPr>
    <w:rPr>
      <w:rFonts w:ascii="Times New Roman" w:hAnsi="Times New Roman" w:cs="Times New Roman"/>
      <w:kern w:val="0"/>
      <w:sz w:val="24"/>
      <w:szCs w:val="20"/>
      <w:lang w:eastAsia="ar-SA"/>
    </w:rPr>
  </w:style>
  <w:style w:type="paragraph" w:customStyle="1" w:styleId="114pt">
    <w:name w:val="Стиль Заголовок 1 + 14 pt полужирный Черный Междустр.интервал:  ..."/>
    <w:basedOn w:val="12"/>
    <w:rsid w:val="00CB60B6"/>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jc w:val="center"/>
    </w:pPr>
    <w:rPr>
      <w:rFonts w:ascii="Times New Roman" w:hAnsi="Times New Roman" w:cs="Times New Roman"/>
      <w:color w:val="000000"/>
      <w:kern w:val="0"/>
      <w:sz w:val="24"/>
      <w:szCs w:val="20"/>
      <w:lang w:eastAsia="ar-SA"/>
    </w:rPr>
  </w:style>
  <w:style w:type="paragraph" w:customStyle="1" w:styleId="bulletiki">
    <w:name w:val="bulletiki"/>
    <w:basedOn w:val="a6"/>
    <w:rsid w:val="00CB60B6"/>
    <w:pPr>
      <w:tabs>
        <w:tab w:val="left" w:pos="567"/>
      </w:tabs>
      <w:suppressAutoHyphens/>
      <w:spacing w:after="120"/>
      <w:ind w:left="567" w:hanging="567"/>
      <w:jc w:val="both"/>
    </w:pPr>
    <w:rPr>
      <w:rFonts w:ascii="Arial" w:hAnsi="Arial"/>
      <w:sz w:val="22"/>
      <w:szCs w:val="20"/>
      <w:lang w:val="en-GB" w:eastAsia="ar-SA"/>
    </w:rPr>
  </w:style>
  <w:style w:type="paragraph" w:customStyle="1" w:styleId="Subject">
    <w:name w:val="Subject"/>
    <w:basedOn w:val="a6"/>
    <w:next w:val="a6"/>
    <w:rsid w:val="00CB60B6"/>
    <w:pPr>
      <w:keepLines/>
      <w:suppressAutoHyphens/>
      <w:spacing w:after="130" w:line="260" w:lineRule="exact"/>
      <w:jc w:val="both"/>
    </w:pPr>
    <w:rPr>
      <w:rFonts w:ascii="Arial" w:hAnsi="Arial"/>
      <w:b/>
      <w:sz w:val="22"/>
      <w:szCs w:val="20"/>
      <w:lang w:val="en-GB" w:eastAsia="ar-SA"/>
    </w:rPr>
  </w:style>
  <w:style w:type="paragraph" w:customStyle="1" w:styleId="IndentedText">
    <w:name w:val="IndentedText"/>
    <w:basedOn w:val="Text"/>
    <w:rsid w:val="00CB60B6"/>
    <w:pPr>
      <w:tabs>
        <w:tab w:val="left" w:pos="284"/>
      </w:tabs>
      <w:suppressAutoHyphens/>
      <w:spacing w:after="120"/>
      <w:jc w:val="both"/>
    </w:pPr>
    <w:rPr>
      <w:sz w:val="22"/>
      <w:lang w:val="en-GB" w:eastAsia="ar-SA"/>
    </w:rPr>
  </w:style>
  <w:style w:type="paragraph" w:customStyle="1" w:styleId="KPMGSmalllogo">
    <w:name w:val="KPMG Small logo"/>
    <w:basedOn w:val="a6"/>
    <w:rsid w:val="00CB60B6"/>
    <w:pPr>
      <w:suppressAutoHyphens/>
      <w:spacing w:before="360" w:after="120"/>
      <w:jc w:val="both"/>
    </w:pPr>
    <w:rPr>
      <w:rFonts w:ascii="KPMG Logo" w:hAnsi="KPMG Logo"/>
      <w:sz w:val="20"/>
      <w:szCs w:val="20"/>
      <w:lang w:val="en-GB" w:eastAsia="ar-SA"/>
    </w:rPr>
  </w:style>
  <w:style w:type="paragraph" w:styleId="HTML0">
    <w:name w:val="HTML Preformatted"/>
    <w:basedOn w:val="a6"/>
    <w:link w:val="HTML1"/>
    <w:rsid w:val="00CB6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hAnsi="Arial Unicode MS"/>
      <w:sz w:val="20"/>
      <w:szCs w:val="20"/>
      <w:lang w:val="en-US" w:eastAsia="ar-SA"/>
    </w:rPr>
  </w:style>
  <w:style w:type="character" w:customStyle="1" w:styleId="HTML1">
    <w:name w:val="Стандартный HTML Знак1"/>
    <w:basedOn w:val="a7"/>
    <w:link w:val="HTML0"/>
    <w:rsid w:val="00CB60B6"/>
    <w:rPr>
      <w:rFonts w:ascii="Arial Unicode MS" w:eastAsia="Times New Roman" w:hAnsi="Arial Unicode MS" w:cs="Times New Roman"/>
      <w:sz w:val="20"/>
      <w:szCs w:val="20"/>
      <w:lang w:val="en-US" w:eastAsia="ar-SA"/>
    </w:rPr>
  </w:style>
  <w:style w:type="paragraph" w:customStyle="1" w:styleId="KPMGLargelogo">
    <w:name w:val="KPMG Large logo"/>
    <w:basedOn w:val="a6"/>
    <w:rsid w:val="00CB60B6"/>
    <w:pPr>
      <w:suppressAutoHyphens/>
      <w:jc w:val="both"/>
    </w:pPr>
    <w:rPr>
      <w:rFonts w:ascii="KPMG Logo" w:hAnsi="KPMG Logo"/>
      <w:sz w:val="44"/>
      <w:szCs w:val="20"/>
      <w:lang w:val="en-GB" w:eastAsia="ar-SA"/>
    </w:rPr>
  </w:style>
  <w:style w:type="paragraph" w:customStyle="1" w:styleId="Iiiaeuiueaaceaniienoiee">
    <w:name w:val="Ii?iaeuiue aac e?aniie no?iee"/>
    <w:basedOn w:val="a6"/>
    <w:rsid w:val="00CB60B6"/>
    <w:pPr>
      <w:widowControl w:val="0"/>
      <w:suppressAutoHyphens/>
      <w:spacing w:before="80" w:after="80"/>
      <w:jc w:val="both"/>
    </w:pPr>
    <w:rPr>
      <w:rFonts w:ascii="TimesDL" w:hAnsi="TimesDL"/>
      <w:sz w:val="22"/>
      <w:szCs w:val="20"/>
      <w:lang w:eastAsia="ar-SA"/>
    </w:rPr>
  </w:style>
  <w:style w:type="paragraph" w:customStyle="1" w:styleId="body">
    <w:name w:val="body"/>
    <w:basedOn w:val="bulletiki"/>
    <w:rsid w:val="00CB60B6"/>
    <w:pPr>
      <w:tabs>
        <w:tab w:val="clear" w:pos="567"/>
      </w:tabs>
      <w:spacing w:before="120"/>
      <w:ind w:left="0" w:firstLine="0"/>
    </w:pPr>
    <w:rPr>
      <w:rFonts w:ascii="Times New Roman" w:hAnsi="Times New Roman"/>
      <w:lang w:val="ru-RU"/>
    </w:rPr>
  </w:style>
  <w:style w:type="paragraph" w:customStyle="1" w:styleId="Tablenums">
    <w:name w:val="Tablenums"/>
    <w:basedOn w:val="a6"/>
    <w:rsid w:val="00CB60B6"/>
    <w:pPr>
      <w:tabs>
        <w:tab w:val="decimal" w:pos="794"/>
      </w:tabs>
      <w:suppressAutoHyphens/>
    </w:pPr>
    <w:rPr>
      <w:sz w:val="18"/>
      <w:szCs w:val="20"/>
      <w:lang w:eastAsia="ar-SA"/>
    </w:rPr>
  </w:style>
  <w:style w:type="paragraph" w:customStyle="1" w:styleId="2f4">
    <w:name w:val="Список2"/>
    <w:basedOn w:val="afffff1"/>
    <w:rsid w:val="00CB60B6"/>
  </w:style>
  <w:style w:type="paragraph" w:customStyle="1" w:styleId="2f5">
    <w:name w:val="Номер2"/>
    <w:basedOn w:val="2f4"/>
    <w:rsid w:val="00CB60B6"/>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CB60B6"/>
    <w:pPr>
      <w:tabs>
        <w:tab w:val="left" w:pos="284"/>
      </w:tabs>
      <w:suppressAutoHyphens/>
      <w:spacing w:after="120"/>
      <w:jc w:val="both"/>
    </w:pPr>
    <w:rPr>
      <w:sz w:val="22"/>
      <w:lang w:val="en-GB" w:eastAsia="ar-SA"/>
    </w:rPr>
  </w:style>
  <w:style w:type="paragraph" w:customStyle="1" w:styleId="bul1">
    <w:name w:val="bul1"/>
    <w:basedOn w:val="a6"/>
    <w:rsid w:val="00CB60B6"/>
    <w:pPr>
      <w:tabs>
        <w:tab w:val="left" w:pos="1134"/>
      </w:tabs>
      <w:suppressAutoHyphens/>
      <w:overflowPunct w:val="0"/>
      <w:autoSpaceDE w:val="0"/>
      <w:spacing w:before="120"/>
      <w:ind w:left="1134" w:hanging="567"/>
      <w:jc w:val="both"/>
      <w:textAlignment w:val="baseline"/>
    </w:pPr>
    <w:rPr>
      <w:sz w:val="22"/>
      <w:szCs w:val="20"/>
      <w:lang w:eastAsia="ar-SA"/>
    </w:rPr>
  </w:style>
  <w:style w:type="paragraph" w:customStyle="1" w:styleId="Tabletext0">
    <w:name w:val="Tabletext"/>
    <w:basedOn w:val="a6"/>
    <w:rsid w:val="00CB60B6"/>
    <w:pPr>
      <w:suppressAutoHyphens/>
      <w:ind w:left="153" w:hanging="153"/>
    </w:pPr>
    <w:rPr>
      <w:sz w:val="18"/>
      <w:szCs w:val="20"/>
      <w:lang w:eastAsia="ar-SA"/>
    </w:rPr>
  </w:style>
  <w:style w:type="paragraph" w:customStyle="1" w:styleId="affffff5">
    <w:name w:val="ссс"/>
    <w:basedOn w:val="a6"/>
    <w:rsid w:val="00CB60B6"/>
    <w:pPr>
      <w:keepLines/>
      <w:widowControl w:val="0"/>
      <w:suppressAutoHyphens/>
      <w:spacing w:line="360" w:lineRule="auto"/>
      <w:ind w:firstLine="720"/>
      <w:jc w:val="both"/>
    </w:pPr>
    <w:rPr>
      <w:sz w:val="22"/>
      <w:szCs w:val="20"/>
      <w:lang w:eastAsia="ar-SA"/>
    </w:rPr>
  </w:style>
  <w:style w:type="paragraph" w:customStyle="1" w:styleId="Numbering">
    <w:name w:val="Numbering"/>
    <w:basedOn w:val="a6"/>
    <w:rsid w:val="00CB60B6"/>
    <w:pPr>
      <w:suppressAutoHyphens/>
      <w:spacing w:before="130"/>
      <w:ind w:left="284" w:hanging="284"/>
      <w:jc w:val="both"/>
    </w:pPr>
    <w:rPr>
      <w:sz w:val="22"/>
      <w:szCs w:val="20"/>
      <w:lang w:eastAsia="ar-SA"/>
    </w:rPr>
  </w:style>
  <w:style w:type="paragraph" w:customStyle="1" w:styleId="1ffa">
    <w:name w:val="Текст1"/>
    <w:basedOn w:val="a6"/>
    <w:rsid w:val="00CB60B6"/>
    <w:pPr>
      <w:suppressAutoHyphens/>
      <w:jc w:val="both"/>
    </w:pPr>
    <w:rPr>
      <w:rFonts w:ascii="Courier New" w:hAnsi="Courier New"/>
      <w:sz w:val="20"/>
      <w:szCs w:val="20"/>
      <w:lang w:eastAsia="ar-SA"/>
    </w:rPr>
  </w:style>
  <w:style w:type="paragraph" w:styleId="affffff6">
    <w:name w:val="caption"/>
    <w:basedOn w:val="a6"/>
    <w:qFormat/>
    <w:rsid w:val="00CB60B6"/>
    <w:pPr>
      <w:suppressAutoHyphens/>
    </w:pPr>
    <w:rPr>
      <w:sz w:val="22"/>
      <w:szCs w:val="20"/>
      <w:lang w:val="en-US" w:eastAsia="ar-SA"/>
    </w:rPr>
  </w:style>
  <w:style w:type="paragraph" w:customStyle="1" w:styleId="ConsCell">
    <w:name w:val="ConsCell"/>
    <w:rsid w:val="00CB60B6"/>
    <w:pPr>
      <w:widowControl w:val="0"/>
      <w:suppressAutoHyphens/>
      <w:spacing w:after="0" w:line="240" w:lineRule="auto"/>
    </w:pPr>
    <w:rPr>
      <w:rFonts w:ascii="Arial" w:eastAsia="Arial" w:hAnsi="Arial" w:cs="Times New Roman"/>
      <w:sz w:val="20"/>
      <w:szCs w:val="20"/>
      <w:lang w:eastAsia="ar-SA"/>
    </w:rPr>
  </w:style>
  <w:style w:type="paragraph" w:customStyle="1" w:styleId="xl53">
    <w:name w:val="xl53"/>
    <w:basedOn w:val="a6"/>
    <w:rsid w:val="00CB60B6"/>
    <w:pPr>
      <w:pBdr>
        <w:top w:val="single" w:sz="8"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8"/>
      <w:szCs w:val="18"/>
      <w:lang w:val="en-US" w:eastAsia="ar-SA"/>
    </w:rPr>
  </w:style>
  <w:style w:type="paragraph" w:customStyle="1" w:styleId="Graphic">
    <w:name w:val="Graphic"/>
    <w:basedOn w:val="affffff6"/>
    <w:rsid w:val="00CB60B6"/>
    <w:pPr>
      <w:pBdr>
        <w:top w:val="single" w:sz="4" w:space="1" w:color="000000"/>
        <w:left w:val="single" w:sz="4" w:space="1" w:color="000000"/>
        <w:bottom w:val="single" w:sz="4" w:space="1" w:color="000000"/>
        <w:right w:val="single" w:sz="4" w:space="1" w:color="000000"/>
      </w:pBdr>
      <w:jc w:val="center"/>
    </w:pPr>
  </w:style>
  <w:style w:type="paragraph" w:customStyle="1" w:styleId="zreportaddinfoit">
    <w:name w:val="zreport addinfoit"/>
    <w:basedOn w:val="a6"/>
    <w:rsid w:val="00CB60B6"/>
    <w:pPr>
      <w:suppressAutoHyphens/>
      <w:spacing w:line="260" w:lineRule="atLeast"/>
      <w:jc w:val="center"/>
    </w:pPr>
    <w:rPr>
      <w:i/>
      <w:sz w:val="20"/>
      <w:szCs w:val="20"/>
      <w:lang w:val="en-US" w:eastAsia="ar-SA"/>
    </w:rPr>
  </w:style>
  <w:style w:type="paragraph" w:customStyle="1" w:styleId="xl27">
    <w:name w:val="xl27"/>
    <w:basedOn w:val="a6"/>
    <w:rsid w:val="00CB60B6"/>
    <w:pPr>
      <w:suppressAutoHyphens/>
      <w:spacing w:before="280" w:after="280"/>
      <w:jc w:val="center"/>
    </w:pPr>
    <w:rPr>
      <w:rFonts w:ascii="Arial" w:hAnsi="Arial" w:cs="Arial"/>
      <w:b/>
      <w:bCs/>
      <w:sz w:val="22"/>
      <w:szCs w:val="22"/>
      <w:lang w:val="en-US" w:eastAsia="ar-SA"/>
    </w:rPr>
  </w:style>
  <w:style w:type="paragraph" w:customStyle="1" w:styleId="a1">
    <w:name w:val="Маркированный список МнУр"/>
    <w:basedOn w:val="a6"/>
    <w:rsid w:val="00CB60B6"/>
    <w:pPr>
      <w:numPr>
        <w:numId w:val="30"/>
      </w:numPr>
      <w:suppressAutoHyphens/>
      <w:spacing w:before="120"/>
    </w:pPr>
    <w:rPr>
      <w:lang w:eastAsia="ar-SA"/>
    </w:rPr>
  </w:style>
  <w:style w:type="paragraph" w:customStyle="1" w:styleId="StyleFirstline127cm">
    <w:name w:val="Style First line:  127 cm"/>
    <w:basedOn w:val="a6"/>
    <w:rsid w:val="00CB60B6"/>
    <w:pPr>
      <w:suppressAutoHyphens/>
      <w:spacing w:before="120"/>
      <w:ind w:firstLine="720"/>
      <w:jc w:val="both"/>
    </w:pPr>
    <w:rPr>
      <w:rFonts w:ascii="Arial" w:hAnsi="Arial"/>
      <w:szCs w:val="20"/>
      <w:lang w:eastAsia="ar-SA"/>
    </w:rPr>
  </w:style>
  <w:style w:type="paragraph" w:customStyle="1" w:styleId="g3">
    <w:name w:val="g"/>
    <w:basedOn w:val="a6"/>
    <w:rsid w:val="00CB60B6"/>
    <w:pPr>
      <w:suppressAutoHyphens/>
      <w:spacing w:before="280" w:after="280"/>
    </w:pPr>
    <w:rPr>
      <w:lang w:eastAsia="ar-SA"/>
    </w:rPr>
  </w:style>
  <w:style w:type="paragraph" w:customStyle="1" w:styleId="2f6">
    <w:name w:val="Знак2 Знак Знак Знак"/>
    <w:basedOn w:val="a6"/>
    <w:next w:val="a6"/>
    <w:rsid w:val="00CB60B6"/>
    <w:pPr>
      <w:suppressAutoHyphens/>
      <w:spacing w:before="280" w:after="280"/>
    </w:pPr>
    <w:rPr>
      <w:rFonts w:ascii="Tahoma" w:hAnsi="Tahoma"/>
      <w:sz w:val="20"/>
      <w:szCs w:val="20"/>
      <w:lang w:val="en-US" w:eastAsia="ar-SA"/>
    </w:rPr>
  </w:style>
  <w:style w:type="paragraph" w:customStyle="1" w:styleId="1ffb">
    <w:name w:val="Основной текст с отступом1"/>
    <w:basedOn w:val="a6"/>
    <w:uiPriority w:val="99"/>
    <w:rsid w:val="00CB60B6"/>
    <w:pPr>
      <w:suppressAutoHyphens/>
      <w:ind w:firstLine="720"/>
      <w:jc w:val="both"/>
    </w:pPr>
    <w:rPr>
      <w:b/>
      <w:bCs/>
      <w:lang w:eastAsia="ar-SA"/>
    </w:rPr>
  </w:style>
  <w:style w:type="paragraph" w:customStyle="1" w:styleId="affffff7">
    <w:name w:val="Íîðìàëüíûé"/>
    <w:rsid w:val="00CB60B6"/>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6"/>
    <w:rsid w:val="00CB60B6"/>
    <w:pPr>
      <w:numPr>
        <w:numId w:val="26"/>
      </w:numPr>
      <w:suppressAutoHyphens/>
      <w:spacing w:before="100" w:after="100"/>
    </w:pPr>
    <w:rPr>
      <w:lang w:eastAsia="ar-SA"/>
    </w:rPr>
  </w:style>
  <w:style w:type="paragraph" w:customStyle="1" w:styleId="101">
    <w:name w:val="Оглавление 10"/>
    <w:basedOn w:val="1f5"/>
    <w:rsid w:val="00CB60B6"/>
    <w:pPr>
      <w:tabs>
        <w:tab w:val="right" w:leader="dot" w:pos="7091"/>
      </w:tabs>
      <w:ind w:left="2547"/>
    </w:pPr>
  </w:style>
  <w:style w:type="paragraph" w:customStyle="1" w:styleId="affffff8">
    <w:name w:val="Содержимое таблицы"/>
    <w:basedOn w:val="a6"/>
    <w:rsid w:val="00CB60B6"/>
    <w:pPr>
      <w:suppressLineNumbers/>
      <w:suppressAutoHyphens/>
      <w:spacing w:before="100" w:after="100"/>
    </w:pPr>
    <w:rPr>
      <w:lang w:eastAsia="ar-SA"/>
    </w:rPr>
  </w:style>
  <w:style w:type="paragraph" w:customStyle="1" w:styleId="affffff9">
    <w:name w:val="Заголовок таблицы"/>
    <w:basedOn w:val="affffff8"/>
    <w:rsid w:val="00CB60B6"/>
    <w:pPr>
      <w:jc w:val="center"/>
    </w:pPr>
    <w:rPr>
      <w:b/>
      <w:bCs/>
    </w:rPr>
  </w:style>
  <w:style w:type="paragraph" w:customStyle="1" w:styleId="affffffa">
    <w:name w:val="Содержимое врезки"/>
    <w:basedOn w:val="ae"/>
    <w:rsid w:val="00CB60B6"/>
    <w:pPr>
      <w:widowControl/>
      <w:suppressAutoHyphens/>
      <w:autoSpaceDE/>
      <w:autoSpaceDN/>
      <w:adjustRightInd/>
    </w:pPr>
    <w:rPr>
      <w:color w:val="auto"/>
      <w:lang w:eastAsia="ar-SA"/>
    </w:rPr>
  </w:style>
  <w:style w:type="paragraph" w:customStyle="1" w:styleId="Times12">
    <w:name w:val="Times 12"/>
    <w:basedOn w:val="a6"/>
    <w:rsid w:val="00CB60B6"/>
    <w:pPr>
      <w:suppressAutoHyphens/>
      <w:overflowPunct w:val="0"/>
      <w:autoSpaceDE w:val="0"/>
      <w:spacing w:before="100" w:after="100"/>
      <w:ind w:firstLine="567"/>
      <w:jc w:val="both"/>
    </w:pPr>
    <w:rPr>
      <w:bCs/>
      <w:szCs w:val="22"/>
      <w:lang w:eastAsia="ar-SA"/>
    </w:rPr>
  </w:style>
  <w:style w:type="paragraph" w:customStyle="1" w:styleId="3f3f3f3f3f3f3f3f3f3f3f3f">
    <w:name w:val="Т3fа3fб3fл3fи3fц3fа3f ш3fа3fп3fк3fа3f"/>
    <w:basedOn w:val="a6"/>
    <w:rsid w:val="00CB60B6"/>
    <w:pPr>
      <w:keepNext/>
      <w:autoSpaceDE w:val="0"/>
      <w:spacing w:before="40" w:after="40"/>
      <w:ind w:left="57" w:right="57"/>
    </w:pPr>
    <w:rPr>
      <w:sz w:val="22"/>
      <w:lang w:eastAsia="ar-SA"/>
    </w:rPr>
  </w:style>
  <w:style w:type="paragraph" w:customStyle="1" w:styleId="3f3f3f3f3f3f3f3f3f3f3f3f0">
    <w:name w:val="Т3fа3fб3fл3fи3fц3fа3f т3fе3fк3fс3fт3f"/>
    <w:basedOn w:val="a6"/>
    <w:rsid w:val="00CB60B6"/>
    <w:pPr>
      <w:autoSpaceDE w:val="0"/>
      <w:spacing w:before="40" w:after="40"/>
      <w:ind w:left="57" w:right="57"/>
    </w:pPr>
    <w:rPr>
      <w:lang w:eastAsia="ar-SA"/>
    </w:rPr>
  </w:style>
  <w:style w:type="paragraph" w:customStyle="1" w:styleId="Body0">
    <w:name w:val="Body"/>
    <w:rsid w:val="00CB60B6"/>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c">
    <w:name w:val="Цитата1"/>
    <w:basedOn w:val="a6"/>
    <w:rsid w:val="00CB60B6"/>
    <w:pPr>
      <w:suppressAutoHyphens/>
      <w:spacing w:after="120"/>
      <w:ind w:left="1440" w:right="1440"/>
    </w:pPr>
    <w:rPr>
      <w:szCs w:val="20"/>
      <w:lang w:eastAsia="ar-SA"/>
    </w:rPr>
  </w:style>
  <w:style w:type="paragraph" w:customStyle="1" w:styleId="222">
    <w:name w:val="Основной текст с отступом 22"/>
    <w:basedOn w:val="a6"/>
    <w:rsid w:val="00CB60B6"/>
    <w:pPr>
      <w:suppressAutoHyphens/>
      <w:spacing w:after="120" w:line="480" w:lineRule="auto"/>
      <w:ind w:left="283"/>
    </w:pPr>
    <w:rPr>
      <w:szCs w:val="20"/>
      <w:lang w:eastAsia="ar-SA"/>
    </w:rPr>
  </w:style>
  <w:style w:type="character" w:customStyle="1" w:styleId="218">
    <w:name w:val="Основной текст с отступом 2 Знак1"/>
    <w:basedOn w:val="a7"/>
    <w:uiPriority w:val="99"/>
    <w:rsid w:val="00CB60B6"/>
    <w:rPr>
      <w:rFonts w:ascii="Times New Roman" w:eastAsia="Times New Roman" w:hAnsi="Times New Roman" w:cs="Times New Roman"/>
      <w:sz w:val="24"/>
      <w:szCs w:val="24"/>
      <w:lang w:eastAsia="ar-SA"/>
    </w:rPr>
  </w:style>
  <w:style w:type="character" w:customStyle="1" w:styleId="315">
    <w:name w:val="Основной текст с отступом 3 Знак1"/>
    <w:basedOn w:val="a7"/>
    <w:uiPriority w:val="99"/>
    <w:rsid w:val="00CB60B6"/>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6"/>
    <w:rsid w:val="00CB60B6"/>
    <w:pPr>
      <w:spacing w:before="100" w:beforeAutospacing="1" w:after="100" w:afterAutospacing="1"/>
    </w:pPr>
  </w:style>
  <w:style w:type="character" w:customStyle="1" w:styleId="style17">
    <w:name w:val="style17"/>
    <w:basedOn w:val="a7"/>
    <w:rsid w:val="00CB60B6"/>
  </w:style>
  <w:style w:type="paragraph" w:customStyle="1" w:styleId="2f7">
    <w:name w:val="Основной текст с отступом2"/>
    <w:basedOn w:val="a6"/>
    <w:rsid w:val="00CB60B6"/>
    <w:pPr>
      <w:ind w:firstLine="720"/>
      <w:jc w:val="both"/>
    </w:pPr>
    <w:rPr>
      <w:b/>
      <w:bCs/>
    </w:rPr>
  </w:style>
  <w:style w:type="paragraph" w:customStyle="1" w:styleId="affffffb">
    <w:name w:val="Стиль"/>
    <w:uiPriority w:val="99"/>
    <w:rsid w:val="00CB60B6"/>
    <w:pPr>
      <w:spacing w:after="0" w:line="240" w:lineRule="auto"/>
    </w:pPr>
    <w:rPr>
      <w:rFonts w:ascii="Times New Roman" w:eastAsia="Times New Roman" w:hAnsi="Times New Roman" w:cs="Times New Roman"/>
      <w:sz w:val="20"/>
      <w:szCs w:val="20"/>
    </w:rPr>
  </w:style>
  <w:style w:type="character" w:customStyle="1" w:styleId="219">
    <w:name w:val="Основной текст 2 Знак1"/>
    <w:basedOn w:val="a7"/>
    <w:uiPriority w:val="99"/>
    <w:rsid w:val="00CB60B6"/>
    <w:rPr>
      <w:rFonts w:ascii="Times New Roman" w:eastAsia="Times New Roman" w:hAnsi="Times New Roman" w:cs="Times New Roman"/>
      <w:sz w:val="24"/>
      <w:szCs w:val="24"/>
      <w:lang w:eastAsia="ar-SA"/>
    </w:rPr>
  </w:style>
  <w:style w:type="paragraph" w:customStyle="1" w:styleId="affffffc">
    <w:name w:val="Заг_табл"/>
    <w:basedOn w:val="a6"/>
    <w:autoRedefine/>
    <w:rsid w:val="00CB60B6"/>
    <w:pPr>
      <w:tabs>
        <w:tab w:val="left" w:pos="480"/>
        <w:tab w:val="left" w:pos="720"/>
        <w:tab w:val="left" w:pos="1276"/>
      </w:tabs>
      <w:spacing w:line="276" w:lineRule="auto"/>
      <w:ind w:left="709"/>
      <w:jc w:val="center"/>
    </w:pPr>
    <w:rPr>
      <w:bCs/>
    </w:rPr>
  </w:style>
  <w:style w:type="paragraph" w:customStyle="1" w:styleId="BodyTextIndent32">
    <w:name w:val="Body Text Indent 32"/>
    <w:basedOn w:val="a6"/>
    <w:uiPriority w:val="99"/>
    <w:rsid w:val="00CB60B6"/>
    <w:pPr>
      <w:widowControl w:val="0"/>
      <w:overflowPunct w:val="0"/>
      <w:autoSpaceDE w:val="0"/>
      <w:autoSpaceDN w:val="0"/>
      <w:adjustRightInd w:val="0"/>
      <w:ind w:left="176"/>
      <w:jc w:val="both"/>
      <w:textAlignment w:val="baseline"/>
    </w:pPr>
    <w:rPr>
      <w:szCs w:val="20"/>
    </w:rPr>
  </w:style>
  <w:style w:type="paragraph" w:customStyle="1" w:styleId="1KGK9">
    <w:name w:val="1KG=K9"/>
    <w:rsid w:val="00CB60B6"/>
    <w:pPr>
      <w:autoSpaceDE w:val="0"/>
      <w:autoSpaceDN w:val="0"/>
      <w:adjustRightInd w:val="0"/>
      <w:spacing w:after="0" w:line="240" w:lineRule="auto"/>
    </w:pPr>
    <w:rPr>
      <w:rFonts w:ascii="Arial" w:eastAsia="Times New Roman" w:hAnsi="Arial" w:cs="Times New Roman"/>
      <w:sz w:val="20"/>
      <w:szCs w:val="24"/>
      <w:lang w:eastAsia="ru-RU"/>
    </w:rPr>
  </w:style>
  <w:style w:type="character" w:customStyle="1" w:styleId="Normal">
    <w:name w:val="Normal Знак"/>
    <w:link w:val="15"/>
    <w:locked/>
    <w:rsid w:val="00CB60B6"/>
    <w:rPr>
      <w:rFonts w:ascii="Arial" w:eastAsia="Times New Roman" w:hAnsi="Arial" w:cs="Times New Roman"/>
      <w:szCs w:val="20"/>
      <w:lang w:eastAsia="ru-RU"/>
    </w:rPr>
  </w:style>
  <w:style w:type="paragraph" w:customStyle="1" w:styleId="affffffd">
    <w:name w:val="Нормальный"/>
    <w:rsid w:val="00CB60B6"/>
    <w:pPr>
      <w:autoSpaceDE w:val="0"/>
      <w:autoSpaceDN w:val="0"/>
      <w:spacing w:after="0" w:line="240" w:lineRule="auto"/>
    </w:pPr>
    <w:rPr>
      <w:rFonts w:ascii="Times New Roman" w:eastAsia="Times New Roman" w:hAnsi="Times New Roman" w:cs="Times New Roman"/>
      <w:sz w:val="20"/>
      <w:szCs w:val="20"/>
      <w:lang w:eastAsia="ru-RU"/>
    </w:rPr>
  </w:style>
  <w:style w:type="numbering" w:customStyle="1" w:styleId="117">
    <w:name w:val="Нет списка11"/>
    <w:next w:val="a9"/>
    <w:semiHidden/>
    <w:unhideWhenUsed/>
    <w:rsid w:val="00CB60B6"/>
  </w:style>
  <w:style w:type="numbering" w:customStyle="1" w:styleId="1113">
    <w:name w:val="Нет списка111"/>
    <w:next w:val="a9"/>
    <w:uiPriority w:val="99"/>
    <w:semiHidden/>
    <w:unhideWhenUsed/>
    <w:rsid w:val="00CB60B6"/>
  </w:style>
  <w:style w:type="numbering" w:customStyle="1" w:styleId="11110">
    <w:name w:val="Нет списка1111"/>
    <w:next w:val="a9"/>
    <w:uiPriority w:val="99"/>
    <w:semiHidden/>
    <w:unhideWhenUsed/>
    <w:rsid w:val="00CB60B6"/>
  </w:style>
  <w:style w:type="table" w:customStyle="1" w:styleId="224">
    <w:name w:val="Сетка таблицы2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Нет списка2"/>
    <w:next w:val="a9"/>
    <w:uiPriority w:val="99"/>
    <w:semiHidden/>
    <w:unhideWhenUsed/>
    <w:rsid w:val="00CB60B6"/>
  </w:style>
  <w:style w:type="character" w:customStyle="1" w:styleId="FontStyle39">
    <w:name w:val="Font Style39"/>
    <w:rsid w:val="00CB60B6"/>
    <w:rPr>
      <w:rFonts w:ascii="Times New Roman" w:hAnsi="Times New Roman"/>
      <w:sz w:val="20"/>
    </w:rPr>
  </w:style>
  <w:style w:type="character" w:customStyle="1" w:styleId="FontStyle44">
    <w:name w:val="Font Style44"/>
    <w:rsid w:val="00CB60B6"/>
    <w:rPr>
      <w:rFonts w:ascii="Arial" w:hAnsi="Arial"/>
      <w:sz w:val="22"/>
    </w:rPr>
  </w:style>
  <w:style w:type="character" w:customStyle="1" w:styleId="316">
    <w:name w:val="Основной текст 3 Знак1"/>
    <w:basedOn w:val="a7"/>
    <w:uiPriority w:val="99"/>
    <w:semiHidden/>
    <w:rsid w:val="00CB60B6"/>
    <w:rPr>
      <w:rFonts w:ascii="Times New Roman" w:eastAsia="Times New Roman" w:hAnsi="Times New Roman" w:cs="Times New Roman"/>
      <w:sz w:val="16"/>
      <w:szCs w:val="16"/>
      <w:lang w:eastAsia="ru-RU"/>
    </w:rPr>
  </w:style>
  <w:style w:type="paragraph" w:customStyle="1" w:styleId="BodyTextIndent1">
    <w:name w:val="Body Text Indent1"/>
    <w:basedOn w:val="a6"/>
    <w:rsid w:val="00CB60B6"/>
    <w:pPr>
      <w:ind w:firstLine="720"/>
      <w:jc w:val="both"/>
    </w:pPr>
    <w:rPr>
      <w:b/>
      <w:bCs/>
    </w:rPr>
  </w:style>
  <w:style w:type="paragraph" w:styleId="2f9">
    <w:name w:val="List Number 2"/>
    <w:basedOn w:val="a6"/>
    <w:link w:val="2fa"/>
    <w:uiPriority w:val="99"/>
    <w:rsid w:val="00CB60B6"/>
    <w:pPr>
      <w:tabs>
        <w:tab w:val="num" w:pos="360"/>
        <w:tab w:val="num" w:pos="432"/>
      </w:tabs>
      <w:ind w:left="432" w:hanging="432"/>
    </w:pPr>
    <w:rPr>
      <w:sz w:val="20"/>
      <w:szCs w:val="20"/>
    </w:rPr>
  </w:style>
  <w:style w:type="paragraph" w:customStyle="1" w:styleId="affffffe">
    <w:name w:val="Знак"/>
    <w:basedOn w:val="a6"/>
    <w:rsid w:val="00CB60B6"/>
    <w:pPr>
      <w:spacing w:after="160" w:line="240" w:lineRule="exact"/>
      <w:jc w:val="both"/>
    </w:pPr>
    <w:rPr>
      <w:lang w:val="en-US" w:eastAsia="en-US"/>
    </w:rPr>
  </w:style>
  <w:style w:type="paragraph" w:customStyle="1" w:styleId="bodytextindent">
    <w:name w:val="bodytextindent"/>
    <w:basedOn w:val="a6"/>
    <w:rsid w:val="00CB60B6"/>
    <w:pPr>
      <w:spacing w:before="100" w:beforeAutospacing="1" w:after="100" w:afterAutospacing="1"/>
    </w:pPr>
  </w:style>
  <w:style w:type="paragraph" w:customStyle="1" w:styleId="afffffff">
    <w:name w:val="???????"/>
    <w:rsid w:val="00CB60B6"/>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b">
    <w:name w:val="???????? ????? 2"/>
    <w:basedOn w:val="afffffff"/>
    <w:rsid w:val="00CB60B6"/>
    <w:pPr>
      <w:ind w:firstLine="0"/>
    </w:pPr>
  </w:style>
  <w:style w:type="paragraph" w:customStyle="1" w:styleId="afffffff0">
    <w:name w:val="Обычный + По ширине"/>
    <w:basedOn w:val="a6"/>
    <w:rsid w:val="00CB60B6"/>
    <w:pPr>
      <w:jc w:val="both"/>
    </w:pPr>
  </w:style>
  <w:style w:type="paragraph" w:customStyle="1" w:styleId="3f">
    <w:name w:val="Знак Знак3 Знак"/>
    <w:basedOn w:val="a6"/>
    <w:rsid w:val="00CB60B6"/>
    <w:pPr>
      <w:spacing w:after="160" w:line="240" w:lineRule="exact"/>
    </w:pPr>
    <w:rPr>
      <w:rFonts w:ascii="Verdana" w:hAnsi="Verdana" w:cs="Verdana"/>
      <w:lang w:val="en-US" w:eastAsia="en-US"/>
    </w:rPr>
  </w:style>
  <w:style w:type="paragraph" w:customStyle="1" w:styleId="3f0">
    <w:name w:val="Знак Знак3 Знак Знак Знак"/>
    <w:basedOn w:val="a6"/>
    <w:rsid w:val="00CB60B6"/>
    <w:pPr>
      <w:spacing w:after="160" w:line="240" w:lineRule="exact"/>
    </w:pPr>
    <w:rPr>
      <w:rFonts w:ascii="Verdana" w:hAnsi="Verdana" w:cs="Verdana"/>
      <w:lang w:val="en-US" w:eastAsia="en-US"/>
    </w:rPr>
  </w:style>
  <w:style w:type="paragraph" w:customStyle="1" w:styleId="317">
    <w:name w:val="Знак Знак3 Знак1"/>
    <w:basedOn w:val="a6"/>
    <w:rsid w:val="00CB60B6"/>
    <w:pPr>
      <w:spacing w:after="160" w:line="240" w:lineRule="exact"/>
    </w:pPr>
    <w:rPr>
      <w:rFonts w:ascii="Verdana" w:hAnsi="Verdana" w:cs="Verdana"/>
      <w:lang w:val="en-US" w:eastAsia="en-US"/>
    </w:rPr>
  </w:style>
  <w:style w:type="paragraph" w:customStyle="1" w:styleId="1ffd">
    <w:name w:val="Знак Знак1"/>
    <w:basedOn w:val="a6"/>
    <w:rsid w:val="00CB60B6"/>
    <w:pPr>
      <w:spacing w:after="160" w:line="240" w:lineRule="exact"/>
    </w:pPr>
    <w:rPr>
      <w:rFonts w:ascii="Verdana" w:hAnsi="Verdana" w:cs="Verdana"/>
      <w:lang w:val="en-US" w:eastAsia="en-US"/>
    </w:rPr>
  </w:style>
  <w:style w:type="paragraph" w:customStyle="1" w:styleId="2fc">
    <w:name w:val="Знак Знак2"/>
    <w:basedOn w:val="a6"/>
    <w:rsid w:val="00CB60B6"/>
    <w:pPr>
      <w:spacing w:after="160" w:line="240" w:lineRule="exact"/>
    </w:pPr>
    <w:rPr>
      <w:rFonts w:ascii="Verdana" w:hAnsi="Verdana" w:cs="Verdana"/>
      <w:lang w:val="en-US" w:eastAsia="en-US"/>
    </w:rPr>
  </w:style>
  <w:style w:type="paragraph" w:styleId="affff2">
    <w:name w:val="Document Map"/>
    <w:basedOn w:val="a6"/>
    <w:link w:val="affff1"/>
    <w:rsid w:val="00CB60B6"/>
    <w:pPr>
      <w:shd w:val="clear" w:color="auto" w:fill="000080"/>
      <w:spacing w:before="100" w:after="100"/>
    </w:pPr>
    <w:rPr>
      <w:rFonts w:ascii="Tahoma" w:eastAsiaTheme="minorHAnsi" w:hAnsi="Tahoma" w:cs="Tahoma"/>
      <w:sz w:val="22"/>
      <w:szCs w:val="22"/>
      <w:lang w:eastAsia="ar-SA"/>
    </w:rPr>
  </w:style>
  <w:style w:type="character" w:customStyle="1" w:styleId="1ffe">
    <w:name w:val="Схема документа Знак1"/>
    <w:basedOn w:val="a7"/>
    <w:uiPriority w:val="99"/>
    <w:semiHidden/>
    <w:rsid w:val="00CB60B6"/>
    <w:rPr>
      <w:rFonts w:ascii="Segoe UI" w:eastAsia="Times New Roman" w:hAnsi="Segoe UI" w:cs="Segoe UI"/>
      <w:sz w:val="16"/>
      <w:szCs w:val="16"/>
      <w:lang w:eastAsia="ru-RU"/>
    </w:rPr>
  </w:style>
  <w:style w:type="paragraph" w:customStyle="1" w:styleId="acxspmiddle">
    <w:name w:val="acxspmiddle"/>
    <w:basedOn w:val="a6"/>
    <w:rsid w:val="00CB60B6"/>
    <w:pPr>
      <w:spacing w:before="100" w:beforeAutospacing="1" w:after="100" w:afterAutospacing="1"/>
    </w:pPr>
  </w:style>
  <w:style w:type="paragraph" w:customStyle="1" w:styleId="acxsplast">
    <w:name w:val="acxsplast"/>
    <w:basedOn w:val="a6"/>
    <w:rsid w:val="00CB60B6"/>
    <w:pPr>
      <w:spacing w:before="100" w:beforeAutospacing="1" w:after="100" w:afterAutospacing="1"/>
    </w:pPr>
  </w:style>
  <w:style w:type="character" w:customStyle="1" w:styleId="118">
    <w:name w:val="Знак Знак11"/>
    <w:rsid w:val="00CB60B6"/>
    <w:rPr>
      <w:sz w:val="28"/>
      <w:lang w:val="ru-RU" w:eastAsia="ru-RU"/>
    </w:rPr>
  </w:style>
  <w:style w:type="character" w:customStyle="1" w:styleId="200">
    <w:name w:val="Знак Знак20"/>
    <w:rsid w:val="00CB60B6"/>
    <w:rPr>
      <w:sz w:val="24"/>
      <w:u w:val="single"/>
      <w:lang w:val="ru-RU" w:eastAsia="ru-RU"/>
    </w:rPr>
  </w:style>
  <w:style w:type="paragraph" w:styleId="affff7">
    <w:name w:val="Plain Text"/>
    <w:basedOn w:val="a6"/>
    <w:link w:val="affff6"/>
    <w:rsid w:val="00CB60B6"/>
    <w:rPr>
      <w:rFonts w:ascii="Courier New" w:eastAsiaTheme="minorHAnsi" w:hAnsi="Courier New" w:cstheme="minorBidi"/>
      <w:sz w:val="22"/>
      <w:szCs w:val="22"/>
      <w:lang w:eastAsia="ar-SA"/>
    </w:rPr>
  </w:style>
  <w:style w:type="character" w:customStyle="1" w:styleId="1fff">
    <w:name w:val="Текст Знак1"/>
    <w:basedOn w:val="a7"/>
    <w:uiPriority w:val="99"/>
    <w:semiHidden/>
    <w:rsid w:val="00CB60B6"/>
    <w:rPr>
      <w:rFonts w:ascii="Consolas" w:eastAsia="Times New Roman" w:hAnsi="Consolas" w:cs="Consolas"/>
      <w:sz w:val="21"/>
      <w:szCs w:val="21"/>
      <w:lang w:eastAsia="ru-RU"/>
    </w:rPr>
  </w:style>
  <w:style w:type="paragraph" w:customStyle="1" w:styleId="140">
    <w:name w:val="Знак Знак14 Знак"/>
    <w:basedOn w:val="a6"/>
    <w:rsid w:val="00CB60B6"/>
    <w:pPr>
      <w:spacing w:after="160" w:line="240" w:lineRule="exact"/>
    </w:pPr>
    <w:rPr>
      <w:rFonts w:ascii="Verdana" w:hAnsi="Verdana" w:cs="Verdana"/>
      <w:lang w:val="en-US" w:eastAsia="en-US"/>
    </w:rPr>
  </w:style>
  <w:style w:type="paragraph" w:customStyle="1" w:styleId="xl76">
    <w:name w:val="xl76"/>
    <w:basedOn w:val="a6"/>
    <w:rsid w:val="00CB60B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p008d83ec890a0e2d824458fb0c471908">
    <w:name w:val="p008d83ec890a0e2d824458fb0c471908"/>
    <w:basedOn w:val="a6"/>
    <w:rsid w:val="00CB60B6"/>
    <w:pPr>
      <w:spacing w:before="100" w:beforeAutospacing="1" w:after="100" w:afterAutospacing="1"/>
    </w:pPr>
  </w:style>
  <w:style w:type="character" w:customStyle="1" w:styleId="afffffff1">
    <w:name w:val="Подпись к таблице_"/>
    <w:link w:val="1fff0"/>
    <w:uiPriority w:val="99"/>
    <w:locked/>
    <w:rsid w:val="00CB60B6"/>
    <w:rPr>
      <w:spacing w:val="10"/>
      <w:shd w:val="clear" w:color="auto" w:fill="FFFFFF"/>
    </w:rPr>
  </w:style>
  <w:style w:type="paragraph" w:customStyle="1" w:styleId="1fff0">
    <w:name w:val="Подпись к таблице1"/>
    <w:basedOn w:val="a6"/>
    <w:link w:val="afffffff1"/>
    <w:uiPriority w:val="99"/>
    <w:rsid w:val="00CB60B6"/>
    <w:pPr>
      <w:shd w:val="clear" w:color="auto" w:fill="FFFFFF"/>
      <w:spacing w:line="270" w:lineRule="exact"/>
      <w:jc w:val="both"/>
    </w:pPr>
    <w:rPr>
      <w:rFonts w:asciiTheme="minorHAnsi" w:eastAsiaTheme="minorHAnsi" w:hAnsiTheme="minorHAnsi" w:cstheme="minorBidi"/>
      <w:spacing w:val="10"/>
      <w:sz w:val="22"/>
      <w:szCs w:val="22"/>
      <w:lang w:eastAsia="en-US"/>
    </w:rPr>
  </w:style>
  <w:style w:type="paragraph" w:customStyle="1" w:styleId="3f1">
    <w:name w:val="Основной текст с отступом3"/>
    <w:basedOn w:val="a6"/>
    <w:uiPriority w:val="99"/>
    <w:rsid w:val="00CB60B6"/>
    <w:pPr>
      <w:ind w:firstLine="720"/>
      <w:jc w:val="both"/>
    </w:pPr>
    <w:rPr>
      <w:b/>
      <w:bCs/>
    </w:rPr>
  </w:style>
  <w:style w:type="paragraph" w:customStyle="1" w:styleId="afffffff2">
    <w:name w:val="Нормальный (таблица)"/>
    <w:basedOn w:val="a6"/>
    <w:next w:val="a6"/>
    <w:rsid w:val="00CB60B6"/>
    <w:pPr>
      <w:autoSpaceDE w:val="0"/>
      <w:autoSpaceDN w:val="0"/>
      <w:adjustRightInd w:val="0"/>
      <w:jc w:val="both"/>
    </w:pPr>
    <w:rPr>
      <w:rFonts w:ascii="Arial" w:hAnsi="Arial"/>
    </w:rPr>
  </w:style>
  <w:style w:type="paragraph" w:customStyle="1" w:styleId="consplusnormal1">
    <w:name w:val="consplusnormal"/>
    <w:basedOn w:val="a6"/>
    <w:rsid w:val="00CB60B6"/>
    <w:pPr>
      <w:autoSpaceDE w:val="0"/>
      <w:autoSpaceDN w:val="0"/>
    </w:pPr>
    <w:rPr>
      <w:rFonts w:ascii="Arial" w:hAnsi="Arial" w:cs="Arial"/>
      <w:sz w:val="20"/>
      <w:szCs w:val="20"/>
    </w:rPr>
  </w:style>
  <w:style w:type="paragraph" w:customStyle="1" w:styleId="indent2">
    <w:name w:val="indent2"/>
    <w:basedOn w:val="a6"/>
    <w:rsid w:val="00CB60B6"/>
    <w:pPr>
      <w:spacing w:before="48"/>
      <w:ind w:left="1886" w:hanging="763"/>
    </w:pPr>
    <w:rPr>
      <w:rFonts w:ascii="Arial" w:hAnsi="Arial" w:cs="Arial"/>
      <w:sz w:val="22"/>
      <w:szCs w:val="22"/>
      <w:lang w:val="en-GB" w:eastAsia="en-US"/>
    </w:rPr>
  </w:style>
  <w:style w:type="paragraph" w:customStyle="1" w:styleId="a3">
    <w:name w:val="АААА Форма"/>
    <w:rsid w:val="00CB60B6"/>
    <w:pPr>
      <w:numPr>
        <w:numId w:val="33"/>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character" w:customStyle="1" w:styleId="apple-converted-space">
    <w:name w:val="apple-converted-space"/>
    <w:rsid w:val="00CB60B6"/>
  </w:style>
  <w:style w:type="paragraph" w:customStyle="1" w:styleId="1CStyle6">
    <w:name w:val="1CStyle6"/>
    <w:rsid w:val="00CB60B6"/>
    <w:pPr>
      <w:jc w:val="both"/>
    </w:pPr>
    <w:rPr>
      <w:rFonts w:ascii="Times New Roman" w:eastAsia="Times New Roman" w:hAnsi="Times New Roman" w:cs="Times New Roman"/>
      <w:sz w:val="24"/>
      <w:lang w:eastAsia="ru-RU"/>
    </w:rPr>
  </w:style>
  <w:style w:type="character" w:customStyle="1" w:styleId="WW8Num4z0">
    <w:name w:val="WW8Num4z0"/>
    <w:rsid w:val="00CB60B6"/>
    <w:rPr>
      <w:rFonts w:ascii="Times New Roman" w:hAnsi="Times New Roman" w:cs="Times New Roman"/>
    </w:rPr>
  </w:style>
  <w:style w:type="character" w:customStyle="1" w:styleId="WW8Num9z0">
    <w:name w:val="WW8Num9z0"/>
    <w:rsid w:val="00CB60B6"/>
    <w:rPr>
      <w:rFonts w:ascii="Times New Roman" w:hAnsi="Times New Roman" w:cs="Times New Roman"/>
    </w:rPr>
  </w:style>
  <w:style w:type="character" w:customStyle="1" w:styleId="WW8Num12z0">
    <w:name w:val="WW8Num12z0"/>
    <w:rsid w:val="00CB60B6"/>
    <w:rPr>
      <w:rFonts w:ascii="Times New Roman" w:hAnsi="Times New Roman" w:cs="Times New Roman"/>
    </w:rPr>
  </w:style>
  <w:style w:type="character" w:customStyle="1" w:styleId="WW8Num13z0">
    <w:name w:val="WW8Num13z0"/>
    <w:rsid w:val="00CB60B6"/>
    <w:rPr>
      <w:rFonts w:ascii="Times New Roman" w:hAnsi="Times New Roman" w:cs="Times New Roman"/>
    </w:rPr>
  </w:style>
  <w:style w:type="character" w:customStyle="1" w:styleId="WW8NumSt4z0">
    <w:name w:val="WW8NumSt4z0"/>
    <w:rsid w:val="00CB60B6"/>
    <w:rPr>
      <w:rFonts w:ascii="Times New Roman" w:hAnsi="Times New Roman" w:cs="Times New Roman"/>
    </w:rPr>
  </w:style>
  <w:style w:type="character" w:customStyle="1" w:styleId="WW8NumSt7z0">
    <w:name w:val="WW8NumSt7z0"/>
    <w:rsid w:val="00CB60B6"/>
    <w:rPr>
      <w:rFonts w:ascii="Times New Roman" w:hAnsi="Times New Roman" w:cs="Times New Roman"/>
    </w:rPr>
  </w:style>
  <w:style w:type="character" w:customStyle="1" w:styleId="WW8NumSt12z0">
    <w:name w:val="WW8NumSt12z0"/>
    <w:rsid w:val="00CB60B6"/>
    <w:rPr>
      <w:rFonts w:ascii="Times New Roman" w:hAnsi="Times New Roman" w:cs="Times New Roman"/>
    </w:rPr>
  </w:style>
  <w:style w:type="character" w:customStyle="1" w:styleId="afffffff3">
    <w:name w:val="Знак Знак"/>
    <w:rsid w:val="00CB60B6"/>
    <w:rPr>
      <w:rFonts w:ascii="Calibri" w:hAnsi="Calibri" w:cs="Calibri"/>
      <w:lang w:val="ru-RU" w:bidi="ar-SA"/>
    </w:rPr>
  </w:style>
  <w:style w:type="character" w:customStyle="1" w:styleId="afffffff4">
    <w:name w:val="Символ нумерации"/>
    <w:rsid w:val="00CB60B6"/>
  </w:style>
  <w:style w:type="paragraph" w:customStyle="1" w:styleId="2fd">
    <w:name w:val="Название объекта2"/>
    <w:basedOn w:val="a6"/>
    <w:rsid w:val="00CB60B6"/>
    <w:pPr>
      <w:suppressLineNumbers/>
      <w:suppressAutoHyphens/>
      <w:overflowPunct w:val="0"/>
      <w:autoSpaceDE w:val="0"/>
      <w:spacing w:before="120" w:after="120"/>
    </w:pPr>
    <w:rPr>
      <w:rFonts w:cs="Mangal"/>
      <w:i/>
      <w:iCs/>
      <w:lang w:eastAsia="zh-CN"/>
    </w:rPr>
  </w:style>
  <w:style w:type="paragraph" w:customStyle="1" w:styleId="71">
    <w:name w:val="Заголовок 71"/>
    <w:basedOn w:val="a6"/>
    <w:next w:val="a6"/>
    <w:rsid w:val="00CB60B6"/>
    <w:pPr>
      <w:keepNext/>
      <w:widowControl w:val="0"/>
      <w:numPr>
        <w:numId w:val="32"/>
      </w:numPr>
      <w:suppressAutoHyphens/>
      <w:ind w:left="0" w:firstLine="708"/>
      <w:jc w:val="center"/>
    </w:pPr>
    <w:rPr>
      <w:b/>
      <w:bCs/>
      <w:kern w:val="1"/>
      <w:lang w:eastAsia="zh-CN"/>
    </w:rPr>
  </w:style>
  <w:style w:type="paragraph" w:customStyle="1" w:styleId="2fe">
    <w:name w:val="Цитата2"/>
    <w:basedOn w:val="a6"/>
    <w:rsid w:val="00CB60B6"/>
    <w:pPr>
      <w:ind w:left="-1418" w:right="-1333"/>
    </w:pPr>
    <w:rPr>
      <w:sz w:val="20"/>
      <w:szCs w:val="20"/>
      <w:lang w:eastAsia="zh-CN"/>
    </w:rPr>
  </w:style>
  <w:style w:type="paragraph" w:customStyle="1" w:styleId="2ff">
    <w:name w:val="Абзац списка2"/>
    <w:basedOn w:val="a6"/>
    <w:rsid w:val="00CB60B6"/>
    <w:pPr>
      <w:ind w:left="720"/>
      <w:contextualSpacing/>
    </w:pPr>
  </w:style>
  <w:style w:type="paragraph" w:customStyle="1" w:styleId="afffffff5">
    <w:name w:val="......."/>
    <w:basedOn w:val="Default"/>
    <w:next w:val="Default"/>
    <w:uiPriority w:val="99"/>
    <w:rsid w:val="00CB60B6"/>
    <w:rPr>
      <w:rFonts w:eastAsia="Times New Roman"/>
      <w:color w:val="auto"/>
      <w:lang w:eastAsia="ru-RU"/>
    </w:rPr>
  </w:style>
  <w:style w:type="numbering" w:customStyle="1" w:styleId="11111">
    <w:name w:val="Нет списка11111"/>
    <w:next w:val="a9"/>
    <w:uiPriority w:val="99"/>
    <w:semiHidden/>
    <w:unhideWhenUsed/>
    <w:rsid w:val="00CB60B6"/>
  </w:style>
  <w:style w:type="numbering" w:customStyle="1" w:styleId="3f2">
    <w:name w:val="Нет списка3"/>
    <w:next w:val="a9"/>
    <w:uiPriority w:val="99"/>
    <w:semiHidden/>
    <w:unhideWhenUsed/>
    <w:rsid w:val="00CB60B6"/>
  </w:style>
  <w:style w:type="paragraph" w:customStyle="1" w:styleId="1fff1">
    <w:name w:val=".1"/>
    <w:basedOn w:val="a6"/>
    <w:next w:val="a6"/>
    <w:qFormat/>
    <w:rsid w:val="00CB60B6"/>
    <w:pPr>
      <w:keepNext/>
      <w:keepLines/>
      <w:suppressAutoHyphens/>
      <w:spacing w:before="480"/>
      <w:outlineLvl w:val="0"/>
    </w:pPr>
    <w:rPr>
      <w:rFonts w:ascii="Cambria" w:hAnsi="Cambria"/>
      <w:b/>
      <w:bCs/>
      <w:color w:val="365F91"/>
      <w:sz w:val="28"/>
      <w:szCs w:val="28"/>
      <w:lang w:eastAsia="ar-SA"/>
    </w:rPr>
  </w:style>
  <w:style w:type="numbering" w:customStyle="1" w:styleId="122">
    <w:name w:val="Нет списка12"/>
    <w:next w:val="a9"/>
    <w:uiPriority w:val="99"/>
    <w:semiHidden/>
    <w:unhideWhenUsed/>
    <w:rsid w:val="00CB60B6"/>
  </w:style>
  <w:style w:type="numbering" w:customStyle="1" w:styleId="111111">
    <w:name w:val="Нет списка111111"/>
    <w:next w:val="a9"/>
    <w:uiPriority w:val="99"/>
    <w:semiHidden/>
    <w:unhideWhenUsed/>
    <w:rsid w:val="00CB60B6"/>
  </w:style>
  <w:style w:type="table" w:customStyle="1" w:styleId="2210">
    <w:name w:val="Сетка таблицы221"/>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Нет списка21"/>
    <w:next w:val="a9"/>
    <w:uiPriority w:val="99"/>
    <w:semiHidden/>
    <w:unhideWhenUsed/>
    <w:rsid w:val="00CB60B6"/>
  </w:style>
  <w:style w:type="numbering" w:customStyle="1" w:styleId="1111111">
    <w:name w:val="Нет списка1111111"/>
    <w:next w:val="a9"/>
    <w:uiPriority w:val="99"/>
    <w:semiHidden/>
    <w:unhideWhenUsed/>
    <w:rsid w:val="00CB60B6"/>
  </w:style>
  <w:style w:type="character" w:customStyle="1" w:styleId="119">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7"/>
    <w:uiPriority w:val="9"/>
    <w:rsid w:val="00CB60B6"/>
    <w:rPr>
      <w:rFonts w:ascii="Calibri Light" w:eastAsia="Times New Roman" w:hAnsi="Calibri Light" w:cs="Times New Roman"/>
      <w:color w:val="2E74B5"/>
      <w:sz w:val="32"/>
      <w:szCs w:val="32"/>
    </w:rPr>
  </w:style>
  <w:style w:type="table" w:customStyle="1" w:styleId="75">
    <w:name w:val="Сетка таблицы7"/>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Текст концевой сноски Знак1"/>
    <w:basedOn w:val="a7"/>
    <w:uiPriority w:val="99"/>
    <w:semiHidden/>
    <w:rsid w:val="00CB60B6"/>
    <w:rPr>
      <w:rFonts w:ascii="Times New Roman" w:eastAsia="Times New Roman" w:hAnsi="Times New Roman" w:cs="Times New Roman"/>
      <w:sz w:val="20"/>
      <w:szCs w:val="20"/>
      <w:lang w:eastAsia="ru-RU"/>
    </w:rPr>
  </w:style>
  <w:style w:type="paragraph" w:customStyle="1" w:styleId="2ff0">
    <w:name w:val="Заголовок 2_Приложения"/>
    <w:basedOn w:val="a6"/>
    <w:next w:val="a6"/>
    <w:rsid w:val="00CB60B6"/>
    <w:pPr>
      <w:tabs>
        <w:tab w:val="left" w:pos="708"/>
      </w:tabs>
      <w:spacing w:before="180" w:after="60"/>
      <w:ind w:firstLine="567"/>
      <w:jc w:val="both"/>
    </w:pPr>
    <w:rPr>
      <w:b/>
      <w:color w:val="000000"/>
      <w:sz w:val="28"/>
    </w:rPr>
  </w:style>
  <w:style w:type="paragraph" w:customStyle="1" w:styleId="3f3">
    <w:name w:val="Заголовок 3_Приложения"/>
    <w:basedOn w:val="a6"/>
    <w:next w:val="a6"/>
    <w:rsid w:val="00CB60B6"/>
    <w:pPr>
      <w:tabs>
        <w:tab w:val="left" w:pos="708"/>
      </w:tabs>
      <w:spacing w:before="120" w:after="60"/>
      <w:ind w:firstLine="567"/>
      <w:jc w:val="both"/>
    </w:pPr>
    <w:rPr>
      <w:b/>
      <w:color w:val="000000"/>
      <w:sz w:val="26"/>
    </w:rPr>
  </w:style>
  <w:style w:type="paragraph" w:customStyle="1" w:styleId="45">
    <w:name w:val="Заголовок 4_Приложения"/>
    <w:basedOn w:val="a6"/>
    <w:next w:val="a6"/>
    <w:rsid w:val="00CB60B6"/>
    <w:pPr>
      <w:tabs>
        <w:tab w:val="left" w:pos="708"/>
      </w:tabs>
      <w:spacing w:before="120" w:after="120"/>
      <w:ind w:firstLine="567"/>
    </w:pPr>
    <w:rPr>
      <w:b/>
      <w:color w:val="000000"/>
    </w:rPr>
  </w:style>
  <w:style w:type="character" w:customStyle="1" w:styleId="3f4">
    <w:name w:val="3 уровень Знак"/>
    <w:basedOn w:val="a7"/>
    <w:link w:val="3f5"/>
    <w:locked/>
    <w:rsid w:val="00CB60B6"/>
    <w:rPr>
      <w:rFonts w:ascii="Times New Roman" w:hAnsi="Times New Roman" w:cs="Times New Roman"/>
      <w:sz w:val="24"/>
      <w:szCs w:val="28"/>
      <w:lang w:val="x-none" w:eastAsia="x-none"/>
    </w:rPr>
  </w:style>
  <w:style w:type="paragraph" w:customStyle="1" w:styleId="3f5">
    <w:name w:val="3 уровень"/>
    <w:basedOn w:val="a6"/>
    <w:link w:val="3f4"/>
    <w:qFormat/>
    <w:rsid w:val="00CB60B6"/>
    <w:pPr>
      <w:tabs>
        <w:tab w:val="left" w:pos="796"/>
        <w:tab w:val="left" w:pos="1276"/>
      </w:tabs>
      <w:spacing w:line="288" w:lineRule="auto"/>
      <w:ind w:left="709"/>
      <w:jc w:val="both"/>
    </w:pPr>
    <w:rPr>
      <w:rFonts w:eastAsiaTheme="minorHAnsi"/>
      <w:szCs w:val="28"/>
      <w:lang w:val="x-none" w:eastAsia="x-none"/>
    </w:rPr>
  </w:style>
  <w:style w:type="paragraph" w:customStyle="1" w:styleId="2ff1">
    <w:name w:val="_Нумерованный 2"/>
    <w:basedOn w:val="a6"/>
    <w:qFormat/>
    <w:rsid w:val="00CB60B6"/>
    <w:pPr>
      <w:widowControl w:val="0"/>
      <w:tabs>
        <w:tab w:val="num" w:pos="284"/>
      </w:tabs>
      <w:autoSpaceDN w:val="0"/>
      <w:adjustRightInd w:val="0"/>
      <w:spacing w:before="120" w:after="120" w:line="288" w:lineRule="auto"/>
      <w:ind w:left="453" w:hanging="169"/>
      <w:jc w:val="both"/>
    </w:pPr>
    <w:rPr>
      <w:lang w:val="x-none" w:eastAsia="x-none"/>
    </w:rPr>
  </w:style>
  <w:style w:type="character" w:customStyle="1" w:styleId="1fff3">
    <w:name w:val="Нум1 Знак"/>
    <w:basedOn w:val="a7"/>
    <w:link w:val="1fff4"/>
    <w:locked/>
    <w:rsid w:val="00CB60B6"/>
    <w:rPr>
      <w:rFonts w:ascii="Times New Roman" w:eastAsia="Times New Roman" w:hAnsi="Times New Roman" w:cs="Times New Roman"/>
      <w:sz w:val="28"/>
      <w:szCs w:val="24"/>
      <w:lang w:eastAsia="ru-RU"/>
    </w:rPr>
  </w:style>
  <w:style w:type="paragraph" w:customStyle="1" w:styleId="1fff4">
    <w:name w:val="Нум1"/>
    <w:basedOn w:val="a6"/>
    <w:link w:val="1fff3"/>
    <w:qFormat/>
    <w:rsid w:val="00CB60B6"/>
    <w:pPr>
      <w:keepNext/>
      <w:keepLines/>
      <w:widowControl w:val="0"/>
      <w:suppressLineNumbers/>
      <w:tabs>
        <w:tab w:val="left" w:pos="708"/>
      </w:tabs>
      <w:suppressAutoHyphens/>
      <w:spacing w:before="360" w:after="240"/>
      <w:jc w:val="center"/>
    </w:pPr>
    <w:rPr>
      <w:sz w:val="28"/>
    </w:rPr>
  </w:style>
  <w:style w:type="character" w:customStyle="1" w:styleId="2ff2">
    <w:name w:val="Нум2 Знак"/>
    <w:basedOn w:val="a7"/>
    <w:link w:val="2ff3"/>
    <w:locked/>
    <w:rsid w:val="00CB60B6"/>
    <w:rPr>
      <w:rFonts w:ascii="Times New Roman" w:eastAsia="Times New Roman" w:hAnsi="Times New Roman" w:cs="Times New Roman"/>
      <w:sz w:val="28"/>
      <w:szCs w:val="20"/>
      <w:lang w:eastAsia="ru-RU"/>
    </w:rPr>
  </w:style>
  <w:style w:type="paragraph" w:customStyle="1" w:styleId="2ff3">
    <w:name w:val="Нум2"/>
    <w:basedOn w:val="a6"/>
    <w:link w:val="2ff2"/>
    <w:qFormat/>
    <w:rsid w:val="00CB60B6"/>
    <w:pPr>
      <w:widowControl w:val="0"/>
      <w:suppressLineNumbers/>
      <w:tabs>
        <w:tab w:val="num" w:pos="432"/>
      </w:tabs>
      <w:suppressAutoHyphens/>
      <w:ind w:left="709" w:hanging="709"/>
      <w:jc w:val="both"/>
    </w:pPr>
    <w:rPr>
      <w:sz w:val="28"/>
      <w:szCs w:val="20"/>
    </w:rPr>
  </w:style>
  <w:style w:type="character" w:customStyle="1" w:styleId="3f6">
    <w:name w:val="Нум3 Знак"/>
    <w:basedOn w:val="a7"/>
    <w:link w:val="3f7"/>
    <w:locked/>
    <w:rsid w:val="00CB60B6"/>
    <w:rPr>
      <w:rFonts w:ascii="Times New Roman" w:eastAsia="Times New Roman" w:hAnsi="Times New Roman" w:cs="Times New Roman"/>
      <w:sz w:val="28"/>
      <w:szCs w:val="20"/>
      <w:lang w:eastAsia="ru-RU"/>
    </w:rPr>
  </w:style>
  <w:style w:type="paragraph" w:customStyle="1" w:styleId="3f7">
    <w:name w:val="Нум3"/>
    <w:basedOn w:val="a6"/>
    <w:link w:val="3f6"/>
    <w:qFormat/>
    <w:rsid w:val="00CB60B6"/>
    <w:pPr>
      <w:widowControl w:val="0"/>
      <w:tabs>
        <w:tab w:val="left" w:pos="708"/>
      </w:tabs>
      <w:adjustRightInd w:val="0"/>
      <w:jc w:val="both"/>
    </w:pPr>
    <w:rPr>
      <w:sz w:val="28"/>
      <w:szCs w:val="20"/>
    </w:rPr>
  </w:style>
  <w:style w:type="character" w:customStyle="1" w:styleId="afffffff6">
    <w:name w:val="Основной текст_"/>
    <w:basedOn w:val="a7"/>
    <w:link w:val="2ff4"/>
    <w:locked/>
    <w:rsid w:val="00CB60B6"/>
    <w:rPr>
      <w:rFonts w:ascii="Arial" w:eastAsia="Arial" w:hAnsi="Arial" w:cs="Arial"/>
      <w:sz w:val="19"/>
      <w:szCs w:val="19"/>
      <w:shd w:val="clear" w:color="auto" w:fill="FFFFFF"/>
    </w:rPr>
  </w:style>
  <w:style w:type="paragraph" w:customStyle="1" w:styleId="2ff4">
    <w:name w:val="Основной текст2"/>
    <w:basedOn w:val="a6"/>
    <w:link w:val="afffffff6"/>
    <w:rsid w:val="00CB60B6"/>
    <w:pPr>
      <w:widowControl w:val="0"/>
      <w:shd w:val="clear" w:color="auto" w:fill="FFFFFF"/>
      <w:tabs>
        <w:tab w:val="left" w:pos="708"/>
      </w:tabs>
      <w:spacing w:line="485" w:lineRule="exact"/>
      <w:jc w:val="right"/>
    </w:pPr>
    <w:rPr>
      <w:rFonts w:ascii="Arial" w:eastAsia="Arial" w:hAnsi="Arial" w:cs="Arial"/>
      <w:sz w:val="19"/>
      <w:szCs w:val="19"/>
      <w:lang w:eastAsia="en-US"/>
    </w:rPr>
  </w:style>
  <w:style w:type="character" w:customStyle="1" w:styleId="76">
    <w:name w:val="Основной текст + 7"/>
    <w:aliases w:val="5 pt"/>
    <w:basedOn w:val="a7"/>
    <w:uiPriority w:val="99"/>
    <w:rsid w:val="00CB60B6"/>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ru-RU" w:eastAsia="ru-RU" w:bidi="ru-RU"/>
    </w:rPr>
  </w:style>
  <w:style w:type="paragraph" w:styleId="afffffff7">
    <w:name w:val="toa heading"/>
    <w:basedOn w:val="a6"/>
    <w:next w:val="a6"/>
    <w:semiHidden/>
    <w:rsid w:val="00CB60B6"/>
    <w:pPr>
      <w:spacing w:before="40" w:after="20"/>
      <w:jc w:val="center"/>
    </w:pPr>
    <w:rPr>
      <w:b/>
      <w:sz w:val="22"/>
      <w:szCs w:val="20"/>
      <w:lang w:eastAsia="en-US"/>
    </w:rPr>
  </w:style>
  <w:style w:type="character" w:customStyle="1" w:styleId="75pt">
    <w:name w:val="Основной текст + 7;5 pt"/>
    <w:basedOn w:val="afffffff6"/>
    <w:rsid w:val="00CB60B6"/>
    <w:rPr>
      <w:rFonts w:ascii="Arial" w:eastAsia="Arial" w:hAnsi="Arial" w:cs="Arial"/>
      <w:color w:val="000000"/>
      <w:spacing w:val="0"/>
      <w:w w:val="100"/>
      <w:position w:val="0"/>
      <w:sz w:val="15"/>
      <w:szCs w:val="15"/>
      <w:shd w:val="clear" w:color="auto" w:fill="FFFFFF"/>
      <w:lang w:val="ru-RU" w:eastAsia="ru-RU" w:bidi="ru-RU"/>
    </w:rPr>
  </w:style>
  <w:style w:type="character" w:customStyle="1" w:styleId="Arial75pt">
    <w:name w:val="Основной текст + Arial;7;5 pt"/>
    <w:basedOn w:val="a7"/>
    <w:rsid w:val="00CB60B6"/>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Arial75pt0">
    <w:name w:val="Основной текст + Arial;7;5 pt;Малые прописные"/>
    <w:basedOn w:val="a7"/>
    <w:rsid w:val="00CB60B6"/>
    <w:rPr>
      <w:rFonts w:ascii="Arial" w:eastAsia="Arial" w:hAnsi="Arial" w:cs="Arial"/>
      <w:b w:val="0"/>
      <w:bCs w:val="0"/>
      <w:i w:val="0"/>
      <w:iCs w:val="0"/>
      <w:smallCaps/>
      <w:strike w:val="0"/>
      <w:color w:val="000000"/>
      <w:spacing w:val="0"/>
      <w:w w:val="100"/>
      <w:position w:val="0"/>
      <w:sz w:val="15"/>
      <w:szCs w:val="15"/>
      <w:u w:val="none"/>
      <w:lang w:val="en-US" w:eastAsia="en-US" w:bidi="en-US"/>
    </w:rPr>
  </w:style>
  <w:style w:type="character" w:customStyle="1" w:styleId="Arial95pt">
    <w:name w:val="Основной текст + Arial;9;5 pt"/>
    <w:basedOn w:val="a7"/>
    <w:rsid w:val="00CB60B6"/>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numbering" w:customStyle="1" w:styleId="46">
    <w:name w:val="Нет списка4"/>
    <w:next w:val="a9"/>
    <w:uiPriority w:val="99"/>
    <w:semiHidden/>
    <w:unhideWhenUsed/>
    <w:rsid w:val="00CB60B6"/>
  </w:style>
  <w:style w:type="numbering" w:customStyle="1" w:styleId="131">
    <w:name w:val="Нет списка13"/>
    <w:next w:val="a9"/>
    <w:uiPriority w:val="99"/>
    <w:semiHidden/>
    <w:unhideWhenUsed/>
    <w:rsid w:val="00CB60B6"/>
  </w:style>
  <w:style w:type="paragraph" w:customStyle="1" w:styleId="1fff5">
    <w:name w:val="1"/>
    <w:basedOn w:val="a6"/>
    <w:uiPriority w:val="99"/>
    <w:rsid w:val="00CB60B6"/>
    <w:pPr>
      <w:spacing w:after="160" w:line="240" w:lineRule="exact"/>
    </w:pPr>
    <w:rPr>
      <w:sz w:val="20"/>
      <w:szCs w:val="20"/>
      <w:lang w:eastAsia="zh-CN"/>
    </w:rPr>
  </w:style>
  <w:style w:type="paragraph" w:styleId="2ff5">
    <w:name w:val="List Bullet 2"/>
    <w:basedOn w:val="a6"/>
    <w:autoRedefine/>
    <w:uiPriority w:val="99"/>
    <w:rsid w:val="00CB60B6"/>
    <w:pPr>
      <w:tabs>
        <w:tab w:val="num" w:pos="643"/>
      </w:tabs>
      <w:spacing w:after="60"/>
      <w:ind w:left="643" w:hanging="360"/>
      <w:jc w:val="both"/>
    </w:pPr>
    <w:rPr>
      <w:szCs w:val="20"/>
    </w:rPr>
  </w:style>
  <w:style w:type="paragraph" w:styleId="3f8">
    <w:name w:val="List Bullet 3"/>
    <w:basedOn w:val="a6"/>
    <w:autoRedefine/>
    <w:uiPriority w:val="99"/>
    <w:rsid w:val="00CB60B6"/>
    <w:pPr>
      <w:tabs>
        <w:tab w:val="num" w:pos="926"/>
      </w:tabs>
      <w:spacing w:after="60"/>
      <w:ind w:left="926" w:hanging="360"/>
      <w:jc w:val="both"/>
    </w:pPr>
    <w:rPr>
      <w:szCs w:val="20"/>
    </w:rPr>
  </w:style>
  <w:style w:type="paragraph" w:styleId="47">
    <w:name w:val="List Bullet 4"/>
    <w:basedOn w:val="a6"/>
    <w:autoRedefine/>
    <w:uiPriority w:val="99"/>
    <w:rsid w:val="00CB60B6"/>
    <w:pPr>
      <w:tabs>
        <w:tab w:val="num" w:pos="1209"/>
      </w:tabs>
      <w:spacing w:after="60"/>
      <w:ind w:left="1209" w:hanging="360"/>
      <w:jc w:val="both"/>
    </w:pPr>
    <w:rPr>
      <w:szCs w:val="20"/>
    </w:rPr>
  </w:style>
  <w:style w:type="paragraph" w:styleId="55">
    <w:name w:val="List Bullet 5"/>
    <w:basedOn w:val="a6"/>
    <w:autoRedefine/>
    <w:uiPriority w:val="99"/>
    <w:rsid w:val="00CB60B6"/>
    <w:pPr>
      <w:tabs>
        <w:tab w:val="num" w:pos="1492"/>
      </w:tabs>
      <w:spacing w:after="60"/>
      <w:ind w:left="1492" w:hanging="360"/>
      <w:jc w:val="both"/>
    </w:pPr>
    <w:rPr>
      <w:szCs w:val="20"/>
    </w:rPr>
  </w:style>
  <w:style w:type="paragraph" w:styleId="afffffff8">
    <w:name w:val="List Number"/>
    <w:basedOn w:val="a6"/>
    <w:uiPriority w:val="99"/>
    <w:rsid w:val="00CB60B6"/>
    <w:pPr>
      <w:tabs>
        <w:tab w:val="num" w:pos="360"/>
      </w:tabs>
      <w:spacing w:after="60"/>
      <w:ind w:left="360" w:hanging="360"/>
      <w:jc w:val="both"/>
    </w:pPr>
    <w:rPr>
      <w:szCs w:val="20"/>
    </w:rPr>
  </w:style>
  <w:style w:type="paragraph" w:styleId="3f9">
    <w:name w:val="List Number 3"/>
    <w:basedOn w:val="a6"/>
    <w:uiPriority w:val="99"/>
    <w:rsid w:val="00CB60B6"/>
    <w:pPr>
      <w:tabs>
        <w:tab w:val="num" w:pos="926"/>
      </w:tabs>
      <w:spacing w:after="60"/>
      <w:ind w:left="926" w:hanging="360"/>
      <w:jc w:val="both"/>
    </w:pPr>
    <w:rPr>
      <w:szCs w:val="20"/>
    </w:rPr>
  </w:style>
  <w:style w:type="paragraph" w:styleId="48">
    <w:name w:val="List Number 4"/>
    <w:basedOn w:val="a6"/>
    <w:uiPriority w:val="99"/>
    <w:rsid w:val="00CB60B6"/>
    <w:pPr>
      <w:tabs>
        <w:tab w:val="num" w:pos="1209"/>
      </w:tabs>
      <w:spacing w:after="60"/>
      <w:ind w:left="1209" w:hanging="360"/>
      <w:jc w:val="both"/>
    </w:pPr>
    <w:rPr>
      <w:szCs w:val="20"/>
    </w:rPr>
  </w:style>
  <w:style w:type="paragraph" w:customStyle="1" w:styleId="3fa">
    <w:name w:val="Раздел 3"/>
    <w:basedOn w:val="a6"/>
    <w:uiPriority w:val="99"/>
    <w:semiHidden/>
    <w:rsid w:val="00CB60B6"/>
    <w:pPr>
      <w:tabs>
        <w:tab w:val="num" w:pos="360"/>
      </w:tabs>
      <w:spacing w:before="120" w:after="120"/>
      <w:ind w:left="360" w:hanging="360"/>
      <w:jc w:val="center"/>
    </w:pPr>
    <w:rPr>
      <w:b/>
      <w:szCs w:val="20"/>
    </w:rPr>
  </w:style>
  <w:style w:type="paragraph" w:customStyle="1" w:styleId="afffffff9">
    <w:name w:val="Условия контракта"/>
    <w:basedOn w:val="a6"/>
    <w:uiPriority w:val="99"/>
    <w:semiHidden/>
    <w:rsid w:val="00CB60B6"/>
    <w:pPr>
      <w:tabs>
        <w:tab w:val="num" w:pos="567"/>
      </w:tabs>
      <w:spacing w:before="240" w:after="120"/>
      <w:ind w:left="567" w:hanging="567"/>
      <w:jc w:val="both"/>
    </w:pPr>
    <w:rPr>
      <w:b/>
      <w:szCs w:val="20"/>
    </w:rPr>
  </w:style>
  <w:style w:type="paragraph" w:customStyle="1" w:styleId="afffffffa">
    <w:name w:val="Подраздел"/>
    <w:basedOn w:val="a6"/>
    <w:uiPriority w:val="99"/>
    <w:semiHidden/>
    <w:rsid w:val="00CB60B6"/>
    <w:pPr>
      <w:suppressAutoHyphens/>
      <w:spacing w:before="240" w:after="120"/>
      <w:jc w:val="center"/>
    </w:pPr>
    <w:rPr>
      <w:rFonts w:ascii="TimesDL" w:hAnsi="TimesDL"/>
      <w:b/>
      <w:smallCaps/>
      <w:spacing w:val="-2"/>
      <w:szCs w:val="20"/>
    </w:rPr>
  </w:style>
  <w:style w:type="paragraph" w:styleId="afffffffb">
    <w:name w:val="Note Heading"/>
    <w:basedOn w:val="a6"/>
    <w:next w:val="a6"/>
    <w:link w:val="afffffffc"/>
    <w:uiPriority w:val="99"/>
    <w:rsid w:val="00CB60B6"/>
    <w:pPr>
      <w:spacing w:after="60"/>
      <w:jc w:val="both"/>
    </w:pPr>
  </w:style>
  <w:style w:type="character" w:customStyle="1" w:styleId="afffffffc">
    <w:name w:val="Заголовок записки Знак"/>
    <w:basedOn w:val="a7"/>
    <w:link w:val="afffffffb"/>
    <w:uiPriority w:val="99"/>
    <w:rsid w:val="00CB60B6"/>
    <w:rPr>
      <w:rFonts w:ascii="Times New Roman" w:eastAsia="Times New Roman" w:hAnsi="Times New Roman" w:cs="Times New Roman"/>
      <w:sz w:val="24"/>
      <w:szCs w:val="24"/>
      <w:lang w:eastAsia="ru-RU"/>
    </w:rPr>
  </w:style>
  <w:style w:type="paragraph" w:customStyle="1" w:styleId="afffffffd">
    <w:name w:val="пункт"/>
    <w:basedOn w:val="a6"/>
    <w:uiPriority w:val="99"/>
    <w:rsid w:val="00CB60B6"/>
    <w:pPr>
      <w:tabs>
        <w:tab w:val="num" w:pos="1135"/>
      </w:tabs>
      <w:spacing w:before="60" w:after="60"/>
      <w:ind w:left="-283" w:firstLine="567"/>
    </w:pPr>
  </w:style>
  <w:style w:type="character" w:customStyle="1" w:styleId="afffffffe">
    <w:name w:val="Знак Знак Знак"/>
    <w:uiPriority w:val="99"/>
    <w:semiHidden/>
    <w:locked/>
    <w:rsid w:val="00CB60B6"/>
    <w:rPr>
      <w:rFonts w:cs="Times New Roman"/>
      <w:sz w:val="24"/>
      <w:szCs w:val="24"/>
      <w:lang w:val="ru-RU" w:eastAsia="ru-RU" w:bidi="ar-SA"/>
    </w:rPr>
  </w:style>
  <w:style w:type="paragraph" w:customStyle="1" w:styleId="232">
    <w:name w:val="Знак Знак23 Знак Знак Знак"/>
    <w:basedOn w:val="a6"/>
    <w:uiPriority w:val="99"/>
    <w:rsid w:val="00CB60B6"/>
    <w:pPr>
      <w:spacing w:after="160" w:line="240" w:lineRule="exact"/>
    </w:pPr>
    <w:rPr>
      <w:sz w:val="20"/>
      <w:szCs w:val="20"/>
      <w:lang w:eastAsia="zh-CN"/>
    </w:rPr>
  </w:style>
  <w:style w:type="paragraph" w:customStyle="1" w:styleId="233">
    <w:name w:val="Знак Знак23 Знак Знак Знак Знак"/>
    <w:basedOn w:val="a6"/>
    <w:uiPriority w:val="99"/>
    <w:rsid w:val="00CB60B6"/>
    <w:pPr>
      <w:spacing w:after="160" w:line="240" w:lineRule="exact"/>
    </w:pPr>
    <w:rPr>
      <w:sz w:val="20"/>
      <w:szCs w:val="20"/>
      <w:lang w:eastAsia="zh-CN"/>
    </w:rPr>
  </w:style>
  <w:style w:type="paragraph" w:customStyle="1" w:styleId="1fff6">
    <w:name w:val="Список многоуровневый 1"/>
    <w:basedOn w:val="a6"/>
    <w:uiPriority w:val="99"/>
    <w:rsid w:val="00CB60B6"/>
    <w:pPr>
      <w:tabs>
        <w:tab w:val="num" w:pos="432"/>
      </w:tabs>
      <w:spacing w:after="60"/>
      <w:ind w:left="431" w:hanging="431"/>
      <w:jc w:val="both"/>
    </w:pPr>
  </w:style>
  <w:style w:type="paragraph" w:customStyle="1" w:styleId="2310">
    <w:name w:val="Знак Знак23 Знак Знак Знак Знак1"/>
    <w:basedOn w:val="a6"/>
    <w:autoRedefine/>
    <w:uiPriority w:val="99"/>
    <w:rsid w:val="00CB60B6"/>
    <w:pPr>
      <w:spacing w:before="60" w:after="60"/>
    </w:pPr>
    <w:rPr>
      <w:sz w:val="20"/>
      <w:szCs w:val="20"/>
      <w:lang w:eastAsia="zh-CN"/>
    </w:rPr>
  </w:style>
  <w:style w:type="character" w:customStyle="1" w:styleId="H2">
    <w:name w:val="H2 Знак Знак"/>
    <w:uiPriority w:val="99"/>
    <w:locked/>
    <w:rsid w:val="00CB60B6"/>
    <w:rPr>
      <w:rFonts w:cs="Times New Roman"/>
      <w:b/>
      <w:bCs/>
      <w:sz w:val="30"/>
      <w:szCs w:val="30"/>
      <w:lang w:val="ru-RU" w:eastAsia="ru-RU" w:bidi="ar-SA"/>
    </w:rPr>
  </w:style>
  <w:style w:type="character" w:customStyle="1" w:styleId="290">
    <w:name w:val="Знак Знак29"/>
    <w:uiPriority w:val="99"/>
    <w:locked/>
    <w:rsid w:val="00CB60B6"/>
    <w:rPr>
      <w:rFonts w:ascii="Cambria" w:hAnsi="Cambria" w:cs="Times New Roman"/>
      <w:b/>
      <w:bCs/>
      <w:sz w:val="26"/>
      <w:szCs w:val="26"/>
      <w:lang w:val="ru-RU" w:eastAsia="en-US" w:bidi="ar-SA"/>
    </w:rPr>
  </w:style>
  <w:style w:type="character" w:customStyle="1" w:styleId="280">
    <w:name w:val="Знак Знак28"/>
    <w:uiPriority w:val="99"/>
    <w:locked/>
    <w:rsid w:val="00CB60B6"/>
    <w:rPr>
      <w:rFonts w:ascii="Arial" w:hAnsi="Arial" w:cs="Arial"/>
      <w:sz w:val="24"/>
      <w:szCs w:val="24"/>
      <w:lang w:val="ru-RU" w:eastAsia="ru-RU" w:bidi="ar-SA"/>
    </w:rPr>
  </w:style>
  <w:style w:type="character" w:customStyle="1" w:styleId="270">
    <w:name w:val="Знак Знак27"/>
    <w:uiPriority w:val="99"/>
    <w:locked/>
    <w:rsid w:val="00CB60B6"/>
    <w:rPr>
      <w:rFonts w:cs="Times New Roman"/>
      <w:sz w:val="22"/>
      <w:szCs w:val="22"/>
      <w:lang w:val="ru-RU" w:eastAsia="ru-RU" w:bidi="ar-SA"/>
    </w:rPr>
  </w:style>
  <w:style w:type="character" w:customStyle="1" w:styleId="260">
    <w:name w:val="Знак Знак26"/>
    <w:uiPriority w:val="99"/>
    <w:locked/>
    <w:rsid w:val="00CB60B6"/>
    <w:rPr>
      <w:rFonts w:cs="Times New Roman"/>
      <w:i/>
      <w:iCs/>
      <w:sz w:val="22"/>
      <w:szCs w:val="22"/>
      <w:lang w:val="ru-RU" w:eastAsia="ru-RU" w:bidi="ar-SA"/>
    </w:rPr>
  </w:style>
  <w:style w:type="character" w:customStyle="1" w:styleId="250">
    <w:name w:val="Знак Знак25"/>
    <w:uiPriority w:val="99"/>
    <w:locked/>
    <w:rsid w:val="00CB60B6"/>
    <w:rPr>
      <w:rFonts w:ascii="Arial" w:hAnsi="Arial" w:cs="Arial"/>
      <w:lang w:val="ru-RU" w:eastAsia="ru-RU" w:bidi="ar-SA"/>
    </w:rPr>
  </w:style>
  <w:style w:type="character" w:customStyle="1" w:styleId="240">
    <w:name w:val="Знак Знак24"/>
    <w:uiPriority w:val="99"/>
    <w:locked/>
    <w:rsid w:val="00CB60B6"/>
    <w:rPr>
      <w:rFonts w:ascii="Arial" w:hAnsi="Arial" w:cs="Arial"/>
      <w:i/>
      <w:iCs/>
      <w:lang w:val="ru-RU" w:eastAsia="ru-RU" w:bidi="ar-SA"/>
    </w:rPr>
  </w:style>
  <w:style w:type="character" w:customStyle="1" w:styleId="234">
    <w:name w:val="Знак Знак23"/>
    <w:uiPriority w:val="99"/>
    <w:locked/>
    <w:rsid w:val="00CB60B6"/>
    <w:rPr>
      <w:rFonts w:ascii="Arial" w:hAnsi="Arial" w:cs="Arial"/>
      <w:b/>
      <w:bCs/>
      <w:i/>
      <w:iCs/>
      <w:sz w:val="18"/>
      <w:szCs w:val="18"/>
      <w:lang w:val="ru-RU" w:eastAsia="ru-RU" w:bidi="ar-SA"/>
    </w:rPr>
  </w:style>
  <w:style w:type="paragraph" w:styleId="HTML2">
    <w:name w:val="HTML Address"/>
    <w:basedOn w:val="a6"/>
    <w:link w:val="HTML3"/>
    <w:uiPriority w:val="99"/>
    <w:rsid w:val="00CB60B6"/>
    <w:pPr>
      <w:spacing w:after="60"/>
      <w:jc w:val="both"/>
    </w:pPr>
    <w:rPr>
      <w:i/>
      <w:iCs/>
    </w:rPr>
  </w:style>
  <w:style w:type="character" w:customStyle="1" w:styleId="HTML3">
    <w:name w:val="Адрес HTML Знак"/>
    <w:basedOn w:val="a7"/>
    <w:link w:val="HTML2"/>
    <w:uiPriority w:val="99"/>
    <w:rsid w:val="00CB60B6"/>
    <w:rPr>
      <w:rFonts w:ascii="Times New Roman" w:eastAsia="Times New Roman" w:hAnsi="Times New Roman" w:cs="Times New Roman"/>
      <w:i/>
      <w:iCs/>
      <w:sz w:val="24"/>
      <w:szCs w:val="24"/>
      <w:lang w:eastAsia="ru-RU"/>
    </w:rPr>
  </w:style>
  <w:style w:type="paragraph" w:styleId="affffffff">
    <w:name w:val="Normal Indent"/>
    <w:basedOn w:val="a6"/>
    <w:uiPriority w:val="99"/>
    <w:rsid w:val="00CB60B6"/>
    <w:pPr>
      <w:spacing w:after="60"/>
      <w:ind w:left="708"/>
      <w:jc w:val="both"/>
    </w:pPr>
  </w:style>
  <w:style w:type="paragraph" w:styleId="affffffff0">
    <w:name w:val="envelope address"/>
    <w:basedOn w:val="a6"/>
    <w:uiPriority w:val="99"/>
    <w:rsid w:val="00CB60B6"/>
    <w:pPr>
      <w:framePr w:w="7920" w:h="1980" w:hSpace="180" w:wrap="auto" w:hAnchor="page" w:xAlign="center" w:yAlign="bottom"/>
      <w:spacing w:after="60"/>
      <w:ind w:left="2880"/>
      <w:jc w:val="both"/>
    </w:pPr>
    <w:rPr>
      <w:rFonts w:ascii="Arial" w:hAnsi="Arial" w:cs="Arial"/>
    </w:rPr>
  </w:style>
  <w:style w:type="paragraph" w:styleId="2ff6">
    <w:name w:val="envelope return"/>
    <w:basedOn w:val="a6"/>
    <w:uiPriority w:val="99"/>
    <w:rsid w:val="00CB60B6"/>
    <w:pPr>
      <w:spacing w:after="60"/>
      <w:jc w:val="both"/>
    </w:pPr>
    <w:rPr>
      <w:rFonts w:ascii="Arial" w:hAnsi="Arial" w:cs="Arial"/>
      <w:sz w:val="20"/>
      <w:szCs w:val="20"/>
    </w:rPr>
  </w:style>
  <w:style w:type="paragraph" w:styleId="affffffff1">
    <w:name w:val="List Bullet"/>
    <w:basedOn w:val="a6"/>
    <w:autoRedefine/>
    <w:uiPriority w:val="99"/>
    <w:rsid w:val="00CB60B6"/>
    <w:pPr>
      <w:widowControl w:val="0"/>
      <w:spacing w:after="60"/>
      <w:jc w:val="both"/>
    </w:pPr>
  </w:style>
  <w:style w:type="paragraph" w:styleId="2ff7">
    <w:name w:val="List 2"/>
    <w:basedOn w:val="a6"/>
    <w:uiPriority w:val="99"/>
    <w:rsid w:val="00CB60B6"/>
    <w:pPr>
      <w:spacing w:after="60"/>
      <w:ind w:left="566" w:hanging="283"/>
      <w:jc w:val="both"/>
    </w:pPr>
  </w:style>
  <w:style w:type="paragraph" w:styleId="3fb">
    <w:name w:val="List 3"/>
    <w:basedOn w:val="a6"/>
    <w:uiPriority w:val="99"/>
    <w:rsid w:val="00CB60B6"/>
    <w:pPr>
      <w:spacing w:after="60"/>
      <w:ind w:left="849" w:hanging="283"/>
      <w:jc w:val="both"/>
    </w:pPr>
  </w:style>
  <w:style w:type="paragraph" w:styleId="49">
    <w:name w:val="List 4"/>
    <w:basedOn w:val="a6"/>
    <w:uiPriority w:val="99"/>
    <w:rsid w:val="00CB60B6"/>
    <w:pPr>
      <w:spacing w:after="60"/>
      <w:ind w:left="1132" w:hanging="283"/>
      <w:jc w:val="both"/>
    </w:pPr>
  </w:style>
  <w:style w:type="paragraph" w:styleId="56">
    <w:name w:val="List 5"/>
    <w:basedOn w:val="a6"/>
    <w:uiPriority w:val="99"/>
    <w:rsid w:val="00CB60B6"/>
    <w:pPr>
      <w:spacing w:after="60"/>
      <w:ind w:left="1415" w:hanging="283"/>
      <w:jc w:val="both"/>
    </w:pPr>
  </w:style>
  <w:style w:type="paragraph" w:styleId="57">
    <w:name w:val="List Number 5"/>
    <w:basedOn w:val="a6"/>
    <w:uiPriority w:val="99"/>
    <w:rsid w:val="00CB60B6"/>
    <w:pPr>
      <w:tabs>
        <w:tab w:val="num" w:pos="1492"/>
      </w:tabs>
      <w:spacing w:after="60"/>
      <w:ind w:left="1492" w:hanging="360"/>
      <w:jc w:val="both"/>
    </w:pPr>
  </w:style>
  <w:style w:type="character" w:customStyle="1" w:styleId="170">
    <w:name w:val="Знак Знак17"/>
    <w:uiPriority w:val="99"/>
    <w:locked/>
    <w:rsid w:val="00CB60B6"/>
    <w:rPr>
      <w:rFonts w:ascii="Cambria" w:hAnsi="Cambria" w:cs="Times New Roman"/>
      <w:b/>
      <w:bCs/>
      <w:kern w:val="28"/>
      <w:sz w:val="32"/>
      <w:szCs w:val="32"/>
      <w:lang w:bidi="ar-SA"/>
    </w:rPr>
  </w:style>
  <w:style w:type="paragraph" w:styleId="affff9">
    <w:name w:val="Closing"/>
    <w:basedOn w:val="a6"/>
    <w:link w:val="affff8"/>
    <w:rsid w:val="00CB60B6"/>
    <w:pPr>
      <w:spacing w:after="60"/>
      <w:ind w:left="4252"/>
      <w:jc w:val="both"/>
    </w:pPr>
    <w:rPr>
      <w:rFonts w:asciiTheme="minorHAnsi" w:eastAsiaTheme="minorHAnsi" w:hAnsiTheme="minorHAnsi" w:cstheme="minorBidi"/>
      <w:lang w:eastAsia="ar-SA"/>
    </w:rPr>
  </w:style>
  <w:style w:type="character" w:customStyle="1" w:styleId="1fff7">
    <w:name w:val="Прощание Знак1"/>
    <w:basedOn w:val="a7"/>
    <w:uiPriority w:val="99"/>
    <w:semiHidden/>
    <w:rsid w:val="00CB60B6"/>
    <w:rPr>
      <w:rFonts w:ascii="Times New Roman" w:eastAsia="Times New Roman" w:hAnsi="Times New Roman" w:cs="Times New Roman"/>
      <w:sz w:val="24"/>
      <w:szCs w:val="24"/>
      <w:lang w:eastAsia="ru-RU"/>
    </w:rPr>
  </w:style>
  <w:style w:type="paragraph" w:styleId="afffff">
    <w:name w:val="Signature"/>
    <w:basedOn w:val="a6"/>
    <w:link w:val="affffe"/>
    <w:rsid w:val="00CB60B6"/>
    <w:pPr>
      <w:spacing w:after="60"/>
      <w:ind w:left="4252"/>
      <w:jc w:val="both"/>
    </w:pPr>
    <w:rPr>
      <w:rFonts w:asciiTheme="minorHAnsi" w:eastAsiaTheme="minorHAnsi" w:hAnsiTheme="minorHAnsi" w:cstheme="minorBidi"/>
      <w:sz w:val="22"/>
      <w:szCs w:val="22"/>
      <w:lang w:val="en-US" w:eastAsia="ar-SA"/>
    </w:rPr>
  </w:style>
  <w:style w:type="character" w:customStyle="1" w:styleId="1fff8">
    <w:name w:val="Подпись Знак1"/>
    <w:basedOn w:val="a7"/>
    <w:uiPriority w:val="99"/>
    <w:semiHidden/>
    <w:rsid w:val="00CB60B6"/>
    <w:rPr>
      <w:rFonts w:ascii="Times New Roman" w:eastAsia="Times New Roman" w:hAnsi="Times New Roman" w:cs="Times New Roman"/>
      <w:sz w:val="24"/>
      <w:szCs w:val="24"/>
      <w:lang w:eastAsia="ru-RU"/>
    </w:rPr>
  </w:style>
  <w:style w:type="paragraph" w:styleId="affffffff2">
    <w:name w:val="List Continue"/>
    <w:basedOn w:val="a6"/>
    <w:uiPriority w:val="99"/>
    <w:rsid w:val="00CB60B6"/>
    <w:pPr>
      <w:spacing w:after="120"/>
      <w:ind w:left="283"/>
      <w:jc w:val="both"/>
    </w:pPr>
  </w:style>
  <w:style w:type="paragraph" w:styleId="2ff8">
    <w:name w:val="List Continue 2"/>
    <w:basedOn w:val="a6"/>
    <w:uiPriority w:val="99"/>
    <w:rsid w:val="00CB60B6"/>
    <w:pPr>
      <w:spacing w:after="120"/>
      <w:ind w:left="566"/>
      <w:jc w:val="both"/>
    </w:pPr>
  </w:style>
  <w:style w:type="paragraph" w:styleId="3fc">
    <w:name w:val="List Continue 3"/>
    <w:basedOn w:val="a6"/>
    <w:uiPriority w:val="99"/>
    <w:rsid w:val="00CB60B6"/>
    <w:pPr>
      <w:spacing w:after="120"/>
      <w:ind w:left="849"/>
      <w:jc w:val="both"/>
    </w:pPr>
  </w:style>
  <w:style w:type="paragraph" w:styleId="4a">
    <w:name w:val="List Continue 4"/>
    <w:basedOn w:val="a6"/>
    <w:uiPriority w:val="99"/>
    <w:rsid w:val="00CB60B6"/>
    <w:pPr>
      <w:spacing w:after="120"/>
      <w:ind w:left="1132"/>
      <w:jc w:val="both"/>
    </w:pPr>
  </w:style>
  <w:style w:type="paragraph" w:styleId="58">
    <w:name w:val="List Continue 5"/>
    <w:basedOn w:val="a6"/>
    <w:uiPriority w:val="99"/>
    <w:rsid w:val="00CB60B6"/>
    <w:pPr>
      <w:spacing w:after="120"/>
      <w:ind w:left="1415"/>
      <w:jc w:val="both"/>
    </w:pPr>
  </w:style>
  <w:style w:type="paragraph" w:styleId="affffffff3">
    <w:name w:val="Message Header"/>
    <w:basedOn w:val="a6"/>
    <w:link w:val="affffffff4"/>
    <w:uiPriority w:val="99"/>
    <w:rsid w:val="00CB60B6"/>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hd w:val="pct20" w:color="auto" w:fill="auto"/>
    </w:rPr>
  </w:style>
  <w:style w:type="character" w:customStyle="1" w:styleId="affffffff4">
    <w:name w:val="Шапка Знак"/>
    <w:basedOn w:val="a7"/>
    <w:link w:val="affffffff3"/>
    <w:uiPriority w:val="99"/>
    <w:rsid w:val="00CB60B6"/>
    <w:rPr>
      <w:rFonts w:ascii="Arial" w:eastAsia="Times New Roman" w:hAnsi="Arial" w:cs="Times New Roman"/>
      <w:sz w:val="24"/>
      <w:szCs w:val="24"/>
      <w:shd w:val="pct20" w:color="auto" w:fill="auto"/>
      <w:lang w:eastAsia="ru-RU"/>
    </w:rPr>
  </w:style>
  <w:style w:type="paragraph" w:styleId="affffffff5">
    <w:name w:val="Salutation"/>
    <w:basedOn w:val="a6"/>
    <w:next w:val="a6"/>
    <w:link w:val="affffffff6"/>
    <w:uiPriority w:val="99"/>
    <w:rsid w:val="00CB60B6"/>
    <w:pPr>
      <w:spacing w:after="60"/>
      <w:jc w:val="both"/>
    </w:pPr>
  </w:style>
  <w:style w:type="character" w:customStyle="1" w:styleId="affffffff6">
    <w:name w:val="Приветствие Знак"/>
    <w:basedOn w:val="a7"/>
    <w:link w:val="affffffff5"/>
    <w:uiPriority w:val="99"/>
    <w:rsid w:val="00CB60B6"/>
    <w:rPr>
      <w:rFonts w:ascii="Times New Roman" w:eastAsia="Times New Roman" w:hAnsi="Times New Roman" w:cs="Times New Roman"/>
      <w:sz w:val="24"/>
      <w:szCs w:val="24"/>
      <w:lang w:eastAsia="ru-RU"/>
    </w:rPr>
  </w:style>
  <w:style w:type="character" w:customStyle="1" w:styleId="92">
    <w:name w:val="Знак Знак9"/>
    <w:uiPriority w:val="99"/>
    <w:locked/>
    <w:rsid w:val="00CB60B6"/>
    <w:rPr>
      <w:rFonts w:cs="Times New Roman"/>
      <w:sz w:val="24"/>
      <w:szCs w:val="24"/>
      <w:lang w:eastAsia="ru-RU" w:bidi="ar-SA"/>
    </w:rPr>
  </w:style>
  <w:style w:type="paragraph" w:styleId="affff5">
    <w:name w:val="Date"/>
    <w:basedOn w:val="a6"/>
    <w:next w:val="a6"/>
    <w:link w:val="affff4"/>
    <w:rsid w:val="00CB60B6"/>
    <w:pPr>
      <w:spacing w:after="60"/>
      <w:jc w:val="both"/>
    </w:pPr>
    <w:rPr>
      <w:rFonts w:asciiTheme="minorHAnsi" w:eastAsiaTheme="minorHAnsi" w:hAnsiTheme="minorHAnsi" w:cstheme="minorBidi"/>
      <w:sz w:val="22"/>
      <w:szCs w:val="22"/>
      <w:lang w:eastAsia="ar-SA"/>
    </w:rPr>
  </w:style>
  <w:style w:type="character" w:customStyle="1" w:styleId="1fff9">
    <w:name w:val="Дата Знак1"/>
    <w:basedOn w:val="a7"/>
    <w:uiPriority w:val="99"/>
    <w:semiHidden/>
    <w:rsid w:val="00CB60B6"/>
    <w:rPr>
      <w:rFonts w:ascii="Times New Roman" w:eastAsia="Times New Roman" w:hAnsi="Times New Roman" w:cs="Times New Roman"/>
      <w:sz w:val="24"/>
      <w:szCs w:val="24"/>
      <w:lang w:eastAsia="ru-RU"/>
    </w:rPr>
  </w:style>
  <w:style w:type="paragraph" w:styleId="affffffff7">
    <w:name w:val="Body Text First Indent"/>
    <w:basedOn w:val="ae"/>
    <w:link w:val="affffffff8"/>
    <w:uiPriority w:val="99"/>
    <w:rsid w:val="00CB60B6"/>
    <w:pPr>
      <w:widowControl/>
      <w:autoSpaceDE/>
      <w:autoSpaceDN/>
      <w:adjustRightInd/>
      <w:spacing w:after="120"/>
      <w:ind w:firstLine="210"/>
    </w:pPr>
    <w:rPr>
      <w:color w:val="auto"/>
      <w:sz w:val="24"/>
      <w:szCs w:val="24"/>
    </w:rPr>
  </w:style>
  <w:style w:type="character" w:customStyle="1" w:styleId="affffffff8">
    <w:name w:val="Красная строка Знак"/>
    <w:basedOn w:val="14"/>
    <w:link w:val="affffffff7"/>
    <w:uiPriority w:val="99"/>
    <w:rsid w:val="00CB60B6"/>
    <w:rPr>
      <w:rFonts w:ascii="Times New Roman" w:eastAsia="Times New Roman" w:hAnsi="Times New Roman" w:cs="Times New Roman"/>
      <w:color w:val="000000"/>
      <w:sz w:val="24"/>
      <w:szCs w:val="24"/>
      <w:lang w:eastAsia="ru-RU"/>
    </w:rPr>
  </w:style>
  <w:style w:type="paragraph" w:styleId="2ff9">
    <w:name w:val="Body Text First Indent 2"/>
    <w:basedOn w:val="22"/>
    <w:link w:val="2ffa"/>
    <w:uiPriority w:val="99"/>
    <w:rsid w:val="00CB60B6"/>
    <w:pPr>
      <w:spacing w:after="120"/>
      <w:ind w:left="283" w:firstLine="210"/>
    </w:pPr>
    <w:rPr>
      <w:sz w:val="24"/>
      <w:szCs w:val="24"/>
    </w:rPr>
  </w:style>
  <w:style w:type="character" w:customStyle="1" w:styleId="2ffa">
    <w:name w:val="Красная строка 2 Знак"/>
    <w:basedOn w:val="ad"/>
    <w:link w:val="2ff9"/>
    <w:uiPriority w:val="99"/>
    <w:rsid w:val="00CB60B6"/>
    <w:rPr>
      <w:rFonts w:ascii="Times New Roman" w:eastAsia="Times New Roman" w:hAnsi="Times New Roman" w:cs="Times New Roman"/>
      <w:sz w:val="24"/>
      <w:szCs w:val="24"/>
      <w:lang w:eastAsia="ru-RU"/>
    </w:rPr>
  </w:style>
  <w:style w:type="character" w:customStyle="1" w:styleId="59">
    <w:name w:val="Знак Знак5"/>
    <w:uiPriority w:val="99"/>
    <w:locked/>
    <w:rsid w:val="00CB60B6"/>
    <w:rPr>
      <w:rFonts w:cs="Times New Roman"/>
      <w:sz w:val="24"/>
      <w:szCs w:val="24"/>
      <w:lang w:eastAsia="ru-RU" w:bidi="ar-SA"/>
    </w:rPr>
  </w:style>
  <w:style w:type="paragraph" w:styleId="affffffff9">
    <w:name w:val="E-mail Signature"/>
    <w:basedOn w:val="a6"/>
    <w:link w:val="affffffffa"/>
    <w:uiPriority w:val="99"/>
    <w:rsid w:val="00CB60B6"/>
    <w:pPr>
      <w:spacing w:after="60"/>
      <w:jc w:val="both"/>
    </w:pPr>
  </w:style>
  <w:style w:type="character" w:customStyle="1" w:styleId="affffffffa">
    <w:name w:val="Электронная подпись Знак"/>
    <w:basedOn w:val="a7"/>
    <w:link w:val="affffffff9"/>
    <w:uiPriority w:val="99"/>
    <w:rsid w:val="00CB60B6"/>
    <w:rPr>
      <w:rFonts w:ascii="Times New Roman" w:eastAsia="Times New Roman" w:hAnsi="Times New Roman" w:cs="Times New Roman"/>
      <w:sz w:val="24"/>
      <w:szCs w:val="24"/>
      <w:lang w:eastAsia="ru-RU"/>
    </w:rPr>
  </w:style>
  <w:style w:type="paragraph" w:customStyle="1" w:styleId="Instruction">
    <w:name w:val="Instruction"/>
    <w:basedOn w:val="22"/>
    <w:uiPriority w:val="99"/>
    <w:semiHidden/>
    <w:rsid w:val="00CB60B6"/>
    <w:pPr>
      <w:tabs>
        <w:tab w:val="num" w:pos="360"/>
      </w:tabs>
      <w:spacing w:before="180" w:after="60"/>
      <w:ind w:left="360" w:hanging="360"/>
    </w:pPr>
    <w:rPr>
      <w:b/>
      <w:bCs/>
      <w:sz w:val="24"/>
      <w:szCs w:val="24"/>
    </w:rPr>
  </w:style>
  <w:style w:type="paragraph" w:customStyle="1" w:styleId="affffffffb">
    <w:name w:val="текст таблицы"/>
    <w:basedOn w:val="a6"/>
    <w:uiPriority w:val="99"/>
    <w:semiHidden/>
    <w:rsid w:val="00CB60B6"/>
    <w:pPr>
      <w:spacing w:before="120"/>
      <w:ind w:right="-102"/>
    </w:pPr>
  </w:style>
  <w:style w:type="paragraph" w:customStyle="1" w:styleId="1CharChar">
    <w:name w:val="1 Знак Char Знак Char Знак"/>
    <w:basedOn w:val="a6"/>
    <w:uiPriority w:val="99"/>
    <w:rsid w:val="00CB60B6"/>
    <w:pPr>
      <w:spacing w:after="160" w:line="240" w:lineRule="exact"/>
    </w:pPr>
    <w:rPr>
      <w:sz w:val="20"/>
      <w:szCs w:val="20"/>
      <w:lang w:eastAsia="zh-CN"/>
    </w:rPr>
  </w:style>
  <w:style w:type="paragraph" w:customStyle="1" w:styleId="affffffffc">
    <w:name w:val="Знак Знак Знак Знак Знак Знак"/>
    <w:basedOn w:val="a6"/>
    <w:uiPriority w:val="99"/>
    <w:rsid w:val="00CB60B6"/>
    <w:pPr>
      <w:spacing w:after="160" w:line="240" w:lineRule="exact"/>
    </w:pPr>
    <w:rPr>
      <w:sz w:val="20"/>
      <w:szCs w:val="20"/>
      <w:lang w:eastAsia="zh-CN"/>
    </w:rPr>
  </w:style>
  <w:style w:type="character" w:customStyle="1" w:styleId="DeltaViewInsertion">
    <w:name w:val="DeltaView Insertion"/>
    <w:uiPriority w:val="99"/>
    <w:rsid w:val="00CB60B6"/>
    <w:rPr>
      <w:color w:val="0000FF"/>
      <w:spacing w:val="0"/>
      <w:u w:val="double"/>
    </w:rPr>
  </w:style>
  <w:style w:type="table" w:customStyle="1" w:styleId="82">
    <w:name w:val="Сетка таблицы8"/>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CB60B6"/>
    <w:rPr>
      <w:rFonts w:cs="Times New Roman"/>
      <w:color w:val="808080"/>
    </w:rPr>
  </w:style>
  <w:style w:type="paragraph" w:customStyle="1" w:styleId="NoSpacing1">
    <w:name w:val="No Spacing1"/>
    <w:uiPriority w:val="99"/>
    <w:rsid w:val="00CB60B6"/>
    <w:pPr>
      <w:spacing w:after="0" w:line="240" w:lineRule="auto"/>
    </w:pPr>
    <w:rPr>
      <w:rFonts w:ascii="Times New Roman" w:eastAsia="Times New Roman" w:hAnsi="Times New Roman" w:cs="Times New Roman"/>
      <w:sz w:val="24"/>
      <w:szCs w:val="24"/>
      <w:lang w:eastAsia="ru-RU"/>
    </w:rPr>
  </w:style>
  <w:style w:type="paragraph" w:customStyle="1" w:styleId="a5">
    <w:name w:val="Дефис"/>
    <w:basedOn w:val="ListParagraph1"/>
    <w:link w:val="affffffffd"/>
    <w:uiPriority w:val="99"/>
    <w:rsid w:val="00CB60B6"/>
    <w:pPr>
      <w:numPr>
        <w:numId w:val="34"/>
      </w:numPr>
      <w:suppressAutoHyphens w:val="0"/>
      <w:contextualSpacing/>
    </w:pPr>
    <w:rPr>
      <w:sz w:val="24"/>
      <w:szCs w:val="24"/>
      <w:lang w:val="en-US" w:eastAsia="ru-RU"/>
    </w:rPr>
  </w:style>
  <w:style w:type="character" w:customStyle="1" w:styleId="affffffffd">
    <w:name w:val="Дефис Знак"/>
    <w:link w:val="a5"/>
    <w:uiPriority w:val="99"/>
    <w:locked/>
    <w:rsid w:val="00CB60B6"/>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6"/>
    <w:uiPriority w:val="99"/>
    <w:rsid w:val="00CB60B6"/>
    <w:pPr>
      <w:jc w:val="center"/>
    </w:pPr>
    <w:rPr>
      <w:bCs/>
      <w:sz w:val="28"/>
      <w:szCs w:val="20"/>
    </w:rPr>
  </w:style>
  <w:style w:type="paragraph" w:customStyle="1" w:styleId="2ffb">
    <w:name w:val="Стиль Заголовок 2"/>
    <w:aliases w:val="H2 + По ширине Слева:  032 см Первая строка:  ..."/>
    <w:basedOn w:val="2"/>
    <w:uiPriority w:val="99"/>
    <w:rsid w:val="00CB60B6"/>
    <w:pPr>
      <w:widowControl/>
      <w:numPr>
        <w:ilvl w:val="1"/>
      </w:numPr>
      <w:autoSpaceDE/>
      <w:autoSpaceDN/>
      <w:adjustRightInd/>
      <w:spacing w:before="0" w:line="240" w:lineRule="auto"/>
      <w:ind w:left="180" w:firstLine="720"/>
      <w:jc w:val="center"/>
    </w:pPr>
    <w:rPr>
      <w:rFonts w:ascii="Times New Roman" w:hAnsi="Times New Roman" w:cs="Times New Roman"/>
      <w:i w:val="0"/>
      <w:iCs w:val="0"/>
      <w:szCs w:val="20"/>
    </w:rPr>
  </w:style>
  <w:style w:type="character" w:customStyle="1" w:styleId="4b">
    <w:name w:val="Знак Знак4"/>
    <w:uiPriority w:val="99"/>
    <w:rsid w:val="00CB60B6"/>
    <w:rPr>
      <w:sz w:val="24"/>
      <w:lang w:val="ru-RU" w:eastAsia="ru-RU"/>
    </w:rPr>
  </w:style>
  <w:style w:type="character" w:customStyle="1" w:styleId="3fd">
    <w:name w:val="Знак Знак3"/>
    <w:uiPriority w:val="99"/>
    <w:rsid w:val="00CB60B6"/>
    <w:rPr>
      <w:rFonts w:cs="Times New Roman"/>
    </w:rPr>
  </w:style>
  <w:style w:type="paragraph" w:customStyle="1" w:styleId="1fffa">
    <w:name w:val="Стиль Заголовок 1 + не полужирный"/>
    <w:basedOn w:val="12"/>
    <w:uiPriority w:val="99"/>
    <w:rsid w:val="00CB60B6"/>
    <w:pPr>
      <w:spacing w:before="0" w:after="0"/>
      <w:jc w:val="center"/>
    </w:pPr>
    <w:rPr>
      <w:rFonts w:ascii="Times New Roman" w:hAnsi="Times New Roman"/>
      <w:b w:val="0"/>
      <w:bCs w:val="0"/>
      <w:sz w:val="28"/>
    </w:rPr>
  </w:style>
  <w:style w:type="character" w:customStyle="1" w:styleId="2ffc">
    <w:name w:val="Основной текст (2)_"/>
    <w:link w:val="2ffd"/>
    <w:uiPriority w:val="99"/>
    <w:locked/>
    <w:rsid w:val="00CB60B6"/>
    <w:rPr>
      <w:sz w:val="23"/>
      <w:szCs w:val="23"/>
      <w:shd w:val="clear" w:color="auto" w:fill="FFFFFF"/>
    </w:rPr>
  </w:style>
  <w:style w:type="paragraph" w:customStyle="1" w:styleId="2ffd">
    <w:name w:val="Основной текст (2)"/>
    <w:basedOn w:val="a6"/>
    <w:link w:val="2ffc"/>
    <w:uiPriority w:val="99"/>
    <w:rsid w:val="00CB60B6"/>
    <w:pPr>
      <w:shd w:val="clear" w:color="auto" w:fill="FFFFFF"/>
      <w:spacing w:after="300" w:line="240" w:lineRule="atLeast"/>
    </w:pPr>
    <w:rPr>
      <w:rFonts w:asciiTheme="minorHAnsi" w:eastAsiaTheme="minorHAnsi" w:hAnsiTheme="minorHAnsi" w:cstheme="minorBidi"/>
      <w:sz w:val="23"/>
      <w:szCs w:val="23"/>
      <w:lang w:eastAsia="en-US"/>
    </w:rPr>
  </w:style>
  <w:style w:type="character" w:customStyle="1" w:styleId="2311">
    <w:name w:val="Знак Знак231"/>
    <w:uiPriority w:val="99"/>
    <w:locked/>
    <w:rsid w:val="00CB60B6"/>
    <w:rPr>
      <w:rFonts w:cs="Times New Roman"/>
      <w:sz w:val="24"/>
    </w:rPr>
  </w:style>
  <w:style w:type="character" w:customStyle="1" w:styleId="225">
    <w:name w:val="Знак Знак22"/>
    <w:uiPriority w:val="99"/>
    <w:locked/>
    <w:rsid w:val="00CB60B6"/>
    <w:rPr>
      <w:rFonts w:cs="Times New Roman"/>
      <w:sz w:val="24"/>
    </w:rPr>
  </w:style>
  <w:style w:type="character" w:customStyle="1" w:styleId="190">
    <w:name w:val="Знак Знак19"/>
    <w:uiPriority w:val="99"/>
    <w:locked/>
    <w:rsid w:val="00CB60B6"/>
    <w:rPr>
      <w:rFonts w:cs="Times New Roman"/>
      <w:i/>
      <w:iCs/>
      <w:sz w:val="24"/>
      <w:szCs w:val="24"/>
    </w:rPr>
  </w:style>
  <w:style w:type="character" w:customStyle="1" w:styleId="180">
    <w:name w:val="Знак Знак18"/>
    <w:uiPriority w:val="99"/>
    <w:locked/>
    <w:rsid w:val="00CB60B6"/>
    <w:rPr>
      <w:rFonts w:ascii="Courier New" w:hAnsi="Courier New" w:cs="Times New Roman"/>
    </w:rPr>
  </w:style>
  <w:style w:type="character" w:customStyle="1" w:styleId="171">
    <w:name w:val="Знак Знак171"/>
    <w:uiPriority w:val="99"/>
    <w:locked/>
    <w:rsid w:val="00CB60B6"/>
    <w:rPr>
      <w:rFonts w:ascii="Cambria" w:hAnsi="Cambria" w:cs="Times New Roman"/>
      <w:b/>
      <w:bCs/>
      <w:kern w:val="28"/>
      <w:sz w:val="32"/>
      <w:szCs w:val="32"/>
    </w:rPr>
  </w:style>
  <w:style w:type="character" w:customStyle="1" w:styleId="160">
    <w:name w:val="Знак Знак16"/>
    <w:uiPriority w:val="99"/>
    <w:locked/>
    <w:rsid w:val="00CB60B6"/>
    <w:rPr>
      <w:rFonts w:cs="Times New Roman"/>
      <w:sz w:val="24"/>
      <w:szCs w:val="24"/>
    </w:rPr>
  </w:style>
  <w:style w:type="character" w:customStyle="1" w:styleId="150">
    <w:name w:val="Знак Знак15"/>
    <w:uiPriority w:val="99"/>
    <w:locked/>
    <w:rsid w:val="00CB60B6"/>
    <w:rPr>
      <w:rFonts w:cs="Times New Roman"/>
      <w:sz w:val="24"/>
      <w:szCs w:val="24"/>
    </w:rPr>
  </w:style>
  <w:style w:type="character" w:customStyle="1" w:styleId="141">
    <w:name w:val="Знак Знак14"/>
    <w:uiPriority w:val="99"/>
    <w:locked/>
    <w:rsid w:val="00CB60B6"/>
    <w:rPr>
      <w:rFonts w:ascii="Arial" w:hAnsi="Arial" w:cs="Times New Roman"/>
      <w:sz w:val="24"/>
      <w:szCs w:val="24"/>
      <w:shd w:val="pct20" w:color="auto" w:fill="auto"/>
    </w:rPr>
  </w:style>
  <w:style w:type="character" w:customStyle="1" w:styleId="132">
    <w:name w:val="Знак Знак13"/>
    <w:uiPriority w:val="99"/>
    <w:locked/>
    <w:rsid w:val="00CB60B6"/>
    <w:rPr>
      <w:rFonts w:cs="Times New Roman"/>
      <w:sz w:val="24"/>
      <w:szCs w:val="24"/>
    </w:rPr>
  </w:style>
  <w:style w:type="character" w:customStyle="1" w:styleId="123">
    <w:name w:val="Знак Знак12"/>
    <w:uiPriority w:val="99"/>
    <w:locked/>
    <w:rsid w:val="00CB60B6"/>
    <w:rPr>
      <w:rFonts w:cs="Times New Roman"/>
      <w:sz w:val="24"/>
      <w:szCs w:val="24"/>
    </w:rPr>
  </w:style>
  <w:style w:type="character" w:customStyle="1" w:styleId="1114">
    <w:name w:val="Знак Знак111"/>
    <w:basedOn w:val="225"/>
    <w:uiPriority w:val="99"/>
    <w:locked/>
    <w:rsid w:val="00CB60B6"/>
    <w:rPr>
      <w:rFonts w:cs="Times New Roman"/>
      <w:sz w:val="24"/>
    </w:rPr>
  </w:style>
  <w:style w:type="character" w:customStyle="1" w:styleId="910">
    <w:name w:val="Знак Знак91"/>
    <w:uiPriority w:val="99"/>
    <w:locked/>
    <w:rsid w:val="00CB60B6"/>
    <w:rPr>
      <w:rFonts w:ascii="Courier New" w:hAnsi="Courier New" w:cs="Times New Roman"/>
    </w:rPr>
  </w:style>
  <w:style w:type="character" w:customStyle="1" w:styleId="83">
    <w:name w:val="Знак Знак8"/>
    <w:uiPriority w:val="99"/>
    <w:locked/>
    <w:rsid w:val="00CB60B6"/>
    <w:rPr>
      <w:rFonts w:cs="Times New Roman"/>
      <w:sz w:val="24"/>
      <w:szCs w:val="24"/>
    </w:rPr>
  </w:style>
  <w:style w:type="character" w:customStyle="1" w:styleId="66">
    <w:name w:val="Знак Знак6"/>
    <w:uiPriority w:val="99"/>
    <w:locked/>
    <w:rsid w:val="00CB60B6"/>
    <w:rPr>
      <w:rFonts w:cs="Times New Roman"/>
      <w:b/>
      <w:bCs/>
    </w:rPr>
  </w:style>
  <w:style w:type="character" w:customStyle="1" w:styleId="511">
    <w:name w:val="Знак Знак51"/>
    <w:uiPriority w:val="99"/>
    <w:locked/>
    <w:rsid w:val="00CB60B6"/>
    <w:rPr>
      <w:rFonts w:cs="Times New Roman"/>
    </w:rPr>
  </w:style>
  <w:style w:type="character" w:customStyle="1" w:styleId="300">
    <w:name w:val="Знак Знак30"/>
    <w:uiPriority w:val="99"/>
    <w:locked/>
    <w:rsid w:val="00CB60B6"/>
    <w:rPr>
      <w:rFonts w:ascii="Tahoma" w:hAnsi="Tahoma" w:cs="Tahoma"/>
      <w:sz w:val="16"/>
      <w:szCs w:val="16"/>
    </w:rPr>
  </w:style>
  <w:style w:type="character" w:customStyle="1" w:styleId="241">
    <w:name w:val="Знак Знак241"/>
    <w:uiPriority w:val="99"/>
    <w:rsid w:val="00CB60B6"/>
    <w:rPr>
      <w:rFonts w:cs="Times New Roman"/>
      <w:b/>
      <w:sz w:val="28"/>
      <w:lang w:val="ru-RU" w:eastAsia="ru-RU" w:bidi="ar-SA"/>
    </w:rPr>
  </w:style>
  <w:style w:type="character" w:customStyle="1" w:styleId="414">
    <w:name w:val="Знак Знак41"/>
    <w:uiPriority w:val="99"/>
    <w:rsid w:val="00CB60B6"/>
    <w:rPr>
      <w:sz w:val="24"/>
      <w:lang w:val="ru-RU" w:eastAsia="ru-RU"/>
    </w:rPr>
  </w:style>
  <w:style w:type="character" w:customStyle="1" w:styleId="319">
    <w:name w:val="Знак Знак31"/>
    <w:uiPriority w:val="99"/>
    <w:rsid w:val="00CB60B6"/>
    <w:rPr>
      <w:rFonts w:cs="Times New Roman"/>
    </w:rPr>
  </w:style>
  <w:style w:type="character" w:customStyle="1" w:styleId="2100">
    <w:name w:val="Знак Знак210"/>
    <w:uiPriority w:val="99"/>
    <w:rsid w:val="00CB60B6"/>
    <w:rPr>
      <w:b/>
    </w:rPr>
  </w:style>
  <w:style w:type="character" w:customStyle="1" w:styleId="1100">
    <w:name w:val="Знак Знак110"/>
    <w:uiPriority w:val="99"/>
    <w:rsid w:val="00CB60B6"/>
    <w:rPr>
      <w:rFonts w:ascii="Tahoma" w:hAnsi="Tahoma"/>
      <w:sz w:val="16"/>
    </w:rPr>
  </w:style>
  <w:style w:type="character" w:customStyle="1" w:styleId="21b">
    <w:name w:val="Знак Знак21"/>
    <w:uiPriority w:val="99"/>
    <w:rsid w:val="00CB60B6"/>
    <w:rPr>
      <w:rFonts w:cs="Times New Roman"/>
      <w:noProof/>
      <w:sz w:val="24"/>
      <w:lang w:val="ru-RU" w:eastAsia="ru-RU" w:bidi="ar-SA"/>
    </w:rPr>
  </w:style>
  <w:style w:type="numbering" w:customStyle="1" w:styleId="1121">
    <w:name w:val="Нет списка112"/>
    <w:next w:val="a9"/>
    <w:semiHidden/>
    <w:rsid w:val="00CB60B6"/>
  </w:style>
  <w:style w:type="paragraph" w:customStyle="1" w:styleId="affffffffe">
    <w:name w:val="Готовый"/>
    <w:basedOn w:val="a6"/>
    <w:rsid w:val="00CB60B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1fd">
    <w:name w:val="Стиль1 Знак"/>
    <w:link w:val="1"/>
    <w:rsid w:val="00CB60B6"/>
    <w:rPr>
      <w:rFonts w:ascii="Times New Roman" w:eastAsia="Times New Roman" w:hAnsi="Times New Roman" w:cs="Times New Roman"/>
      <w:b/>
      <w:bCs/>
      <w:sz w:val="28"/>
      <w:szCs w:val="28"/>
      <w:lang w:eastAsia="ar-SA"/>
    </w:rPr>
  </w:style>
  <w:style w:type="character" w:customStyle="1" w:styleId="2fa">
    <w:name w:val="Нумерованный список 2 Знак"/>
    <w:link w:val="2f9"/>
    <w:uiPriority w:val="99"/>
    <w:rsid w:val="00CB60B6"/>
    <w:rPr>
      <w:rFonts w:ascii="Times New Roman" w:eastAsia="Times New Roman" w:hAnsi="Times New Roman" w:cs="Times New Roman"/>
      <w:sz w:val="20"/>
      <w:szCs w:val="20"/>
      <w:lang w:eastAsia="ru-RU"/>
    </w:rPr>
  </w:style>
  <w:style w:type="character" w:customStyle="1" w:styleId="2f">
    <w:name w:val="Стиль2 Знак"/>
    <w:link w:val="2e"/>
    <w:rsid w:val="00CB60B6"/>
    <w:rPr>
      <w:rFonts w:ascii="Times New Roman" w:eastAsia="Times New Roman" w:hAnsi="Times New Roman" w:cs="Times New Roman"/>
      <w:b/>
      <w:bCs/>
      <w:sz w:val="24"/>
      <w:szCs w:val="24"/>
      <w:lang w:eastAsia="ar-SA"/>
    </w:rPr>
  </w:style>
  <w:style w:type="paragraph" w:customStyle="1" w:styleId="3fe">
    <w:name w:val="_Нумерованный 3"/>
    <w:basedOn w:val="2ff1"/>
    <w:rsid w:val="00CB60B6"/>
    <w:pPr>
      <w:tabs>
        <w:tab w:val="clear" w:pos="284"/>
        <w:tab w:val="num" w:pos="360"/>
        <w:tab w:val="num" w:pos="2174"/>
      </w:tabs>
      <w:ind w:left="2174" w:hanging="360"/>
      <w:textAlignment w:val="baseline"/>
    </w:pPr>
    <w:rPr>
      <w:lang w:val="ru-RU" w:eastAsia="en-US"/>
    </w:rPr>
  </w:style>
  <w:style w:type="numbering" w:customStyle="1" w:styleId="226">
    <w:name w:val="Нет списка22"/>
    <w:next w:val="a9"/>
    <w:uiPriority w:val="99"/>
    <w:semiHidden/>
    <w:unhideWhenUsed/>
    <w:rsid w:val="00CB60B6"/>
  </w:style>
  <w:style w:type="numbering" w:customStyle="1" w:styleId="1210">
    <w:name w:val="Нет списка121"/>
    <w:next w:val="a9"/>
    <w:uiPriority w:val="99"/>
    <w:semiHidden/>
    <w:unhideWhenUsed/>
    <w:rsid w:val="00CB60B6"/>
  </w:style>
  <w:style w:type="numbering" w:customStyle="1" w:styleId="11120">
    <w:name w:val="Нет списка1112"/>
    <w:next w:val="a9"/>
    <w:semiHidden/>
    <w:rsid w:val="00CB60B6"/>
  </w:style>
  <w:style w:type="paragraph" w:customStyle="1" w:styleId="11a">
    <w:name w:val="Секретариат1.1."/>
    <w:basedOn w:val="a6"/>
    <w:link w:val="11b"/>
    <w:autoRedefine/>
    <w:qFormat/>
    <w:rsid w:val="00CB60B6"/>
    <w:pPr>
      <w:keepNext/>
      <w:widowControl w:val="0"/>
      <w:suppressLineNumbers/>
      <w:suppressAutoHyphens/>
      <w:ind w:firstLine="709"/>
      <w:jc w:val="both"/>
    </w:pPr>
    <w:rPr>
      <w:sz w:val="28"/>
    </w:rPr>
  </w:style>
  <w:style w:type="character" w:customStyle="1" w:styleId="11b">
    <w:name w:val="Секретариат1.1. Знак"/>
    <w:link w:val="11a"/>
    <w:rsid w:val="00CB60B6"/>
    <w:rPr>
      <w:rFonts w:ascii="Times New Roman" w:eastAsia="Times New Roman" w:hAnsi="Times New Roman" w:cs="Times New Roman"/>
      <w:sz w:val="28"/>
      <w:szCs w:val="24"/>
      <w:lang w:eastAsia="ru-RU"/>
    </w:rPr>
  </w:style>
  <w:style w:type="character" w:customStyle="1" w:styleId="Heading1">
    <w:name w:val="Heading #1"/>
    <w:rsid w:val="00CB60B6"/>
  </w:style>
  <w:style w:type="character" w:customStyle="1" w:styleId="Heading2">
    <w:name w:val="Heading #2_"/>
    <w:link w:val="Heading20"/>
    <w:rsid w:val="00CB60B6"/>
    <w:rPr>
      <w:sz w:val="26"/>
      <w:szCs w:val="26"/>
      <w:shd w:val="clear" w:color="auto" w:fill="FFFFFF"/>
    </w:rPr>
  </w:style>
  <w:style w:type="paragraph" w:customStyle="1" w:styleId="Heading20">
    <w:name w:val="Heading #2"/>
    <w:basedOn w:val="a6"/>
    <w:link w:val="Heading2"/>
    <w:rsid w:val="00CB60B6"/>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character" w:customStyle="1" w:styleId="Bodytext3">
    <w:name w:val="Body text (3)_"/>
    <w:link w:val="Bodytext30"/>
    <w:rsid w:val="00CB60B6"/>
    <w:rPr>
      <w:sz w:val="21"/>
      <w:szCs w:val="21"/>
      <w:shd w:val="clear" w:color="auto" w:fill="FFFFFF"/>
    </w:rPr>
  </w:style>
  <w:style w:type="paragraph" w:customStyle="1" w:styleId="Bodytext30">
    <w:name w:val="Body text (3)"/>
    <w:basedOn w:val="a6"/>
    <w:link w:val="Bodytext3"/>
    <w:rsid w:val="00CB60B6"/>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afffffffff">
    <w:name w:val="Основной шрифт"/>
    <w:rsid w:val="00CB60B6"/>
  </w:style>
  <w:style w:type="paragraph" w:customStyle="1" w:styleId="72">
    <w:name w:val="Заголовок 72"/>
    <w:basedOn w:val="a6"/>
    <w:next w:val="a6"/>
    <w:rsid w:val="00CB60B6"/>
    <w:pPr>
      <w:keepNext/>
      <w:widowControl w:val="0"/>
      <w:numPr>
        <w:numId w:val="31"/>
      </w:numPr>
      <w:suppressAutoHyphens/>
      <w:ind w:left="0" w:firstLine="708"/>
      <w:jc w:val="center"/>
    </w:pPr>
    <w:rPr>
      <w:b/>
      <w:bCs/>
      <w:kern w:val="1"/>
      <w:lang w:eastAsia="zh-CN"/>
    </w:rPr>
  </w:style>
  <w:style w:type="paragraph" w:customStyle="1" w:styleId="3ff">
    <w:name w:val="Абзац списка3"/>
    <w:basedOn w:val="a6"/>
    <w:rsid w:val="00CB60B6"/>
    <w:pPr>
      <w:ind w:left="720"/>
      <w:contextualSpacing/>
    </w:pPr>
  </w:style>
  <w:style w:type="numbering" w:customStyle="1" w:styleId="5a">
    <w:name w:val="Нет списка5"/>
    <w:next w:val="a9"/>
    <w:uiPriority w:val="99"/>
    <w:semiHidden/>
    <w:unhideWhenUsed/>
    <w:rsid w:val="00CB60B6"/>
  </w:style>
  <w:style w:type="table" w:customStyle="1" w:styleId="93">
    <w:name w:val="Сетка таблицы9"/>
    <w:basedOn w:val="a8"/>
    <w:next w:val="affc"/>
    <w:uiPriority w:val="99"/>
    <w:rsid w:val="00CB60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uiPriority w:val="99"/>
    <w:rsid w:val="00CB60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
    <w:name w:val="Основной текст + Arial"/>
    <w:aliases w:val="7,5 pt3"/>
    <w:basedOn w:val="a7"/>
    <w:uiPriority w:val="99"/>
    <w:rsid w:val="00CB60B6"/>
    <w:rPr>
      <w:rFonts w:ascii="Arial" w:eastAsia="Times New Roman" w:hAnsi="Arial" w:cs="Arial"/>
      <w:color w:val="000000"/>
      <w:spacing w:val="0"/>
      <w:w w:val="100"/>
      <w:position w:val="0"/>
      <w:sz w:val="15"/>
      <w:szCs w:val="15"/>
      <w:u w:val="none"/>
      <w:lang w:val="ru-RU" w:eastAsia="ru-RU"/>
    </w:rPr>
  </w:style>
  <w:style w:type="character" w:customStyle="1" w:styleId="Arial2">
    <w:name w:val="Основной текст + Arial2"/>
    <w:aliases w:val="71,5 pt2,Малые прописные"/>
    <w:basedOn w:val="a7"/>
    <w:uiPriority w:val="99"/>
    <w:rsid w:val="00CB60B6"/>
    <w:rPr>
      <w:rFonts w:ascii="Arial" w:eastAsia="Times New Roman" w:hAnsi="Arial" w:cs="Arial"/>
      <w:smallCaps/>
      <w:color w:val="000000"/>
      <w:spacing w:val="0"/>
      <w:w w:val="100"/>
      <w:position w:val="0"/>
      <w:sz w:val="15"/>
      <w:szCs w:val="15"/>
      <w:u w:val="none"/>
      <w:lang w:val="en-US" w:eastAsia="en-US"/>
    </w:rPr>
  </w:style>
  <w:style w:type="character" w:customStyle="1" w:styleId="Arial1">
    <w:name w:val="Основной текст + Arial1"/>
    <w:aliases w:val="9,5 pt1"/>
    <w:basedOn w:val="a7"/>
    <w:uiPriority w:val="99"/>
    <w:rsid w:val="00CB60B6"/>
    <w:rPr>
      <w:rFonts w:ascii="Arial" w:eastAsia="Times New Roman" w:hAnsi="Arial" w:cs="Arial"/>
      <w:color w:val="000000"/>
      <w:spacing w:val="0"/>
      <w:w w:val="100"/>
      <w:position w:val="0"/>
      <w:sz w:val="19"/>
      <w:szCs w:val="19"/>
      <w:u w:val="none"/>
      <w:lang w:val="ru-RU" w:eastAsia="ru-RU"/>
    </w:rPr>
  </w:style>
  <w:style w:type="numbering" w:customStyle="1" w:styleId="67">
    <w:name w:val="Нет списка6"/>
    <w:next w:val="a9"/>
    <w:uiPriority w:val="99"/>
    <w:semiHidden/>
    <w:unhideWhenUsed/>
    <w:rsid w:val="00CB60B6"/>
  </w:style>
  <w:style w:type="numbering" w:customStyle="1" w:styleId="142">
    <w:name w:val="Нет списка14"/>
    <w:next w:val="a9"/>
    <w:uiPriority w:val="99"/>
    <w:semiHidden/>
    <w:unhideWhenUsed/>
    <w:rsid w:val="00CB60B6"/>
  </w:style>
  <w:style w:type="numbering" w:customStyle="1" w:styleId="1130">
    <w:name w:val="Нет списка113"/>
    <w:next w:val="a9"/>
    <w:semiHidden/>
    <w:rsid w:val="00CB60B6"/>
  </w:style>
  <w:style w:type="table" w:customStyle="1" w:styleId="143">
    <w:name w:val="Сетка таблицы14"/>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9"/>
    <w:uiPriority w:val="99"/>
    <w:semiHidden/>
    <w:unhideWhenUsed/>
    <w:rsid w:val="00CB60B6"/>
  </w:style>
  <w:style w:type="numbering" w:customStyle="1" w:styleId="151">
    <w:name w:val="Нет списка15"/>
    <w:next w:val="a9"/>
    <w:uiPriority w:val="99"/>
    <w:semiHidden/>
    <w:unhideWhenUsed/>
    <w:rsid w:val="00CB60B6"/>
  </w:style>
  <w:style w:type="numbering" w:customStyle="1" w:styleId="1140">
    <w:name w:val="Нет списка114"/>
    <w:next w:val="a9"/>
    <w:semiHidden/>
    <w:rsid w:val="00CB60B6"/>
  </w:style>
  <w:style w:type="table" w:customStyle="1" w:styleId="152">
    <w:name w:val="Сетка таблицы15"/>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9"/>
    <w:uiPriority w:val="99"/>
    <w:semiHidden/>
    <w:unhideWhenUsed/>
    <w:rsid w:val="00CB60B6"/>
  </w:style>
  <w:style w:type="table" w:customStyle="1" w:styleId="102">
    <w:name w:val="Сетка таблицы10"/>
    <w:basedOn w:val="a8"/>
    <w:next w:val="affc"/>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9"/>
    <w:uiPriority w:val="99"/>
    <w:semiHidden/>
    <w:unhideWhenUsed/>
    <w:rsid w:val="00CB60B6"/>
  </w:style>
  <w:style w:type="numbering" w:customStyle="1" w:styleId="1150">
    <w:name w:val="Нет списка115"/>
    <w:next w:val="a9"/>
    <w:semiHidden/>
    <w:unhideWhenUsed/>
    <w:rsid w:val="00CB60B6"/>
  </w:style>
  <w:style w:type="numbering" w:customStyle="1" w:styleId="11130">
    <w:name w:val="Нет списка1113"/>
    <w:next w:val="a9"/>
    <w:uiPriority w:val="99"/>
    <w:semiHidden/>
    <w:unhideWhenUsed/>
    <w:rsid w:val="00CB60B6"/>
  </w:style>
  <w:style w:type="table" w:customStyle="1" w:styleId="251">
    <w:name w:val="Сетка таблицы25"/>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8"/>
    <w:next w:val="affc"/>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
    <w:next w:val="a9"/>
    <w:uiPriority w:val="99"/>
    <w:semiHidden/>
    <w:unhideWhenUsed/>
    <w:rsid w:val="00CB60B6"/>
  </w:style>
  <w:style w:type="numbering" w:customStyle="1" w:styleId="11112">
    <w:name w:val="Нет списка11112"/>
    <w:next w:val="a9"/>
    <w:uiPriority w:val="99"/>
    <w:semiHidden/>
    <w:unhideWhenUsed/>
    <w:rsid w:val="00CB60B6"/>
  </w:style>
  <w:style w:type="numbering" w:customStyle="1" w:styleId="31a">
    <w:name w:val="Нет списка31"/>
    <w:next w:val="a9"/>
    <w:uiPriority w:val="99"/>
    <w:semiHidden/>
    <w:unhideWhenUsed/>
    <w:rsid w:val="00CB60B6"/>
  </w:style>
  <w:style w:type="numbering" w:customStyle="1" w:styleId="1220">
    <w:name w:val="Нет списка122"/>
    <w:next w:val="a9"/>
    <w:uiPriority w:val="99"/>
    <w:semiHidden/>
    <w:unhideWhenUsed/>
    <w:rsid w:val="00CB60B6"/>
  </w:style>
  <w:style w:type="numbering" w:customStyle="1" w:styleId="111112">
    <w:name w:val="Нет списка111112"/>
    <w:next w:val="a9"/>
    <w:uiPriority w:val="99"/>
    <w:semiHidden/>
    <w:unhideWhenUsed/>
    <w:rsid w:val="00CB60B6"/>
  </w:style>
  <w:style w:type="table" w:customStyle="1" w:styleId="2110">
    <w:name w:val="Сетка таблицы211"/>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CB60B6"/>
  </w:style>
  <w:style w:type="numbering" w:customStyle="1" w:styleId="1111112">
    <w:name w:val="Нет списка1111112"/>
    <w:next w:val="a9"/>
    <w:uiPriority w:val="99"/>
    <w:semiHidden/>
    <w:unhideWhenUsed/>
    <w:rsid w:val="00CB60B6"/>
  </w:style>
  <w:style w:type="table" w:customStyle="1" w:styleId="710">
    <w:name w:val="Сетка таблицы71"/>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
    <w:next w:val="a9"/>
    <w:uiPriority w:val="99"/>
    <w:semiHidden/>
    <w:unhideWhenUsed/>
    <w:rsid w:val="00CB60B6"/>
  </w:style>
  <w:style w:type="numbering" w:customStyle="1" w:styleId="1310">
    <w:name w:val="Нет списка131"/>
    <w:next w:val="a9"/>
    <w:uiPriority w:val="99"/>
    <w:semiHidden/>
    <w:unhideWhenUsed/>
    <w:rsid w:val="00CB60B6"/>
  </w:style>
  <w:style w:type="table" w:customStyle="1" w:styleId="810">
    <w:name w:val="Сетка таблицы81"/>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Нет списка1121"/>
    <w:next w:val="a9"/>
    <w:semiHidden/>
    <w:rsid w:val="00CB60B6"/>
  </w:style>
  <w:style w:type="numbering" w:customStyle="1" w:styleId="2212">
    <w:name w:val="Нет списка221"/>
    <w:next w:val="a9"/>
    <w:uiPriority w:val="99"/>
    <w:semiHidden/>
    <w:unhideWhenUsed/>
    <w:rsid w:val="00CB60B6"/>
  </w:style>
  <w:style w:type="numbering" w:customStyle="1" w:styleId="1211">
    <w:name w:val="Нет списка1211"/>
    <w:next w:val="a9"/>
    <w:uiPriority w:val="99"/>
    <w:semiHidden/>
    <w:unhideWhenUsed/>
    <w:rsid w:val="00CB60B6"/>
  </w:style>
  <w:style w:type="table" w:customStyle="1" w:styleId="1212">
    <w:name w:val="Сетка таблицы121"/>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
    <w:name w:val="Нет списка11121"/>
    <w:next w:val="a9"/>
    <w:semiHidden/>
    <w:rsid w:val="00CB60B6"/>
  </w:style>
  <w:style w:type="numbering" w:customStyle="1" w:styleId="512">
    <w:name w:val="Нет списка51"/>
    <w:next w:val="a9"/>
    <w:uiPriority w:val="99"/>
    <w:semiHidden/>
    <w:unhideWhenUsed/>
    <w:rsid w:val="00CB60B6"/>
  </w:style>
  <w:style w:type="table" w:customStyle="1" w:styleId="911">
    <w:name w:val="Сетка таблицы91"/>
    <w:basedOn w:val="a8"/>
    <w:next w:val="affc"/>
    <w:uiPriority w:val="99"/>
    <w:rsid w:val="00CB60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uiPriority w:val="99"/>
    <w:rsid w:val="00CB60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99"/>
    <w:rsid w:val="00CB60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9"/>
    <w:uiPriority w:val="99"/>
    <w:semiHidden/>
    <w:unhideWhenUsed/>
    <w:rsid w:val="00CB60B6"/>
  </w:style>
  <w:style w:type="numbering" w:customStyle="1" w:styleId="1410">
    <w:name w:val="Нет списка141"/>
    <w:next w:val="a9"/>
    <w:uiPriority w:val="99"/>
    <w:semiHidden/>
    <w:unhideWhenUsed/>
    <w:rsid w:val="00CB60B6"/>
  </w:style>
  <w:style w:type="numbering" w:customStyle="1" w:styleId="1131">
    <w:name w:val="Нет списка1131"/>
    <w:next w:val="a9"/>
    <w:semiHidden/>
    <w:rsid w:val="00CB60B6"/>
  </w:style>
  <w:style w:type="table" w:customStyle="1" w:styleId="1411">
    <w:name w:val="Сетка таблицы141"/>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9"/>
    <w:uiPriority w:val="99"/>
    <w:semiHidden/>
    <w:unhideWhenUsed/>
    <w:rsid w:val="00CB60B6"/>
  </w:style>
  <w:style w:type="numbering" w:customStyle="1" w:styleId="1510">
    <w:name w:val="Нет списка151"/>
    <w:next w:val="a9"/>
    <w:uiPriority w:val="99"/>
    <w:semiHidden/>
    <w:unhideWhenUsed/>
    <w:rsid w:val="00CB60B6"/>
  </w:style>
  <w:style w:type="numbering" w:customStyle="1" w:styleId="1141">
    <w:name w:val="Нет списка1141"/>
    <w:next w:val="a9"/>
    <w:semiHidden/>
    <w:rsid w:val="00CB60B6"/>
  </w:style>
  <w:style w:type="table" w:customStyle="1" w:styleId="1511">
    <w:name w:val="Сетка таблицы151"/>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9"/>
    <w:uiPriority w:val="99"/>
    <w:semiHidden/>
    <w:unhideWhenUsed/>
    <w:rsid w:val="00CB60B6"/>
  </w:style>
  <w:style w:type="numbering" w:customStyle="1" w:styleId="172">
    <w:name w:val="Нет списка17"/>
    <w:next w:val="a9"/>
    <w:uiPriority w:val="99"/>
    <w:semiHidden/>
    <w:unhideWhenUsed/>
    <w:rsid w:val="00CB60B6"/>
  </w:style>
  <w:style w:type="numbering" w:customStyle="1" w:styleId="1160">
    <w:name w:val="Нет списка116"/>
    <w:next w:val="a9"/>
    <w:semiHidden/>
    <w:unhideWhenUsed/>
    <w:rsid w:val="00CB60B6"/>
  </w:style>
  <w:style w:type="numbering" w:customStyle="1" w:styleId="11140">
    <w:name w:val="Нет списка1114"/>
    <w:next w:val="a9"/>
    <w:uiPriority w:val="99"/>
    <w:semiHidden/>
    <w:unhideWhenUsed/>
    <w:rsid w:val="00CB60B6"/>
  </w:style>
  <w:style w:type="numbering" w:customStyle="1" w:styleId="243">
    <w:name w:val="Нет списка24"/>
    <w:next w:val="a9"/>
    <w:uiPriority w:val="99"/>
    <w:semiHidden/>
    <w:unhideWhenUsed/>
    <w:rsid w:val="00CB60B6"/>
  </w:style>
  <w:style w:type="numbering" w:customStyle="1" w:styleId="11113">
    <w:name w:val="Нет списка11113"/>
    <w:next w:val="a9"/>
    <w:uiPriority w:val="99"/>
    <w:semiHidden/>
    <w:unhideWhenUsed/>
    <w:rsid w:val="00CB60B6"/>
  </w:style>
  <w:style w:type="numbering" w:customStyle="1" w:styleId="322">
    <w:name w:val="Нет списка32"/>
    <w:next w:val="a9"/>
    <w:uiPriority w:val="99"/>
    <w:semiHidden/>
    <w:unhideWhenUsed/>
    <w:rsid w:val="00CB60B6"/>
  </w:style>
  <w:style w:type="numbering" w:customStyle="1" w:styleId="1230">
    <w:name w:val="Нет списка123"/>
    <w:next w:val="a9"/>
    <w:uiPriority w:val="99"/>
    <w:semiHidden/>
    <w:unhideWhenUsed/>
    <w:rsid w:val="00CB60B6"/>
  </w:style>
  <w:style w:type="numbering" w:customStyle="1" w:styleId="111113">
    <w:name w:val="Нет списка111113"/>
    <w:next w:val="a9"/>
    <w:uiPriority w:val="99"/>
    <w:semiHidden/>
    <w:unhideWhenUsed/>
    <w:rsid w:val="00CB60B6"/>
  </w:style>
  <w:style w:type="numbering" w:customStyle="1" w:styleId="2120">
    <w:name w:val="Нет списка212"/>
    <w:next w:val="a9"/>
    <w:uiPriority w:val="99"/>
    <w:semiHidden/>
    <w:unhideWhenUsed/>
    <w:rsid w:val="00CB60B6"/>
  </w:style>
  <w:style w:type="numbering" w:customStyle="1" w:styleId="1111113">
    <w:name w:val="Нет списка1111113"/>
    <w:next w:val="a9"/>
    <w:uiPriority w:val="99"/>
    <w:semiHidden/>
    <w:unhideWhenUsed/>
    <w:rsid w:val="00CB60B6"/>
  </w:style>
  <w:style w:type="numbering" w:customStyle="1" w:styleId="421">
    <w:name w:val="Нет списка42"/>
    <w:next w:val="a9"/>
    <w:uiPriority w:val="99"/>
    <w:semiHidden/>
    <w:unhideWhenUsed/>
    <w:rsid w:val="00CB60B6"/>
  </w:style>
  <w:style w:type="numbering" w:customStyle="1" w:styleId="1320">
    <w:name w:val="Нет списка132"/>
    <w:next w:val="a9"/>
    <w:uiPriority w:val="99"/>
    <w:semiHidden/>
    <w:unhideWhenUsed/>
    <w:rsid w:val="00CB60B6"/>
  </w:style>
  <w:style w:type="numbering" w:customStyle="1" w:styleId="1122">
    <w:name w:val="Нет списка1122"/>
    <w:next w:val="a9"/>
    <w:semiHidden/>
    <w:rsid w:val="00CB60B6"/>
  </w:style>
  <w:style w:type="numbering" w:customStyle="1" w:styleId="2221">
    <w:name w:val="Нет списка222"/>
    <w:next w:val="a9"/>
    <w:uiPriority w:val="99"/>
    <w:semiHidden/>
    <w:unhideWhenUsed/>
    <w:rsid w:val="00CB60B6"/>
  </w:style>
  <w:style w:type="numbering" w:customStyle="1" w:styleId="12120">
    <w:name w:val="Нет списка1212"/>
    <w:next w:val="a9"/>
    <w:uiPriority w:val="99"/>
    <w:semiHidden/>
    <w:unhideWhenUsed/>
    <w:rsid w:val="00CB60B6"/>
  </w:style>
  <w:style w:type="numbering" w:customStyle="1" w:styleId="11122">
    <w:name w:val="Нет списка11122"/>
    <w:next w:val="a9"/>
    <w:semiHidden/>
    <w:rsid w:val="00CB60B6"/>
  </w:style>
  <w:style w:type="numbering" w:customStyle="1" w:styleId="521">
    <w:name w:val="Нет списка52"/>
    <w:next w:val="a9"/>
    <w:uiPriority w:val="99"/>
    <w:semiHidden/>
    <w:unhideWhenUsed/>
    <w:rsid w:val="00CB60B6"/>
  </w:style>
  <w:style w:type="numbering" w:customStyle="1" w:styleId="620">
    <w:name w:val="Нет списка62"/>
    <w:next w:val="a9"/>
    <w:uiPriority w:val="99"/>
    <w:semiHidden/>
    <w:unhideWhenUsed/>
    <w:rsid w:val="00CB60B6"/>
  </w:style>
  <w:style w:type="numbering" w:customStyle="1" w:styleId="1420">
    <w:name w:val="Нет списка142"/>
    <w:next w:val="a9"/>
    <w:uiPriority w:val="99"/>
    <w:semiHidden/>
    <w:unhideWhenUsed/>
    <w:rsid w:val="00CB60B6"/>
  </w:style>
  <w:style w:type="numbering" w:customStyle="1" w:styleId="1132">
    <w:name w:val="Нет списка1132"/>
    <w:next w:val="a9"/>
    <w:semiHidden/>
    <w:rsid w:val="00CB60B6"/>
  </w:style>
  <w:style w:type="numbering" w:customStyle="1" w:styleId="720">
    <w:name w:val="Нет списка72"/>
    <w:next w:val="a9"/>
    <w:uiPriority w:val="99"/>
    <w:semiHidden/>
    <w:unhideWhenUsed/>
    <w:rsid w:val="00CB60B6"/>
  </w:style>
  <w:style w:type="numbering" w:customStyle="1" w:styleId="1520">
    <w:name w:val="Нет списка152"/>
    <w:next w:val="a9"/>
    <w:uiPriority w:val="99"/>
    <w:semiHidden/>
    <w:unhideWhenUsed/>
    <w:rsid w:val="00CB60B6"/>
  </w:style>
  <w:style w:type="numbering" w:customStyle="1" w:styleId="1142">
    <w:name w:val="Нет списка1142"/>
    <w:next w:val="a9"/>
    <w:semiHidden/>
    <w:rsid w:val="00CB60B6"/>
  </w:style>
  <w:style w:type="numbering" w:customStyle="1" w:styleId="103">
    <w:name w:val="Нет списка10"/>
    <w:next w:val="a9"/>
    <w:uiPriority w:val="99"/>
    <w:semiHidden/>
    <w:unhideWhenUsed/>
    <w:rsid w:val="00CB60B6"/>
  </w:style>
  <w:style w:type="table" w:customStyle="1" w:styleId="173">
    <w:name w:val="Сетка таблицы17"/>
    <w:basedOn w:val="a8"/>
    <w:next w:val="affc"/>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9"/>
    <w:uiPriority w:val="99"/>
    <w:semiHidden/>
    <w:unhideWhenUsed/>
    <w:rsid w:val="00CB60B6"/>
  </w:style>
  <w:style w:type="numbering" w:customStyle="1" w:styleId="1170">
    <w:name w:val="Нет списка117"/>
    <w:next w:val="a9"/>
    <w:semiHidden/>
    <w:unhideWhenUsed/>
    <w:rsid w:val="00CB60B6"/>
  </w:style>
  <w:style w:type="numbering" w:customStyle="1" w:styleId="11150">
    <w:name w:val="Нет списка1115"/>
    <w:next w:val="a9"/>
    <w:uiPriority w:val="99"/>
    <w:semiHidden/>
    <w:unhideWhenUsed/>
    <w:rsid w:val="00CB60B6"/>
  </w:style>
  <w:style w:type="table" w:customStyle="1" w:styleId="261">
    <w:name w:val="Сетка таблицы26"/>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8"/>
    <w:next w:val="affc"/>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9"/>
    <w:uiPriority w:val="99"/>
    <w:semiHidden/>
    <w:unhideWhenUsed/>
    <w:rsid w:val="00CB60B6"/>
  </w:style>
  <w:style w:type="numbering" w:customStyle="1" w:styleId="11114">
    <w:name w:val="Нет списка11114"/>
    <w:next w:val="a9"/>
    <w:uiPriority w:val="99"/>
    <w:semiHidden/>
    <w:unhideWhenUsed/>
    <w:rsid w:val="00CB60B6"/>
  </w:style>
  <w:style w:type="numbering" w:customStyle="1" w:styleId="331">
    <w:name w:val="Нет списка33"/>
    <w:next w:val="a9"/>
    <w:uiPriority w:val="99"/>
    <w:semiHidden/>
    <w:unhideWhenUsed/>
    <w:rsid w:val="00CB60B6"/>
  </w:style>
  <w:style w:type="numbering" w:customStyle="1" w:styleId="124">
    <w:name w:val="Нет списка124"/>
    <w:next w:val="a9"/>
    <w:uiPriority w:val="99"/>
    <w:semiHidden/>
    <w:unhideWhenUsed/>
    <w:rsid w:val="00CB60B6"/>
  </w:style>
  <w:style w:type="numbering" w:customStyle="1" w:styleId="111114">
    <w:name w:val="Нет списка111114"/>
    <w:next w:val="a9"/>
    <w:uiPriority w:val="99"/>
    <w:semiHidden/>
    <w:unhideWhenUsed/>
    <w:rsid w:val="00CB60B6"/>
  </w:style>
  <w:style w:type="table" w:customStyle="1" w:styleId="2121">
    <w:name w:val="Сетка таблицы21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9"/>
    <w:uiPriority w:val="99"/>
    <w:semiHidden/>
    <w:unhideWhenUsed/>
    <w:rsid w:val="00CB60B6"/>
  </w:style>
  <w:style w:type="numbering" w:customStyle="1" w:styleId="1111114">
    <w:name w:val="Нет списка1111114"/>
    <w:next w:val="a9"/>
    <w:uiPriority w:val="99"/>
    <w:semiHidden/>
    <w:unhideWhenUsed/>
    <w:rsid w:val="00CB60B6"/>
  </w:style>
  <w:style w:type="table" w:customStyle="1" w:styleId="721">
    <w:name w:val="Сетка таблицы72"/>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9"/>
    <w:uiPriority w:val="99"/>
    <w:semiHidden/>
    <w:unhideWhenUsed/>
    <w:rsid w:val="00CB60B6"/>
  </w:style>
  <w:style w:type="numbering" w:customStyle="1" w:styleId="133">
    <w:name w:val="Нет списка133"/>
    <w:next w:val="a9"/>
    <w:uiPriority w:val="99"/>
    <w:semiHidden/>
    <w:unhideWhenUsed/>
    <w:rsid w:val="00CB60B6"/>
  </w:style>
  <w:style w:type="table" w:customStyle="1" w:styleId="820">
    <w:name w:val="Сетка таблицы82"/>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0">
    <w:name w:val="Нет списка1123"/>
    <w:next w:val="a9"/>
    <w:semiHidden/>
    <w:rsid w:val="00CB60B6"/>
  </w:style>
  <w:style w:type="numbering" w:customStyle="1" w:styleId="2231">
    <w:name w:val="Нет списка223"/>
    <w:next w:val="a9"/>
    <w:uiPriority w:val="99"/>
    <w:semiHidden/>
    <w:unhideWhenUsed/>
    <w:rsid w:val="00CB60B6"/>
  </w:style>
  <w:style w:type="numbering" w:customStyle="1" w:styleId="1213">
    <w:name w:val="Нет списка1213"/>
    <w:next w:val="a9"/>
    <w:uiPriority w:val="99"/>
    <w:semiHidden/>
    <w:unhideWhenUsed/>
    <w:rsid w:val="00CB60B6"/>
  </w:style>
  <w:style w:type="table" w:customStyle="1" w:styleId="1221">
    <w:name w:val="Сетка таблицы122"/>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Нет списка11123"/>
    <w:next w:val="a9"/>
    <w:semiHidden/>
    <w:rsid w:val="00CB60B6"/>
  </w:style>
  <w:style w:type="numbering" w:customStyle="1" w:styleId="531">
    <w:name w:val="Нет списка53"/>
    <w:next w:val="a9"/>
    <w:uiPriority w:val="99"/>
    <w:semiHidden/>
    <w:unhideWhenUsed/>
    <w:rsid w:val="00CB60B6"/>
  </w:style>
  <w:style w:type="table" w:customStyle="1" w:styleId="920">
    <w:name w:val="Сетка таблицы92"/>
    <w:basedOn w:val="a8"/>
    <w:next w:val="affc"/>
    <w:uiPriority w:val="99"/>
    <w:rsid w:val="00CB60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uiPriority w:val="99"/>
    <w:rsid w:val="00CB60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99"/>
    <w:rsid w:val="00CB60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9"/>
    <w:uiPriority w:val="99"/>
    <w:semiHidden/>
    <w:unhideWhenUsed/>
    <w:rsid w:val="00CB60B6"/>
  </w:style>
  <w:style w:type="numbering" w:customStyle="1" w:styleId="1430">
    <w:name w:val="Нет списка143"/>
    <w:next w:val="a9"/>
    <w:uiPriority w:val="99"/>
    <w:semiHidden/>
    <w:unhideWhenUsed/>
    <w:rsid w:val="00CB60B6"/>
  </w:style>
  <w:style w:type="numbering" w:customStyle="1" w:styleId="1133">
    <w:name w:val="Нет списка1133"/>
    <w:next w:val="a9"/>
    <w:semiHidden/>
    <w:rsid w:val="00CB60B6"/>
  </w:style>
  <w:style w:type="table" w:customStyle="1" w:styleId="1421">
    <w:name w:val="Сетка таблицы142"/>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9"/>
    <w:uiPriority w:val="99"/>
    <w:semiHidden/>
    <w:unhideWhenUsed/>
    <w:rsid w:val="00CB60B6"/>
  </w:style>
  <w:style w:type="numbering" w:customStyle="1" w:styleId="153">
    <w:name w:val="Нет списка153"/>
    <w:next w:val="a9"/>
    <w:uiPriority w:val="99"/>
    <w:semiHidden/>
    <w:unhideWhenUsed/>
    <w:rsid w:val="00CB60B6"/>
  </w:style>
  <w:style w:type="numbering" w:customStyle="1" w:styleId="1143">
    <w:name w:val="Нет списка1143"/>
    <w:next w:val="a9"/>
    <w:semiHidden/>
    <w:rsid w:val="00CB60B6"/>
  </w:style>
  <w:style w:type="table" w:customStyle="1" w:styleId="1521">
    <w:name w:val="Сетка таблицы152"/>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9"/>
    <w:uiPriority w:val="99"/>
    <w:semiHidden/>
    <w:unhideWhenUsed/>
    <w:rsid w:val="00CB60B6"/>
  </w:style>
  <w:style w:type="table" w:customStyle="1" w:styleId="192">
    <w:name w:val="Сетка таблицы19"/>
    <w:basedOn w:val="a8"/>
    <w:next w:val="affc"/>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9"/>
    <w:uiPriority w:val="99"/>
    <w:semiHidden/>
    <w:unhideWhenUsed/>
    <w:rsid w:val="00CB60B6"/>
  </w:style>
  <w:style w:type="numbering" w:customStyle="1" w:styleId="1180">
    <w:name w:val="Нет списка118"/>
    <w:next w:val="a9"/>
    <w:semiHidden/>
    <w:unhideWhenUsed/>
    <w:rsid w:val="00CB60B6"/>
  </w:style>
  <w:style w:type="numbering" w:customStyle="1" w:styleId="1116">
    <w:name w:val="Нет списка1116"/>
    <w:next w:val="a9"/>
    <w:uiPriority w:val="99"/>
    <w:semiHidden/>
    <w:unhideWhenUsed/>
    <w:rsid w:val="00CB60B6"/>
  </w:style>
  <w:style w:type="table" w:customStyle="1" w:styleId="271">
    <w:name w:val="Сетка таблицы27"/>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8"/>
    <w:next w:val="affc"/>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9"/>
    <w:uiPriority w:val="99"/>
    <w:semiHidden/>
    <w:unhideWhenUsed/>
    <w:rsid w:val="00CB60B6"/>
  </w:style>
  <w:style w:type="numbering" w:customStyle="1" w:styleId="11115">
    <w:name w:val="Нет списка11115"/>
    <w:next w:val="a9"/>
    <w:uiPriority w:val="99"/>
    <w:semiHidden/>
    <w:unhideWhenUsed/>
    <w:rsid w:val="00CB60B6"/>
  </w:style>
  <w:style w:type="numbering" w:customStyle="1" w:styleId="341">
    <w:name w:val="Нет списка34"/>
    <w:next w:val="a9"/>
    <w:uiPriority w:val="99"/>
    <w:semiHidden/>
    <w:unhideWhenUsed/>
    <w:rsid w:val="00CB60B6"/>
  </w:style>
  <w:style w:type="numbering" w:customStyle="1" w:styleId="125">
    <w:name w:val="Нет списка125"/>
    <w:next w:val="a9"/>
    <w:uiPriority w:val="99"/>
    <w:semiHidden/>
    <w:unhideWhenUsed/>
    <w:rsid w:val="00CB60B6"/>
  </w:style>
  <w:style w:type="numbering" w:customStyle="1" w:styleId="111115">
    <w:name w:val="Нет списка111115"/>
    <w:next w:val="a9"/>
    <w:uiPriority w:val="99"/>
    <w:semiHidden/>
    <w:unhideWhenUsed/>
    <w:rsid w:val="00CB60B6"/>
  </w:style>
  <w:style w:type="table" w:customStyle="1" w:styleId="2131">
    <w:name w:val="Сетка таблицы21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8"/>
    <w:next w:val="affc"/>
    <w:uiPriority w:val="59"/>
    <w:rsid w:val="00CB60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Нет списка214"/>
    <w:next w:val="a9"/>
    <w:uiPriority w:val="99"/>
    <w:semiHidden/>
    <w:unhideWhenUsed/>
    <w:rsid w:val="00CB60B6"/>
  </w:style>
  <w:style w:type="numbering" w:customStyle="1" w:styleId="1111115">
    <w:name w:val="Нет списка1111115"/>
    <w:next w:val="a9"/>
    <w:uiPriority w:val="99"/>
    <w:semiHidden/>
    <w:unhideWhenUsed/>
    <w:rsid w:val="00CB60B6"/>
  </w:style>
  <w:style w:type="table" w:customStyle="1" w:styleId="731">
    <w:name w:val="Сетка таблицы73"/>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9"/>
    <w:uiPriority w:val="99"/>
    <w:semiHidden/>
    <w:unhideWhenUsed/>
    <w:rsid w:val="00CB60B6"/>
  </w:style>
  <w:style w:type="numbering" w:customStyle="1" w:styleId="134">
    <w:name w:val="Нет списка134"/>
    <w:next w:val="a9"/>
    <w:uiPriority w:val="99"/>
    <w:semiHidden/>
    <w:unhideWhenUsed/>
    <w:rsid w:val="00CB60B6"/>
  </w:style>
  <w:style w:type="table" w:customStyle="1" w:styleId="830">
    <w:name w:val="Сетка таблицы83"/>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Нет списка1124"/>
    <w:next w:val="a9"/>
    <w:semiHidden/>
    <w:rsid w:val="00CB60B6"/>
  </w:style>
  <w:style w:type="numbering" w:customStyle="1" w:styleId="2241">
    <w:name w:val="Нет списка224"/>
    <w:next w:val="a9"/>
    <w:uiPriority w:val="99"/>
    <w:semiHidden/>
    <w:unhideWhenUsed/>
    <w:rsid w:val="00CB60B6"/>
  </w:style>
  <w:style w:type="numbering" w:customStyle="1" w:styleId="1214">
    <w:name w:val="Нет списка1214"/>
    <w:next w:val="a9"/>
    <w:uiPriority w:val="99"/>
    <w:semiHidden/>
    <w:unhideWhenUsed/>
    <w:rsid w:val="00CB60B6"/>
  </w:style>
  <w:style w:type="table" w:customStyle="1" w:styleId="1231">
    <w:name w:val="Сетка таблицы123"/>
    <w:basedOn w:val="a8"/>
    <w:next w:val="affc"/>
    <w:uiPriority w:val="59"/>
    <w:rsid w:val="00CB60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
    <w:name w:val="Нет списка11124"/>
    <w:next w:val="a9"/>
    <w:semiHidden/>
    <w:rsid w:val="00CB60B6"/>
  </w:style>
  <w:style w:type="numbering" w:customStyle="1" w:styleId="541">
    <w:name w:val="Нет списка54"/>
    <w:next w:val="a9"/>
    <w:uiPriority w:val="99"/>
    <w:semiHidden/>
    <w:unhideWhenUsed/>
    <w:rsid w:val="00CB60B6"/>
  </w:style>
  <w:style w:type="table" w:customStyle="1" w:styleId="930">
    <w:name w:val="Сетка таблицы93"/>
    <w:basedOn w:val="a8"/>
    <w:next w:val="affc"/>
    <w:uiPriority w:val="99"/>
    <w:rsid w:val="00CB60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uiPriority w:val="99"/>
    <w:rsid w:val="00CB60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CB60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0">
    <w:name w:val="Нет списка64"/>
    <w:next w:val="a9"/>
    <w:uiPriority w:val="99"/>
    <w:semiHidden/>
    <w:unhideWhenUsed/>
    <w:rsid w:val="00CB60B6"/>
  </w:style>
  <w:style w:type="numbering" w:customStyle="1" w:styleId="144">
    <w:name w:val="Нет списка144"/>
    <w:next w:val="a9"/>
    <w:uiPriority w:val="99"/>
    <w:semiHidden/>
    <w:unhideWhenUsed/>
    <w:rsid w:val="00CB60B6"/>
  </w:style>
  <w:style w:type="numbering" w:customStyle="1" w:styleId="11340">
    <w:name w:val="Нет списка1134"/>
    <w:next w:val="a9"/>
    <w:semiHidden/>
    <w:rsid w:val="00CB60B6"/>
  </w:style>
  <w:style w:type="table" w:customStyle="1" w:styleId="1431">
    <w:name w:val="Сетка таблицы143"/>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9"/>
    <w:uiPriority w:val="99"/>
    <w:semiHidden/>
    <w:unhideWhenUsed/>
    <w:rsid w:val="00CB60B6"/>
  </w:style>
  <w:style w:type="numbering" w:customStyle="1" w:styleId="154">
    <w:name w:val="Нет списка154"/>
    <w:next w:val="a9"/>
    <w:uiPriority w:val="99"/>
    <w:semiHidden/>
    <w:unhideWhenUsed/>
    <w:rsid w:val="00CB60B6"/>
  </w:style>
  <w:style w:type="numbering" w:customStyle="1" w:styleId="1144">
    <w:name w:val="Нет списка1144"/>
    <w:next w:val="a9"/>
    <w:semiHidden/>
    <w:rsid w:val="00CB60B6"/>
  </w:style>
  <w:style w:type="table" w:customStyle="1" w:styleId="1530">
    <w:name w:val="Сетка таблицы153"/>
    <w:basedOn w:val="a8"/>
    <w:next w:val="affc"/>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3">
    <w:name w:val="Знак Знак32"/>
    <w:rsid w:val="00CB60B6"/>
    <w:rPr>
      <w:rFonts w:ascii="Calibri" w:hAnsi="Calibri" w:cs="Calibri"/>
      <w:lang w:val="ru-RU" w:bidi="ar-SA"/>
    </w:rPr>
  </w:style>
  <w:style w:type="table" w:styleId="1fffb">
    <w:name w:val="Plain Table 1"/>
    <w:basedOn w:val="a8"/>
    <w:uiPriority w:val="41"/>
    <w:rsid w:val="00CB60B6"/>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fe">
    <w:name w:val="Plain Table 2"/>
    <w:basedOn w:val="a8"/>
    <w:uiPriority w:val="42"/>
    <w:rsid w:val="00CB60B6"/>
    <w:pPr>
      <w:spacing w:after="0" w:line="240" w:lineRule="auto"/>
    </w:p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f0">
    <w:name w:val="Plain Table 3"/>
    <w:basedOn w:val="a8"/>
    <w:uiPriority w:val="43"/>
    <w:rsid w:val="00CB60B6"/>
    <w:pPr>
      <w:spacing w:after="0" w:line="240" w:lineRule="auto"/>
    </w:p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fffffff0">
    <w:name w:val="Grid Table Light"/>
    <w:basedOn w:val="a8"/>
    <w:uiPriority w:val="40"/>
    <w:rsid w:val="00CB60B6"/>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Grid Table 1 Light Accent 1"/>
    <w:basedOn w:val="a8"/>
    <w:uiPriority w:val="46"/>
    <w:rsid w:val="00CB60B6"/>
    <w:pPr>
      <w:spacing w:after="0" w:line="240" w:lineRule="auto"/>
    </w:p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8"/>
    <w:uiPriority w:val="46"/>
    <w:rsid w:val="00CB60B6"/>
    <w:pPr>
      <w:spacing w:after="0" w:line="240" w:lineRule="auto"/>
    </w:pPr>
    <w:tblPr>
      <w:tblStyleRowBandSize w:val="1"/>
      <w:tblStyleColBandSize w:val="1"/>
      <w:tblInd w:w="0" w:type="nil"/>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8"/>
    <w:uiPriority w:val="46"/>
    <w:rsid w:val="00CB60B6"/>
    <w:pPr>
      <w:spacing w:after="0" w:line="240" w:lineRule="auto"/>
    </w:pPr>
    <w:tblPr>
      <w:tblStyleRowBandSize w:val="1"/>
      <w:tblStyleColBandSize w:val="1"/>
      <w:tblInd w:w="0" w:type="nil"/>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8"/>
    <w:uiPriority w:val="46"/>
    <w:rsid w:val="00CB60B6"/>
    <w:pPr>
      <w:spacing w:after="0" w:line="240" w:lineRule="auto"/>
    </w:pPr>
    <w:tblPr>
      <w:tblStyleRowBandSize w:val="1"/>
      <w:tblStyleColBandSize w:val="1"/>
      <w:tblInd w:w="0" w:type="nil"/>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201">
    <w:name w:val="Сетка таблицы20"/>
    <w:basedOn w:val="a8"/>
    <w:next w:val="affc"/>
    <w:uiPriority w:val="59"/>
    <w:rsid w:val="00CB6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6361">
      <w:bodyDiv w:val="1"/>
      <w:marLeft w:val="0"/>
      <w:marRight w:val="0"/>
      <w:marTop w:val="0"/>
      <w:marBottom w:val="0"/>
      <w:divBdr>
        <w:top w:val="none" w:sz="0" w:space="0" w:color="auto"/>
        <w:left w:val="none" w:sz="0" w:space="0" w:color="auto"/>
        <w:bottom w:val="none" w:sz="0" w:space="0" w:color="auto"/>
        <w:right w:val="none" w:sz="0" w:space="0" w:color="auto"/>
      </w:divBdr>
    </w:div>
    <w:div w:id="142429074">
      <w:bodyDiv w:val="1"/>
      <w:marLeft w:val="0"/>
      <w:marRight w:val="0"/>
      <w:marTop w:val="0"/>
      <w:marBottom w:val="0"/>
      <w:divBdr>
        <w:top w:val="none" w:sz="0" w:space="0" w:color="auto"/>
        <w:left w:val="none" w:sz="0" w:space="0" w:color="auto"/>
        <w:bottom w:val="none" w:sz="0" w:space="0" w:color="auto"/>
        <w:right w:val="none" w:sz="0" w:space="0" w:color="auto"/>
      </w:divBdr>
    </w:div>
    <w:div w:id="145174729">
      <w:bodyDiv w:val="1"/>
      <w:marLeft w:val="0"/>
      <w:marRight w:val="0"/>
      <w:marTop w:val="0"/>
      <w:marBottom w:val="0"/>
      <w:divBdr>
        <w:top w:val="none" w:sz="0" w:space="0" w:color="auto"/>
        <w:left w:val="none" w:sz="0" w:space="0" w:color="auto"/>
        <w:bottom w:val="none" w:sz="0" w:space="0" w:color="auto"/>
        <w:right w:val="none" w:sz="0" w:space="0" w:color="auto"/>
      </w:divBdr>
    </w:div>
    <w:div w:id="164902141">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204488128">
      <w:bodyDiv w:val="1"/>
      <w:marLeft w:val="0"/>
      <w:marRight w:val="0"/>
      <w:marTop w:val="0"/>
      <w:marBottom w:val="0"/>
      <w:divBdr>
        <w:top w:val="none" w:sz="0" w:space="0" w:color="auto"/>
        <w:left w:val="none" w:sz="0" w:space="0" w:color="auto"/>
        <w:bottom w:val="none" w:sz="0" w:space="0" w:color="auto"/>
        <w:right w:val="none" w:sz="0" w:space="0" w:color="auto"/>
      </w:divBdr>
    </w:div>
    <w:div w:id="365954857">
      <w:bodyDiv w:val="1"/>
      <w:marLeft w:val="0"/>
      <w:marRight w:val="0"/>
      <w:marTop w:val="0"/>
      <w:marBottom w:val="0"/>
      <w:divBdr>
        <w:top w:val="none" w:sz="0" w:space="0" w:color="auto"/>
        <w:left w:val="none" w:sz="0" w:space="0" w:color="auto"/>
        <w:bottom w:val="none" w:sz="0" w:space="0" w:color="auto"/>
        <w:right w:val="none" w:sz="0" w:space="0" w:color="auto"/>
      </w:divBdr>
    </w:div>
    <w:div w:id="398328536">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500002833">
      <w:bodyDiv w:val="1"/>
      <w:marLeft w:val="0"/>
      <w:marRight w:val="0"/>
      <w:marTop w:val="0"/>
      <w:marBottom w:val="0"/>
      <w:divBdr>
        <w:top w:val="none" w:sz="0" w:space="0" w:color="auto"/>
        <w:left w:val="none" w:sz="0" w:space="0" w:color="auto"/>
        <w:bottom w:val="none" w:sz="0" w:space="0" w:color="auto"/>
        <w:right w:val="none" w:sz="0" w:space="0" w:color="auto"/>
      </w:divBdr>
    </w:div>
    <w:div w:id="506483107">
      <w:bodyDiv w:val="1"/>
      <w:marLeft w:val="0"/>
      <w:marRight w:val="0"/>
      <w:marTop w:val="0"/>
      <w:marBottom w:val="0"/>
      <w:divBdr>
        <w:top w:val="none" w:sz="0" w:space="0" w:color="auto"/>
        <w:left w:val="none" w:sz="0" w:space="0" w:color="auto"/>
        <w:bottom w:val="none" w:sz="0" w:space="0" w:color="auto"/>
        <w:right w:val="none" w:sz="0" w:space="0" w:color="auto"/>
      </w:divBdr>
    </w:div>
    <w:div w:id="633218602">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88687722">
      <w:bodyDiv w:val="1"/>
      <w:marLeft w:val="0"/>
      <w:marRight w:val="0"/>
      <w:marTop w:val="0"/>
      <w:marBottom w:val="0"/>
      <w:divBdr>
        <w:top w:val="none" w:sz="0" w:space="0" w:color="auto"/>
        <w:left w:val="none" w:sz="0" w:space="0" w:color="auto"/>
        <w:bottom w:val="none" w:sz="0" w:space="0" w:color="auto"/>
        <w:right w:val="none" w:sz="0" w:space="0" w:color="auto"/>
      </w:divBdr>
    </w:div>
    <w:div w:id="911936970">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0018290">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024094973">
      <w:bodyDiv w:val="1"/>
      <w:marLeft w:val="0"/>
      <w:marRight w:val="0"/>
      <w:marTop w:val="0"/>
      <w:marBottom w:val="0"/>
      <w:divBdr>
        <w:top w:val="none" w:sz="0" w:space="0" w:color="auto"/>
        <w:left w:val="none" w:sz="0" w:space="0" w:color="auto"/>
        <w:bottom w:val="none" w:sz="0" w:space="0" w:color="auto"/>
        <w:right w:val="none" w:sz="0" w:space="0" w:color="auto"/>
      </w:divBdr>
    </w:div>
    <w:div w:id="1032657799">
      <w:bodyDiv w:val="1"/>
      <w:marLeft w:val="0"/>
      <w:marRight w:val="0"/>
      <w:marTop w:val="0"/>
      <w:marBottom w:val="0"/>
      <w:divBdr>
        <w:top w:val="none" w:sz="0" w:space="0" w:color="auto"/>
        <w:left w:val="none" w:sz="0" w:space="0" w:color="auto"/>
        <w:bottom w:val="none" w:sz="0" w:space="0" w:color="auto"/>
        <w:right w:val="none" w:sz="0" w:space="0" w:color="auto"/>
      </w:divBdr>
    </w:div>
    <w:div w:id="1107696764">
      <w:bodyDiv w:val="1"/>
      <w:marLeft w:val="0"/>
      <w:marRight w:val="0"/>
      <w:marTop w:val="0"/>
      <w:marBottom w:val="0"/>
      <w:divBdr>
        <w:top w:val="none" w:sz="0" w:space="0" w:color="auto"/>
        <w:left w:val="none" w:sz="0" w:space="0" w:color="auto"/>
        <w:bottom w:val="none" w:sz="0" w:space="0" w:color="auto"/>
        <w:right w:val="none" w:sz="0" w:space="0" w:color="auto"/>
      </w:divBdr>
    </w:div>
    <w:div w:id="1184587640">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374426232">
      <w:bodyDiv w:val="1"/>
      <w:marLeft w:val="0"/>
      <w:marRight w:val="0"/>
      <w:marTop w:val="0"/>
      <w:marBottom w:val="0"/>
      <w:divBdr>
        <w:top w:val="none" w:sz="0" w:space="0" w:color="auto"/>
        <w:left w:val="none" w:sz="0" w:space="0" w:color="auto"/>
        <w:bottom w:val="none" w:sz="0" w:space="0" w:color="auto"/>
        <w:right w:val="none" w:sz="0" w:space="0" w:color="auto"/>
      </w:divBdr>
    </w:div>
    <w:div w:id="1404260504">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41363011">
      <w:bodyDiv w:val="1"/>
      <w:marLeft w:val="0"/>
      <w:marRight w:val="0"/>
      <w:marTop w:val="0"/>
      <w:marBottom w:val="0"/>
      <w:divBdr>
        <w:top w:val="none" w:sz="0" w:space="0" w:color="auto"/>
        <w:left w:val="none" w:sz="0" w:space="0" w:color="auto"/>
        <w:bottom w:val="none" w:sz="0" w:space="0" w:color="auto"/>
        <w:right w:val="none" w:sz="0" w:space="0" w:color="auto"/>
      </w:divBdr>
    </w:div>
    <w:div w:id="1566791511">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591549255">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667588655">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771125604">
      <w:bodyDiv w:val="1"/>
      <w:marLeft w:val="0"/>
      <w:marRight w:val="0"/>
      <w:marTop w:val="0"/>
      <w:marBottom w:val="0"/>
      <w:divBdr>
        <w:top w:val="none" w:sz="0" w:space="0" w:color="auto"/>
        <w:left w:val="none" w:sz="0" w:space="0" w:color="auto"/>
        <w:bottom w:val="none" w:sz="0" w:space="0" w:color="auto"/>
        <w:right w:val="none" w:sz="0" w:space="0" w:color="auto"/>
      </w:divBdr>
    </w:div>
    <w:div w:id="1773014126">
      <w:bodyDiv w:val="1"/>
      <w:marLeft w:val="0"/>
      <w:marRight w:val="0"/>
      <w:marTop w:val="0"/>
      <w:marBottom w:val="0"/>
      <w:divBdr>
        <w:top w:val="none" w:sz="0" w:space="0" w:color="auto"/>
        <w:left w:val="none" w:sz="0" w:space="0" w:color="auto"/>
        <w:bottom w:val="none" w:sz="0" w:space="0" w:color="auto"/>
        <w:right w:val="none" w:sz="0" w:space="0" w:color="auto"/>
      </w:divBdr>
    </w:div>
    <w:div w:id="1798181627">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1955744107">
      <w:bodyDiv w:val="1"/>
      <w:marLeft w:val="0"/>
      <w:marRight w:val="0"/>
      <w:marTop w:val="0"/>
      <w:marBottom w:val="0"/>
      <w:divBdr>
        <w:top w:val="none" w:sz="0" w:space="0" w:color="auto"/>
        <w:left w:val="none" w:sz="0" w:space="0" w:color="auto"/>
        <w:bottom w:val="none" w:sz="0" w:space="0" w:color="auto"/>
        <w:right w:val="none" w:sz="0" w:space="0" w:color="auto"/>
      </w:divBdr>
    </w:div>
    <w:div w:id="2028362636">
      <w:bodyDiv w:val="1"/>
      <w:marLeft w:val="0"/>
      <w:marRight w:val="0"/>
      <w:marTop w:val="0"/>
      <w:marBottom w:val="0"/>
      <w:divBdr>
        <w:top w:val="none" w:sz="0" w:space="0" w:color="auto"/>
        <w:left w:val="none" w:sz="0" w:space="0" w:color="auto"/>
        <w:bottom w:val="none" w:sz="0" w:space="0" w:color="auto"/>
        <w:right w:val="none" w:sz="0" w:space="0" w:color="auto"/>
      </w:divBdr>
    </w:div>
    <w:div w:id="2091266596">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00001369</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MF6D2DN74KZZ-3-39872</_dlc_DocId>
    <_dlc_DocIdUrl xmlns="b578d009-2ffc-49e2-b773-02d315b8cf3b">
      <Url>https://mowws01.vegaslex.ru/sites/CRM/_layouts/15/DocIdRedir.aspx?ID=MF6D2DN74KZZ-3-39872</Url>
      <Description>MF6D2DN74KZZ-3-39872</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19339-DD26-4CD9-B296-D79B36DAED01}">
  <ds:schemaRefs>
    <ds:schemaRef ds:uri="http://schemas.microsoft.com/sharepoint/v3/contenttype/forms"/>
  </ds:schemaRefs>
</ds:datastoreItem>
</file>

<file path=customXml/itemProps2.xml><?xml version="1.0" encoding="utf-8"?>
<ds:datastoreItem xmlns:ds="http://schemas.openxmlformats.org/officeDocument/2006/customXml" ds:itemID="{BE945658-0C4F-4CEA-A923-0C0180F54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9AF0E9-B585-4510-AF87-6EBF31824A11}">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679B132C-9E6B-4A7D-832E-33BEB1C964DA}">
  <ds:schemaRefs>
    <ds:schemaRef ds:uri="http://schemas.microsoft.com/office/2006/metadata/customXsn"/>
  </ds:schemaRefs>
</ds:datastoreItem>
</file>

<file path=customXml/itemProps5.xml><?xml version="1.0" encoding="utf-8"?>
<ds:datastoreItem xmlns:ds="http://schemas.openxmlformats.org/officeDocument/2006/customXml" ds:itemID="{D2C74C30-B4C4-414C-A29C-0F06ECC439DE}">
  <ds:schemaRefs>
    <ds:schemaRef ds:uri="http://schemas.microsoft.com/sharepoint/events"/>
  </ds:schemaRefs>
</ds:datastoreItem>
</file>

<file path=customXml/itemProps6.xml><?xml version="1.0" encoding="utf-8"?>
<ds:datastoreItem xmlns:ds="http://schemas.openxmlformats.org/officeDocument/2006/customXml" ds:itemID="{6F4EDD07-AF9D-4A0E-853D-FEC81B48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1769</Words>
  <Characters>10084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Malygina</dc:creator>
  <cp:lastModifiedBy>Вахонин Алексей Владимирович</cp:lastModifiedBy>
  <cp:revision>11</cp:revision>
  <cp:lastPrinted>2021-09-07T12:40:00Z</cp:lastPrinted>
  <dcterms:created xsi:type="dcterms:W3CDTF">2022-10-27T11:00:00Z</dcterms:created>
  <dcterms:modified xsi:type="dcterms:W3CDTF">2026-06-16T14:16:00Z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821fb4c5-1a29-42fc-b6f8-74d61de7ef92</vt:lpwstr>
  </property>
</Properties>
</file>